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shd w:val="clear" w:fill="auto"/>
        </w:rPr>
      </w:pPr>
      <w:r>
        <w:rPr>
          <w:rFonts w:ascii="宋体" w:hAnsi="宋体" w:eastAsia="宋体" w:cs="宋体"/>
          <w:b/>
          <w:color w:val="auto"/>
          <w:spacing w:val="0"/>
          <w:position w:val="0"/>
          <w:sz w:val="52"/>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94CB66C">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09EA5C37">
      <w:pPr>
        <w:tabs>
          <w:tab w:val="left" w:pos="315"/>
          <w:tab w:val="left" w:pos="8820"/>
        </w:tabs>
        <w:spacing w:before="0" w:after="0" w:line="600" w:lineRule="auto"/>
        <w:ind w:left="2209" w:right="267" w:hanging="2209" w:hangingChars="500"/>
        <w:jc w:val="left"/>
        <w:rPr>
          <w:rFonts w:hint="eastAsia" w:ascii="Times New Roman" w:hAnsi="Times New Roman" w:eastAsia="Times New Roman" w:cs="Times New Roman"/>
          <w:color w:val="auto"/>
          <w:spacing w:val="0"/>
          <w:position w:val="0"/>
          <w:sz w:val="36"/>
          <w:szCs w:val="36"/>
          <w:u w:val="none"/>
          <w:shd w:val="clear" w:fill="auto"/>
          <w:lang w:val="en-US" w:eastAsia="zh-CN"/>
        </w:rPr>
      </w:pPr>
      <w:r>
        <w:rPr>
          <w:rFonts w:ascii="宋体" w:hAnsi="宋体" w:eastAsia="宋体" w:cs="宋体"/>
          <w:b/>
          <w:color w:val="auto"/>
          <w:spacing w:val="0"/>
          <w:position w:val="0"/>
          <w:sz w:val="44"/>
          <w:shd w:val="clear" w:fill="auto"/>
        </w:rPr>
        <w:t>项目名称:</w:t>
      </w:r>
      <w:r>
        <w:rPr>
          <w:rFonts w:ascii="宋体" w:hAnsi="宋体" w:eastAsia="宋体" w:cs="宋体"/>
          <w:color w:val="auto"/>
          <w:spacing w:val="0"/>
          <w:position w:val="0"/>
          <w:sz w:val="20"/>
          <w:shd w:val="clear" w:fill="auto"/>
        </w:rPr>
        <w:t xml:space="preserve"> </w:t>
      </w:r>
      <w:r>
        <w:rPr>
          <w:rFonts w:hint="eastAsia" w:ascii="Times New Roman" w:hAnsi="Times New Roman" w:eastAsia="Times New Roman" w:cs="Times New Roman"/>
          <w:color w:val="auto"/>
          <w:spacing w:val="0"/>
          <w:position w:val="0"/>
          <w:sz w:val="36"/>
          <w:szCs w:val="36"/>
          <w:u w:val="none"/>
          <w:shd w:val="clear" w:fill="auto"/>
        </w:rPr>
        <w:t>周口市第一高级中学周口一高改善办学条件项目</w:t>
      </w:r>
      <w:r>
        <w:rPr>
          <w:rFonts w:hint="eastAsia" w:ascii="Times New Roman" w:hAnsi="Times New Roman" w:eastAsia="Times New Roman" w:cs="Times New Roman"/>
          <w:color w:val="auto"/>
          <w:spacing w:val="0"/>
          <w:position w:val="0"/>
          <w:sz w:val="36"/>
          <w:szCs w:val="36"/>
          <w:u w:val="none"/>
          <w:shd w:val="clear" w:fill="auto"/>
          <w:lang w:val="en-US" w:eastAsia="zh-CN"/>
        </w:rPr>
        <w:t>(2025年普通高中发展引导省级补助资金)</w:t>
      </w:r>
    </w:p>
    <w:p w14:paraId="2CFB8748">
      <w:pPr>
        <w:tabs>
          <w:tab w:val="left" w:pos="315"/>
          <w:tab w:val="left" w:pos="8820"/>
        </w:tabs>
        <w:spacing w:before="0" w:after="0" w:line="600" w:lineRule="auto"/>
        <w:ind w:left="2209" w:right="267" w:hanging="2209" w:hangingChars="500"/>
        <w:jc w:val="left"/>
        <w:rPr>
          <w:rFonts w:ascii="宋体" w:hAnsi="宋体" w:eastAsia="宋体" w:cs="宋体"/>
          <w:b/>
          <w:color w:val="FF0000"/>
          <w:spacing w:val="0"/>
          <w:position w:val="0"/>
          <w:sz w:val="44"/>
          <w:shd w:val="clear" w:fill="auto"/>
        </w:rPr>
      </w:pPr>
      <w:r>
        <w:rPr>
          <w:rFonts w:ascii="宋体" w:hAnsi="宋体" w:eastAsia="宋体" w:cs="宋体"/>
          <w:b/>
          <w:color w:val="FF0000"/>
          <w:spacing w:val="0"/>
          <w:position w:val="0"/>
          <w:sz w:val="44"/>
          <w:shd w:val="clear" w:fill="auto"/>
        </w:rPr>
        <w:t>项目编号:</w:t>
      </w:r>
      <w:r>
        <w:rPr>
          <w:rFonts w:ascii="宋体" w:hAnsi="宋体" w:eastAsia="宋体" w:cs="宋体"/>
          <w:color w:val="FF0000"/>
          <w:spacing w:val="0"/>
          <w:position w:val="0"/>
          <w:sz w:val="20"/>
          <w:shd w:val="clear" w:fill="auto"/>
        </w:rPr>
        <w:t>******************************</w:t>
      </w:r>
    </w:p>
    <w:p w14:paraId="34FA01D2">
      <w:pPr>
        <w:spacing w:before="0" w:after="120" w:line="240" w:lineRule="auto"/>
        <w:ind w:left="0" w:right="0" w:firstLine="0"/>
        <w:jc w:val="both"/>
        <w:rPr>
          <w:rFonts w:ascii="宋体" w:hAnsi="宋体" w:eastAsia="宋体" w:cs="宋体"/>
          <w:b/>
          <w:color w:val="auto"/>
          <w:spacing w:val="0"/>
          <w:position w:val="0"/>
          <w:sz w:val="32"/>
          <w:shd w:val="clear" w:fill="auto"/>
        </w:rPr>
      </w:pPr>
    </w:p>
    <w:p w14:paraId="3DBE8836">
      <w:pPr>
        <w:spacing w:before="0" w:after="120" w:line="240" w:lineRule="auto"/>
        <w:ind w:left="0" w:right="0" w:firstLine="0"/>
        <w:jc w:val="both"/>
        <w:rPr>
          <w:rFonts w:ascii="宋体" w:hAnsi="宋体" w:eastAsia="宋体" w:cs="宋体"/>
          <w:b/>
          <w:color w:val="auto"/>
          <w:spacing w:val="0"/>
          <w:position w:val="0"/>
          <w:sz w:val="32"/>
          <w:shd w:val="clear" w:fill="auto"/>
        </w:rPr>
      </w:pPr>
    </w:p>
    <w:p w14:paraId="3FBADEC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2026年5月8日</w:t>
      </w:r>
    </w:p>
    <w:p w14:paraId="3AEDEDA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2A3F072">
      <w:pP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br w:type="page"/>
      </w:r>
    </w:p>
    <w:p w14:paraId="7218611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项目编号：</w:t>
      </w:r>
    </w:p>
    <w:p w14:paraId="3E5E18F4">
      <w:pPr>
        <w:tabs>
          <w:tab w:val="left" w:pos="315"/>
          <w:tab w:val="left" w:pos="8820"/>
        </w:tabs>
        <w:spacing w:before="0" w:after="0" w:line="360" w:lineRule="auto"/>
        <w:ind w:left="2209" w:right="267" w:hanging="1200" w:hangingChars="500"/>
        <w:jc w:val="left"/>
        <w:rPr>
          <w:rFonts w:ascii="Times New Roman" w:hAnsi="Times New Roman" w:eastAsia="Times New Roman" w:cs="Times New Roman"/>
          <w:color w:val="auto"/>
          <w:spacing w:val="0"/>
          <w:position w:val="0"/>
          <w:sz w:val="24"/>
          <w:highlight w:val="red"/>
          <w:u w:val="single"/>
          <w:shd w:val="clear" w:fill="auto"/>
        </w:rPr>
      </w:pPr>
      <w:r>
        <w:rPr>
          <w:rFonts w:ascii="宋体" w:hAnsi="宋体" w:eastAsia="宋体" w:cs="宋体"/>
          <w:color w:val="auto"/>
          <w:spacing w:val="0"/>
          <w:position w:val="0"/>
          <w:sz w:val="24"/>
          <w:shd w:val="clear" w:fill="auto"/>
        </w:rPr>
        <w:t>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red"/>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red"/>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highlight w:val="red"/>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highlight w:val="red"/>
          <w:shd w:val="clear" w:fill="auto"/>
          <w:lang w:val="en-US" w:eastAsia="zh-CN"/>
        </w:rPr>
        <w:t>5</w:t>
      </w:r>
      <w:r>
        <w:rPr>
          <w:rFonts w:ascii="宋体" w:hAnsi="宋体" w:eastAsia="宋体" w:cs="宋体"/>
          <w:color w:val="000000"/>
          <w:spacing w:val="0"/>
          <w:position w:val="0"/>
          <w:sz w:val="24"/>
          <w:highlight w:val="red"/>
          <w:shd w:val="clear" w:fill="auto"/>
        </w:rPr>
        <w:t>个包</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EEECE1" w:themeColor="background2"/>
                <w:spacing w:val="0"/>
                <w:position w:val="0"/>
                <w:shd w:val="clear" w:fill="auto"/>
                <w:lang w:val="en-US" w:eastAsia="zh-CN"/>
                <w14:textFill>
                  <w14:solidFill>
                    <w14:schemeClr w14:val="bg2"/>
                  </w14:solidFill>
                </w14:textFill>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bl>
    <w:p w14:paraId="30CD2EB0">
      <w:pPr>
        <w:spacing w:before="0" w:after="0" w:line="360" w:lineRule="auto"/>
        <w:ind w:left="0" w:right="0" w:firstLine="480"/>
        <w:jc w:val="both"/>
        <w:rPr>
          <w:rFonts w:ascii="宋体" w:hAnsi="宋体" w:eastAsia="宋体" w:cs="宋体"/>
          <w:color w:val="auto"/>
          <w:spacing w:val="0"/>
          <w:position w:val="0"/>
          <w:sz w:val="24"/>
          <w:shd w:val="clear" w:fill="auto"/>
        </w:rPr>
      </w:pPr>
    </w:p>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合同履行期限：</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FF0000"/>
                <w:spacing w:val="0"/>
                <w:position w:val="0"/>
                <w:sz w:val="24"/>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bl>
    <w:p w14:paraId="5D1F73F9">
      <w:pPr>
        <w:pStyle w:val="20"/>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CD8C0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2EAEB6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（1）</w:t>
      </w:r>
      <w:r>
        <w:rPr>
          <w:rFonts w:hint="eastAsia" w:ascii="宋体" w:hAnsi="宋体" w:eastAsia="宋体" w:cs="宋体"/>
          <w:i w:val="0"/>
          <w:iCs w:val="0"/>
          <w:sz w:val="24"/>
          <w:szCs w:val="24"/>
          <w:lang w:val="en-US" w:eastAsia="zh-CN"/>
        </w:rPr>
        <w:t>包1:</w:t>
      </w:r>
      <w:r>
        <w:rPr>
          <w:rFonts w:hint="eastAsia" w:ascii="宋体" w:hAnsi="宋体" w:eastAsia="宋体" w:cs="宋体"/>
          <w:i w:val="0"/>
          <w:iCs w:val="0"/>
          <w:sz w:val="24"/>
          <w:szCs w:val="24"/>
        </w:rPr>
        <w:t>周口一高改善办学条件项目窗户工程</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r>
        <w:rPr>
          <w:rFonts w:hint="eastAsia" w:ascii="宋体" w:hAnsi="宋体" w:eastAsia="宋体" w:cs="宋体"/>
          <w:i w:val="0"/>
          <w:iCs w:val="0"/>
          <w:sz w:val="24"/>
          <w:szCs w:val="24"/>
          <w:lang w:eastAsia="zh-CN"/>
        </w:rPr>
        <w:t>；</w:t>
      </w:r>
    </w:p>
    <w:p w14:paraId="3FF035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val="en-US" w:eastAsia="zh-CN"/>
        </w:rPr>
        <w:t>包4</w:t>
      </w:r>
      <w:r>
        <w:rPr>
          <w:rFonts w:hint="eastAsia" w:ascii="宋体" w:hAnsi="宋体" w:eastAsia="宋体" w:cs="宋体"/>
          <w:i w:val="0"/>
          <w:iCs w:val="0"/>
          <w:sz w:val="24"/>
          <w:szCs w:val="24"/>
          <w:lang w:eastAsia="zh-CN"/>
        </w:rPr>
        <w:t>周口一高改善办学条件项目消防工程：供应商须具备消防设施工程专业承包二级及以上资质，并在人员、设备、资金等方面具有相应的施工能力，须具有有效的安全生产许可证；拟派项目经理须具备机电专业贰级及以上注册建造师执业资格，具备有效的安全生产考核合格证书，且未担任其他在施建设工程项目的项目经理。</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w:t>
      </w: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时间：</w:t>
      </w:r>
      <w:r>
        <w:rPr>
          <w:rFonts w:ascii="宋体" w:hAnsi="宋体" w:eastAsia="宋体" w:cs="宋体"/>
          <w:color w:val="FF0000"/>
          <w:spacing w:val="0"/>
          <w:position w:val="0"/>
          <w:sz w:val="24"/>
          <w:u w:val="single"/>
          <w:shd w:val="clear" w:fill="auto"/>
        </w:rPr>
        <w:t>　</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至</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（北京时间，法定节假日除外</w:t>
      </w:r>
      <w:r>
        <w:rPr>
          <w:rFonts w:ascii="Times New Roman" w:hAnsi="Times New Roman" w:eastAsia="Times New Roman" w:cs="Times New Roman"/>
          <w:color w:val="FF0000"/>
          <w:spacing w:val="0"/>
          <w:position w:val="0"/>
          <w:sz w:val="24"/>
          <w:shd w:val="clear" w:fill="auto"/>
        </w:rPr>
        <w:t xml:space="preserve"> </w:t>
      </w:r>
      <w:r>
        <w:rPr>
          <w:rFonts w:ascii="宋体" w:hAnsi="宋体" w:eastAsia="宋体" w:cs="宋体"/>
          <w:color w:val="FF0000"/>
          <w:spacing w:val="0"/>
          <w:position w:val="0"/>
          <w:sz w:val="24"/>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截止时间：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周口市第一高级中学</w:t>
      </w:r>
      <w:r>
        <w:rPr>
          <w:rFonts w:ascii="宋体" w:hAnsi="宋体" w:eastAsia="宋体" w:cs="宋体"/>
          <w:color w:val="auto"/>
          <w:spacing w:val="0"/>
          <w:position w:val="0"/>
          <w:sz w:val="24"/>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周口市银珠路 1 号</w:t>
      </w:r>
      <w:r>
        <w:rPr>
          <w:rFonts w:ascii="宋体" w:hAnsi="宋体" w:eastAsia="宋体" w:cs="宋体"/>
          <w:color w:val="auto"/>
          <w:spacing w:val="0"/>
          <w:position w:val="0"/>
          <w:sz w:val="24"/>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7"/>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449A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74E4D41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1D004F80">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14F7173E">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544E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01FF572">
            <w:pPr>
              <w:spacing w:before="0" w:after="0" w:line="360" w:lineRule="auto"/>
              <w:ind w:right="0"/>
              <w:jc w:val="left"/>
              <w:rPr>
                <w:rFonts w:hint="default"/>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672E8FD8">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22263474">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038A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C126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4F698A2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799B1C98">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135F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503CB9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05527D1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568E1A6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019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10E96E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2275576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7C31ABF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342C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23FD8E6">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1EBE9861">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AD09B4D">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E83DB41">
      <w:pPr>
        <w:spacing w:before="0" w:after="0" w:line="360" w:lineRule="auto"/>
        <w:ind w:right="0"/>
        <w:jc w:val="left"/>
        <w:rPr>
          <w:rFonts w:ascii="宋体" w:hAnsi="宋体" w:eastAsia="宋体" w:cs="宋体"/>
          <w:color w:val="auto"/>
          <w:spacing w:val="0"/>
          <w:position w:val="0"/>
          <w:sz w:val="24"/>
          <w:shd w:val="clear" w:fill="auto"/>
        </w:rPr>
      </w:pPr>
    </w:p>
    <w:p w14:paraId="6EF07653">
      <w:pPr>
        <w:spacing w:before="0" w:after="0" w:line="360" w:lineRule="auto"/>
        <w:ind w:right="0"/>
        <w:jc w:val="left"/>
        <w:rPr>
          <w:rFonts w:ascii="宋体" w:hAnsi="宋体" w:eastAsia="宋体" w:cs="宋体"/>
          <w:color w:val="auto"/>
          <w:spacing w:val="0"/>
          <w:position w:val="0"/>
          <w:sz w:val="24"/>
          <w:shd w:val="clear" w:fill="auto"/>
        </w:rPr>
      </w:pPr>
    </w:p>
    <w:p w14:paraId="3DB9659B">
      <w:pPr>
        <w:spacing w:before="0" w:after="0" w:line="360" w:lineRule="auto"/>
        <w:ind w:right="0"/>
        <w:jc w:val="left"/>
        <w:rPr>
          <w:rFonts w:ascii="宋体" w:hAnsi="宋体" w:eastAsia="宋体" w:cs="宋体"/>
          <w:color w:val="auto"/>
          <w:spacing w:val="0"/>
          <w:position w:val="0"/>
          <w:sz w:val="24"/>
          <w:shd w:val="clear" w:fill="auto"/>
        </w:rPr>
      </w:pPr>
    </w:p>
    <w:p w14:paraId="3A66A99D">
      <w:pPr>
        <w:spacing w:before="0" w:after="0" w:line="360" w:lineRule="auto"/>
        <w:ind w:right="0"/>
        <w:jc w:val="left"/>
        <w:rPr>
          <w:rFonts w:ascii="宋体" w:hAnsi="宋体" w:eastAsia="宋体" w:cs="宋体"/>
          <w:color w:val="auto"/>
          <w:spacing w:val="0"/>
          <w:position w:val="0"/>
          <w:sz w:val="24"/>
          <w:shd w:val="clear" w:fill="auto"/>
        </w:rPr>
      </w:pPr>
    </w:p>
    <w:p w14:paraId="573FC933">
      <w:pPr>
        <w:spacing w:before="0" w:after="0" w:line="360" w:lineRule="auto"/>
        <w:ind w:right="0"/>
        <w:jc w:val="left"/>
        <w:rPr>
          <w:rFonts w:ascii="宋体" w:hAnsi="宋体" w:eastAsia="宋体" w:cs="宋体"/>
          <w:color w:val="auto"/>
          <w:spacing w:val="0"/>
          <w:position w:val="0"/>
          <w:sz w:val="24"/>
          <w:shd w:val="clear" w:fill="auto"/>
        </w:rPr>
      </w:pPr>
    </w:p>
    <w:p w14:paraId="07C8BD5A">
      <w:pPr>
        <w:spacing w:before="0" w:after="0" w:line="360" w:lineRule="auto"/>
        <w:ind w:right="0"/>
        <w:jc w:val="left"/>
        <w:rPr>
          <w:rFonts w:ascii="宋体" w:hAnsi="宋体" w:eastAsia="宋体" w:cs="宋体"/>
          <w:color w:val="auto"/>
          <w:spacing w:val="0"/>
          <w:position w:val="0"/>
          <w:sz w:val="24"/>
          <w:shd w:val="clear" w:fill="auto"/>
        </w:rPr>
      </w:pPr>
    </w:p>
    <w:p w14:paraId="04B1FC67">
      <w:pPr>
        <w:spacing w:before="0" w:after="0" w:line="360" w:lineRule="auto"/>
        <w:ind w:right="0"/>
        <w:jc w:val="left"/>
        <w:rPr>
          <w:rFonts w:ascii="宋体" w:hAnsi="宋体" w:eastAsia="宋体" w:cs="宋体"/>
          <w:color w:val="auto"/>
          <w:spacing w:val="0"/>
          <w:position w:val="0"/>
          <w:sz w:val="24"/>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项目联系人：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 xml:space="preserve">  </w:t>
      </w:r>
    </w:p>
    <w:p w14:paraId="723188C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w:t>
      </w:r>
    </w:p>
    <w:p w14:paraId="0CC2E3A7">
      <w:pPr>
        <w:spacing w:before="0" w:after="0" w:line="36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0394-8106976</w:t>
      </w:r>
      <w:r>
        <w:rPr>
          <w:rFonts w:ascii="宋体" w:hAnsi="宋体" w:eastAsia="宋体" w:cs="宋体"/>
          <w:color w:val="auto"/>
          <w:spacing w:val="0"/>
          <w:position w:val="0"/>
          <w:sz w:val="24"/>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59530FC">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D18DD28">
      <w:pPr>
        <w:tabs>
          <w:tab w:val="left" w:pos="0"/>
          <w:tab w:val="left" w:pos="993"/>
          <w:tab w:val="left" w:pos="1134"/>
        </w:tabs>
        <w:spacing w:before="0" w:after="0" w:line="240" w:lineRule="auto"/>
        <w:ind w:left="0" w:right="0" w:firstLine="360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 xml:space="preserve">年 </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月</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 xml:space="preserve"> 日</w:t>
      </w:r>
    </w:p>
    <w:p w14:paraId="7B565D0F">
      <w:pPr>
        <w:pStyle w:val="21"/>
        <w:ind w:left="0" w:leftChars="0" w:firstLine="0" w:firstLineChars="0"/>
        <w:rPr>
          <w:rFonts w:ascii="宋体" w:hAnsi="宋体" w:eastAsia="宋体" w:cs="宋体"/>
          <w:color w:val="auto"/>
          <w:spacing w:val="0"/>
          <w:position w:val="0"/>
          <w:sz w:val="24"/>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B9D40E0">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tbl>
      <w:tblPr>
        <w:tblStyle w:val="16"/>
        <w:tblW w:w="0" w:type="auto"/>
        <w:tblInd w:w="108" w:type="dxa"/>
        <w:tblLayout w:type="autofit"/>
        <w:tblCellMar>
          <w:top w:w="0" w:type="dxa"/>
          <w:left w:w="10" w:type="dxa"/>
          <w:bottom w:w="0" w:type="dxa"/>
          <w:right w:w="10" w:type="dxa"/>
        </w:tblCellMar>
      </w:tblPr>
      <w:tblGrid>
        <w:gridCol w:w="856"/>
        <w:gridCol w:w="1673"/>
        <w:gridCol w:w="5885"/>
      </w:tblGrid>
      <w:tr w14:paraId="17C6AC13">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9D8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33D55CF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70DF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7FCB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186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27AB6BA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4E8F5">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53C55">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C2641">
            <w:pPr>
              <w:spacing w:before="0" w:after="0" w:line="240" w:lineRule="auto"/>
              <w:ind w:left="0" w:right="0" w:firstLine="0"/>
              <w:jc w:val="both"/>
              <w:rPr>
                <w:rFonts w:ascii="宋体" w:hAnsi="宋体" w:eastAsia="宋体" w:cs="宋体"/>
                <w:color w:val="000000"/>
                <w:spacing w:val="0"/>
                <w:position w:val="0"/>
                <w:sz w:val="24"/>
                <w:highlight w:val="red"/>
                <w:shd w:val="clear" w:fill="auto"/>
              </w:rPr>
            </w:pPr>
            <w:r>
              <w:rPr>
                <w:rFonts w:ascii="宋体" w:hAnsi="宋体" w:eastAsia="宋体" w:cs="宋体"/>
                <w:color w:val="000000"/>
                <w:spacing w:val="0"/>
                <w:position w:val="0"/>
                <w:sz w:val="24"/>
                <w:shd w:val="clear" w:fill="auto"/>
              </w:rPr>
              <w:t>1）项目名称：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bookmarkStart w:id="9" w:name="_GoBack"/>
            <w:bookmarkEnd w:id="9"/>
          </w:p>
          <w:p w14:paraId="6A29AE28">
            <w:pPr>
              <w:spacing w:before="0" w:after="0" w:line="240" w:lineRule="auto"/>
              <w:ind w:left="0" w:right="0" w:firstLine="0"/>
              <w:jc w:val="both"/>
              <w:rPr>
                <w:rFonts w:hint="default" w:ascii="宋体" w:hAnsi="宋体" w:eastAsia="宋体" w:cs="宋体"/>
                <w:color w:val="000000"/>
                <w:spacing w:val="0"/>
                <w:position w:val="0"/>
                <w:sz w:val="24"/>
                <w:shd w:val="clear" w:fill="auto"/>
                <w:lang w:val="en-US" w:eastAsia="zh-CN"/>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主要采购</w:t>
            </w:r>
            <w:r>
              <w:rPr>
                <w:rFonts w:hint="eastAsia" w:ascii="宋体" w:hAnsi="宋体" w:eastAsia="宋体" w:cs="宋体"/>
                <w:color w:val="000000"/>
                <w:spacing w:val="0"/>
                <w:position w:val="0"/>
                <w:sz w:val="24"/>
                <w:shd w:val="clear" w:fill="auto"/>
                <w:lang w:val="en-US" w:eastAsia="zh-CN"/>
              </w:rPr>
              <w:t>窗户改造工程，教学楼两栋，约1035平方米/栋，具体内容以工程量清单为准。</w:t>
            </w:r>
          </w:p>
          <w:p w14:paraId="0EEC246A">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周口市第一高级中学</w:t>
            </w:r>
          </w:p>
          <w:p w14:paraId="57306174">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CAD24E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451FA">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44C89">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1462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6F62855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87253">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4A27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9A20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F3A2F2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AC8DB">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09F0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AD9A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89921E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5C927">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23DF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B086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300C1A8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2F2DA">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0517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C9E00">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5EAFEE2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3D2FA">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50794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C1C6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w:t>
            </w:r>
            <w:r>
              <w:rPr>
                <w:rFonts w:ascii="宋体" w:hAnsi="宋体" w:eastAsia="宋体" w:cs="宋体"/>
                <w:color w:val="auto"/>
                <w:spacing w:val="0"/>
                <w:position w:val="0"/>
                <w:sz w:val="24"/>
                <w:highlight w:val="red"/>
                <w:shd w:val="clear" w:fill="auto"/>
              </w:rPr>
              <w:t>60</w:t>
            </w:r>
            <w:r>
              <w:rPr>
                <w:rFonts w:hint="eastAsia" w:ascii="宋体" w:hAnsi="宋体" w:eastAsia="宋体" w:cs="宋体"/>
                <w:color w:val="auto"/>
                <w:spacing w:val="0"/>
                <w:position w:val="0"/>
                <w:sz w:val="24"/>
                <w:highlight w:val="red"/>
                <w:shd w:val="clear" w:fill="auto"/>
                <w:lang w:val="en-US" w:eastAsia="zh-CN"/>
              </w:rPr>
              <w:t>日历</w:t>
            </w:r>
            <w:r>
              <w:rPr>
                <w:rFonts w:ascii="宋体" w:hAnsi="宋体" w:eastAsia="宋体" w:cs="宋体"/>
                <w:color w:val="auto"/>
                <w:spacing w:val="0"/>
                <w:position w:val="0"/>
                <w:sz w:val="24"/>
                <w:highlight w:val="red"/>
                <w:shd w:val="clear" w:fill="auto"/>
              </w:rPr>
              <w:t>日</w:t>
            </w:r>
            <w:r>
              <w:rPr>
                <w:rFonts w:ascii="宋体" w:hAnsi="宋体" w:eastAsia="宋体" w:cs="宋体"/>
                <w:color w:val="auto"/>
                <w:spacing w:val="0"/>
                <w:position w:val="0"/>
                <w:sz w:val="24"/>
                <w:shd w:val="clear" w:fill="auto"/>
              </w:rPr>
              <w:t>内有效</w:t>
            </w:r>
          </w:p>
        </w:tc>
      </w:tr>
      <w:tr w14:paraId="65EB1B9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7AA7F">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510C7">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5B60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A0BEE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8BF48">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473D8">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1944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4594429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58E95">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2E3A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39D9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3CD7C2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5DC1B">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496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DF87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78150B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A8A4F">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9388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4CA6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0075A631">
            <w:pPr>
              <w:spacing w:before="0" w:after="0" w:line="240" w:lineRule="auto"/>
              <w:ind w:left="0" w:right="0" w:firstLine="0"/>
              <w:jc w:val="both"/>
              <w:rPr>
                <w:rFonts w:ascii="宋体" w:hAnsi="宋体" w:eastAsia="宋体" w:cs="宋体"/>
                <w:color w:val="auto"/>
                <w:spacing w:val="0"/>
                <w:position w:val="0"/>
                <w:shd w:val="clear" w:fill="auto"/>
              </w:rPr>
            </w:pPr>
          </w:p>
        </w:tc>
      </w:tr>
      <w:tr w14:paraId="7D9CC4A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3F935">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26D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4493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2B4908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DE542">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B81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9ACBD">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1F48B46">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592F65D4">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0D6323B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4B01D">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69C7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0367F">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7904A9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06FED">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5EB5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D218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0304697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8F937">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0217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25CD8">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1D144E1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3AACF">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D344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625DF">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0385AD1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1B940">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A2A34">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DE0A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43E3AF6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D1A11">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97BD8">
            <w:pPr>
              <w:spacing w:before="0" w:after="0" w:line="240" w:lineRule="auto"/>
              <w:ind w:left="0" w:right="0" w:firstLine="0"/>
              <w:jc w:val="center"/>
              <w:rPr>
                <w:rFonts w:hint="eastAsia" w:ascii="宋体" w:hAnsi="宋体" w:eastAsia="宋体" w:cs="宋体"/>
                <w:color w:val="FF0000"/>
                <w:spacing w:val="0"/>
                <w:position w:val="0"/>
                <w:shd w:val="clear" w:fill="auto"/>
                <w:lang w:eastAsia="zh-CN"/>
              </w:rPr>
            </w:pPr>
            <w:r>
              <w:rPr>
                <w:rFonts w:hint="eastAsia" w:ascii="宋体" w:hAnsi="宋体" w:eastAsia="宋体" w:cs="宋体"/>
                <w:color w:val="FF0000"/>
                <w:spacing w:val="0"/>
                <w:position w:val="0"/>
                <w:sz w:val="24"/>
                <w:shd w:val="clear" w:fill="auto"/>
                <w:lang w:val="en-US" w:eastAsia="zh-CN"/>
              </w:rPr>
              <w:t>工期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D9CB3">
            <w:pPr>
              <w:spacing w:before="0" w:after="0" w:line="240" w:lineRule="auto"/>
              <w:ind w:left="0" w:right="0" w:firstLine="0"/>
              <w:jc w:val="left"/>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合同签订后</w:t>
            </w:r>
            <w:r>
              <w:rPr>
                <w:rFonts w:hint="eastAsia" w:ascii="宋体" w:hAnsi="宋体" w:eastAsia="宋体" w:cs="宋体"/>
                <w:color w:val="FF0000"/>
                <w:spacing w:val="0"/>
                <w:position w:val="0"/>
                <w:sz w:val="24"/>
                <w:shd w:val="clear" w:fill="auto"/>
                <w:lang w:val="en-US" w:eastAsia="zh-CN"/>
              </w:rPr>
              <w:t>30</w:t>
            </w:r>
            <w:r>
              <w:rPr>
                <w:rFonts w:ascii="宋体" w:hAnsi="宋体" w:eastAsia="宋体" w:cs="宋体"/>
                <w:color w:val="FF0000"/>
                <w:spacing w:val="0"/>
                <w:position w:val="0"/>
                <w:sz w:val="24"/>
                <w:shd w:val="clear" w:fill="auto"/>
              </w:rPr>
              <w:t>日历天</w:t>
            </w:r>
          </w:p>
        </w:tc>
      </w:tr>
      <w:tr w14:paraId="657E11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CFFD6">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6A01B">
            <w:pPr>
              <w:spacing w:before="0" w:after="0" w:line="240" w:lineRule="auto"/>
              <w:ind w:left="0" w:right="0" w:firstLine="14"/>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D1DBF">
            <w:pPr>
              <w:tabs>
                <w:tab w:val="left" w:pos="8640"/>
              </w:tabs>
              <w:spacing w:before="0" w:after="0" w:line="240" w:lineRule="auto"/>
              <w:ind w:left="0" w:right="0" w:firstLine="0"/>
              <w:jc w:val="left"/>
              <w:rPr>
                <w:rFonts w:ascii="宋体" w:hAnsi="宋体" w:eastAsia="宋体" w:cs="宋体"/>
                <w:color w:val="FF0000"/>
                <w:spacing w:val="0"/>
                <w:position w:val="0"/>
                <w:shd w:val="clear" w:fill="auto"/>
              </w:rPr>
            </w:pPr>
            <w:r>
              <w:rPr>
                <w:rFonts w:hint="eastAsia" w:ascii="宋体" w:hAnsi="宋体" w:cs="宋体"/>
                <w:color w:val="FF0000"/>
                <w:sz w:val="24"/>
                <w:lang w:val="en-US" w:eastAsia="zh-CN"/>
              </w:rPr>
              <w:t>项目验收合格后付款</w:t>
            </w:r>
          </w:p>
        </w:tc>
      </w:tr>
      <w:tr w14:paraId="3D45522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8786A">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C99D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051D8">
            <w:pPr>
              <w:keepNext w:val="0"/>
              <w:keepLines w:val="0"/>
              <w:widowControl/>
              <w:suppressLineNumbers w:val="0"/>
              <w:jc w:val="left"/>
              <w:rPr>
                <w:rFonts w:hint="eastAsia" w:ascii="宋体" w:hAnsi="宋体" w:eastAsia="宋体" w:cs="宋体"/>
                <w:color w:val="000000"/>
                <w:kern w:val="0"/>
                <w:sz w:val="24"/>
                <w:szCs w:val="24"/>
                <w:highlight w:val="red"/>
                <w:lang w:val="en-US" w:eastAsia="zh-CN" w:bidi="ar"/>
              </w:rPr>
            </w:pPr>
            <w:r>
              <w:rPr>
                <w:rFonts w:hint="eastAsia" w:ascii="宋体" w:hAnsi="宋体" w:eastAsia="宋体" w:cs="宋体"/>
                <w:color w:val="000000"/>
                <w:kern w:val="0"/>
                <w:sz w:val="24"/>
                <w:szCs w:val="24"/>
                <w:highlight w:val="red"/>
                <w:lang w:val="en-US" w:eastAsia="zh-CN" w:bidi="ar"/>
              </w:rPr>
              <w:t>需勘查</w:t>
            </w:r>
          </w:p>
          <w:p w14:paraId="78EE9B36">
            <w:pPr>
              <w:keepNext w:val="0"/>
              <w:keepLines w:val="0"/>
              <w:widowControl/>
              <w:suppressLineNumbers w:val="0"/>
              <w:jc w:val="left"/>
              <w:rPr>
                <w:rFonts w:hint="eastAsia" w:ascii="宋体" w:hAnsi="宋体" w:cs="宋体" w:eastAsiaTheme="minorEastAsia"/>
                <w:color w:val="000000"/>
                <w:kern w:val="0"/>
                <w:sz w:val="24"/>
                <w:szCs w:val="24"/>
                <w:highlight w:val="red"/>
                <w:lang w:val="en-US" w:eastAsia="zh-CN" w:bidi="ar"/>
              </w:rPr>
            </w:pPr>
            <w:r>
              <w:rPr>
                <w:rFonts w:hint="eastAsia" w:ascii="宋体" w:hAnsi="宋体" w:cs="宋体"/>
                <w:bCs/>
                <w:sz w:val="24"/>
              </w:rPr>
              <w:t>勘察时间为</w:t>
            </w:r>
            <w:r>
              <w:rPr>
                <w:rFonts w:ascii="宋体" w:hAnsi="宋体" w:cs="宋体"/>
                <w:sz w:val="24"/>
              </w:rPr>
              <w:t>在项目</w:t>
            </w:r>
            <w:r>
              <w:rPr>
                <w:rFonts w:hint="eastAsia" w:ascii="宋体" w:hAnsi="宋体" w:cs="宋体"/>
                <w:sz w:val="24"/>
              </w:rPr>
              <w:t>获取招标文件截止时间后第二天开始3个工作日内进行</w:t>
            </w:r>
            <w:r>
              <w:rPr>
                <w:rFonts w:ascii="宋体" w:hAnsi="宋体" w:cs="宋体"/>
                <w:sz w:val="24"/>
              </w:rPr>
              <w:t>，及时到项目所在地进行实地勘</w:t>
            </w:r>
            <w:r>
              <w:rPr>
                <w:rFonts w:hint="eastAsia" w:ascii="宋体" w:hAnsi="宋体" w:cs="宋体"/>
                <w:sz w:val="24"/>
              </w:rPr>
              <w:t>察</w:t>
            </w:r>
            <w:r>
              <w:rPr>
                <w:rFonts w:ascii="宋体" w:hAnsi="宋体" w:cs="宋体"/>
                <w:sz w:val="24"/>
              </w:rPr>
              <w:t>，经采购人证实供应商已到现场勘察后，开具加盖采购单位公章的勘察证明函</w:t>
            </w:r>
            <w:r>
              <w:rPr>
                <w:rFonts w:hint="eastAsia" w:ascii="宋体" w:hAnsi="宋体" w:cs="宋体"/>
                <w:sz w:val="24"/>
              </w:rPr>
              <w:t>，</w:t>
            </w:r>
            <w:r>
              <w:rPr>
                <w:rFonts w:ascii="宋体" w:hAnsi="宋体" w:cs="宋体"/>
                <w:sz w:val="24"/>
              </w:rPr>
              <w:t>供应商应将证明函原件扫描件放在投标文件中</w:t>
            </w:r>
            <w:r>
              <w:rPr>
                <w:rFonts w:hint="eastAsia" w:ascii="宋体" w:hAnsi="宋体" w:cs="宋体"/>
                <w:sz w:val="24"/>
                <w:lang w:eastAsia="zh-CN"/>
              </w:rPr>
              <w:t>。</w:t>
            </w:r>
            <w:r>
              <w:rPr>
                <w:rFonts w:ascii="宋体" w:hAnsi="宋体" w:eastAsia="宋体" w:cs="宋体"/>
                <w:color w:val="auto"/>
                <w:spacing w:val="0"/>
                <w:position w:val="0"/>
                <w:sz w:val="24"/>
                <w:shd w:val="clear" w:fill="auto"/>
              </w:rPr>
              <w:t>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3FC6519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BBBAD">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9CEA7">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D1524">
            <w:pPr>
              <w:tabs>
                <w:tab w:val="left" w:pos="8640"/>
              </w:tabs>
              <w:jc w:val="left"/>
              <w:rPr>
                <w:rFonts w:ascii="宋体" w:hAnsi="宋体" w:eastAsia="宋体" w:cs="宋体"/>
                <w:color w:val="FF0000"/>
                <w:spacing w:val="0"/>
                <w:position w:val="0"/>
                <w:highlight w:val="red"/>
                <w:shd w:val="clear" w:fill="auto"/>
              </w:rPr>
            </w:pPr>
            <w:r>
              <w:rPr>
                <w:rFonts w:hint="eastAsia" w:ascii="宋体" w:hAnsi="宋体" w:cs="宋体"/>
                <w:b/>
                <w:bCs/>
                <w:color w:val="auto"/>
                <w:sz w:val="24"/>
                <w:highlight w:val="red"/>
                <w:lang w:val="en-US" w:eastAsia="zh-CN"/>
              </w:rPr>
              <w:t xml:space="preserve">二次报价 </w:t>
            </w:r>
          </w:p>
        </w:tc>
      </w:tr>
      <w:tr w14:paraId="3E23900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D8B31">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F7C9260">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B20E1D4">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建筑业</w:t>
            </w:r>
          </w:p>
        </w:tc>
      </w:tr>
    </w:tbl>
    <w:p w14:paraId="1A941FF2">
      <w:pPr>
        <w:spacing w:before="0" w:after="0" w:line="720" w:lineRule="auto"/>
        <w:ind w:left="0" w:right="0" w:firstLine="0"/>
        <w:jc w:val="center"/>
        <w:rPr>
          <w:rFonts w:ascii="宋体" w:hAnsi="宋体" w:eastAsia="宋体" w:cs="宋体"/>
          <w:b/>
          <w:color w:val="auto"/>
          <w:spacing w:val="0"/>
          <w:position w:val="0"/>
          <w:sz w:val="24"/>
          <w:shd w:val="clear" w:fill="auto"/>
        </w:rPr>
      </w:pPr>
    </w:p>
    <w:p w14:paraId="78CDFB38">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0FE985E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9CC982A">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321B56">
      <w:pPr>
        <w:spacing w:before="0" w:after="0" w:line="560" w:lineRule="auto"/>
        <w:ind w:left="0" w:right="0" w:firstLine="480"/>
        <w:jc w:val="both"/>
        <w:rPr>
          <w:rFonts w:ascii="宋体" w:hAnsi="宋体" w:eastAsia="宋体" w:cs="宋体"/>
          <w:color w:val="auto"/>
          <w:spacing w:val="0"/>
          <w:position w:val="0"/>
          <w:sz w:val="24"/>
          <w:shd w:val="clear" w:fill="auto"/>
        </w:rPr>
      </w:pPr>
    </w:p>
    <w:p w14:paraId="4CAFBE8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w:t>
      </w:r>
      <w:r>
        <w:rPr>
          <w:rFonts w:hint="eastAsia" w:ascii="宋体" w:hAnsi="宋体" w:eastAsia="宋体" w:cs="宋体"/>
          <w:color w:val="auto"/>
          <w:spacing w:val="0"/>
          <w:position w:val="0"/>
          <w:sz w:val="24"/>
          <w:shd w:val="clear" w:fill="auto"/>
          <w:lang w:val="en-US" w:eastAsia="zh-CN"/>
        </w:rPr>
        <w:t>日历日</w:t>
      </w:r>
      <w:r>
        <w:rPr>
          <w:rFonts w:ascii="宋体" w:hAnsi="宋体" w:eastAsia="宋体" w:cs="宋体"/>
          <w:color w:val="auto"/>
          <w:spacing w:val="0"/>
          <w:position w:val="0"/>
          <w:sz w:val="24"/>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6D5CA41C">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7C2586F">
      <w:pPr>
        <w:pStyle w:val="21"/>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D7505E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26E8B551">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131EDC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1C710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31"/>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41EFD14A">
            <w:pPr>
              <w:pStyle w:val="31"/>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A62A8E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42EEEBF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164A1B7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6EE25F5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AC27B7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04699C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074A0284">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0BE8D7C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D73293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AF87B4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3072B7D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4B377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C0239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6C8E11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70CE425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w:t>
            </w:r>
            <w:r>
              <w:rPr>
                <w:rFonts w:hint="eastAsia" w:ascii="宋体" w:hAnsi="宋体" w:cs="宋体"/>
                <w:bCs/>
                <w:color w:val="000000" w:themeColor="text1"/>
                <w:sz w:val="24"/>
                <w:highlight w:val="none"/>
                <w:lang w:val="en-US" w:eastAsia="zh-CN"/>
                <w14:textFill>
                  <w14:solidFill>
                    <w14:schemeClr w14:val="tx1"/>
                  </w14:solidFill>
                </w14:textFill>
              </w:rPr>
              <w:t>制度和</w:t>
            </w:r>
            <w:r>
              <w:rPr>
                <w:rFonts w:hint="eastAsia" w:ascii="宋体" w:hAnsi="宋体" w:cs="宋体"/>
                <w:bCs/>
                <w:color w:val="000000" w:themeColor="text1"/>
                <w:sz w:val="24"/>
                <w:highlight w:val="none"/>
                <w14:textFill>
                  <w14:solidFill>
                    <w14:schemeClr w14:val="tx1"/>
                  </w14:solidFill>
                </w14:textFill>
              </w:rPr>
              <w:t>审计报告</w:t>
            </w:r>
          </w:p>
        </w:tc>
        <w:tc>
          <w:tcPr>
            <w:tcW w:w="1937" w:type="dxa"/>
            <w:vAlign w:val="center"/>
          </w:tcPr>
          <w:p w14:paraId="24B8B5E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97946B3">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86D92B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7D5FA1C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084640E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55877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D623A4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3DEDED7">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D541BB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F1CC5D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381333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D9F98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1E9AD14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51B362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CBAACC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48027D2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工</w:t>
            </w:r>
            <w:r>
              <w:rPr>
                <w:rFonts w:hint="eastAsia" w:ascii="宋体" w:hAnsi="宋体" w:cs="宋体"/>
                <w:bCs/>
                <w:color w:val="000000" w:themeColor="text1"/>
                <w:sz w:val="24"/>
                <w:highlight w:val="none"/>
                <w14:textFill>
                  <w14:solidFill>
                    <w14:schemeClr w14:val="tx1"/>
                  </w14:solidFill>
                </w14:textFill>
              </w:rPr>
              <w:t>期</w:t>
            </w:r>
          </w:p>
        </w:tc>
        <w:tc>
          <w:tcPr>
            <w:tcW w:w="1937" w:type="dxa"/>
            <w:vAlign w:val="center"/>
          </w:tcPr>
          <w:p w14:paraId="6D5CAB88">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800AB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40BF00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015165FA">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2C50AA4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C1AF1AD">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D09452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7916EC8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工程技术要求</w:t>
            </w:r>
          </w:p>
        </w:tc>
        <w:tc>
          <w:tcPr>
            <w:tcW w:w="1937" w:type="dxa"/>
            <w:vAlign w:val="center"/>
          </w:tcPr>
          <w:p w14:paraId="713F2F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91FE4E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32B79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42D7DA19">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74B3B72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72EEDBE">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8319D6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6E4CDCE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p>
        </w:tc>
        <w:tc>
          <w:tcPr>
            <w:tcW w:w="1937" w:type="dxa"/>
            <w:vAlign w:val="center"/>
          </w:tcPr>
          <w:p w14:paraId="7BE5B87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275DD29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F6789F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7D939418">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1937" w:type="dxa"/>
            <w:vAlign w:val="center"/>
          </w:tcPr>
          <w:p w14:paraId="709223B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13D5C207">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06A1CA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C7983B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2CDBAD8E">
      <w:pPr>
        <w:spacing w:before="0" w:after="0" w:line="240" w:lineRule="auto"/>
        <w:ind w:left="0" w:right="0" w:firstLine="0"/>
        <w:jc w:val="both"/>
        <w:rPr>
          <w:rFonts w:ascii="宋体" w:hAnsi="宋体" w:eastAsia="宋体" w:cs="宋体"/>
          <w:color w:val="auto"/>
          <w:spacing w:val="0"/>
          <w:position w:val="0"/>
          <w:sz w:val="24"/>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F5A4C7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264F07D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760810E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890A7E7">
      <w:pPr>
        <w:spacing w:before="0" w:after="0" w:line="560" w:lineRule="auto"/>
        <w:ind w:left="0" w:right="0" w:firstLine="0"/>
        <w:jc w:val="both"/>
        <w:rPr>
          <w:rFonts w:ascii="宋体" w:hAnsi="宋体" w:eastAsia="宋体" w:cs="宋体"/>
          <w:b/>
          <w:color w:val="auto"/>
          <w:spacing w:val="0"/>
          <w:position w:val="0"/>
          <w:sz w:val="24"/>
          <w:shd w:val="clear" w:fill="auto"/>
        </w:rPr>
      </w:pPr>
    </w:p>
    <w:p w14:paraId="68BCBB8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403A5C79">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395F3A44">
      <w:pPr>
        <w:pStyle w:val="15"/>
        <w:ind w:firstLine="480"/>
        <w:rPr>
          <w:rFonts w:ascii="宋体" w:hAnsi="宋体" w:eastAsia="宋体" w:cs="宋体"/>
          <w:sz w:val="24"/>
        </w:rPr>
      </w:pPr>
    </w:p>
    <w:tbl>
      <w:tblPr>
        <w:tblStyle w:val="16"/>
        <w:tblW w:w="10022" w:type="dxa"/>
        <w:jc w:val="center"/>
        <w:tblLayout w:type="fixed"/>
        <w:tblCellMar>
          <w:top w:w="0" w:type="dxa"/>
          <w:left w:w="108" w:type="dxa"/>
          <w:bottom w:w="0" w:type="dxa"/>
          <w:right w:w="108" w:type="dxa"/>
        </w:tblCellMar>
      </w:tblPr>
      <w:tblGrid>
        <w:gridCol w:w="1760"/>
        <w:gridCol w:w="1815"/>
        <w:gridCol w:w="3881"/>
        <w:gridCol w:w="2566"/>
      </w:tblGrid>
      <w:tr w14:paraId="049D2EFA">
        <w:tblPrEx>
          <w:tblCellMar>
            <w:top w:w="0" w:type="dxa"/>
            <w:left w:w="108" w:type="dxa"/>
            <w:bottom w:w="0" w:type="dxa"/>
            <w:right w:w="108" w:type="dxa"/>
          </w:tblCellMar>
        </w:tblPrEx>
        <w:trPr>
          <w:trHeight w:val="252" w:hRule="atLeast"/>
          <w:jc w:val="center"/>
        </w:trPr>
        <w:tc>
          <w:tcPr>
            <w:tcW w:w="1760" w:type="dxa"/>
            <w:tcBorders>
              <w:top w:val="single" w:color="auto" w:sz="4" w:space="0"/>
              <w:left w:val="single" w:color="auto" w:sz="4" w:space="0"/>
              <w:bottom w:val="single" w:color="auto" w:sz="4" w:space="0"/>
              <w:right w:val="single" w:color="auto" w:sz="4" w:space="0"/>
            </w:tcBorders>
            <w:vAlign w:val="center"/>
          </w:tcPr>
          <w:p w14:paraId="5B845EA6">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815" w:type="dxa"/>
            <w:tcBorders>
              <w:top w:val="single" w:color="auto" w:sz="4" w:space="0"/>
              <w:left w:val="single" w:color="auto" w:sz="4" w:space="0"/>
              <w:bottom w:val="single" w:color="auto" w:sz="4" w:space="0"/>
              <w:right w:val="single" w:color="auto" w:sz="4" w:space="0"/>
            </w:tcBorders>
            <w:vAlign w:val="center"/>
          </w:tcPr>
          <w:p w14:paraId="6E88949E">
            <w:pPr>
              <w:widowControl/>
              <w:jc w:val="center"/>
              <w:rPr>
                <w:rFonts w:ascii="宋体" w:hAnsi="宋体" w:cs="宋体"/>
                <w:b/>
                <w:bCs/>
                <w:color w:val="000000"/>
                <w:sz w:val="24"/>
              </w:rPr>
            </w:pPr>
            <w:r>
              <w:rPr>
                <w:rFonts w:hint="eastAsia" w:ascii="宋体" w:hAnsi="宋体" w:cs="宋体"/>
                <w:b/>
                <w:bCs/>
                <w:color w:val="000000"/>
                <w:sz w:val="24"/>
              </w:rPr>
              <w:t>分值</w:t>
            </w:r>
          </w:p>
        </w:tc>
        <w:tc>
          <w:tcPr>
            <w:tcW w:w="3881" w:type="dxa"/>
            <w:tcBorders>
              <w:top w:val="single" w:color="auto" w:sz="4" w:space="0"/>
              <w:left w:val="single" w:color="auto" w:sz="4" w:space="0"/>
              <w:bottom w:val="single" w:color="auto" w:sz="4" w:space="0"/>
              <w:right w:val="single" w:color="auto" w:sz="4" w:space="0"/>
            </w:tcBorders>
            <w:vAlign w:val="center"/>
          </w:tcPr>
          <w:p w14:paraId="74E84930">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9C02961">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1969F4A4">
        <w:tblPrEx>
          <w:tblCellMar>
            <w:top w:w="0" w:type="dxa"/>
            <w:left w:w="108" w:type="dxa"/>
            <w:bottom w:w="0" w:type="dxa"/>
            <w:right w:w="108" w:type="dxa"/>
          </w:tblCellMar>
        </w:tblPrEx>
        <w:trPr>
          <w:trHeight w:val="700" w:hRule="atLeast"/>
          <w:jc w:val="center"/>
        </w:trPr>
        <w:tc>
          <w:tcPr>
            <w:tcW w:w="1760" w:type="dxa"/>
            <w:tcBorders>
              <w:top w:val="single" w:color="auto" w:sz="4" w:space="0"/>
              <w:left w:val="single" w:color="auto" w:sz="4" w:space="0"/>
              <w:bottom w:val="single" w:color="auto" w:sz="4" w:space="0"/>
              <w:right w:val="single" w:color="auto" w:sz="4" w:space="0"/>
            </w:tcBorders>
            <w:vAlign w:val="center"/>
          </w:tcPr>
          <w:p w14:paraId="45F8FA05">
            <w:pPr>
              <w:spacing w:line="320" w:lineRule="exact"/>
              <w:rPr>
                <w:rFonts w:hint="eastAsia" w:ascii="宋体" w:hAnsi="宋体" w:cs="宋体"/>
                <w:sz w:val="24"/>
              </w:rPr>
            </w:pPr>
            <w:r>
              <w:rPr>
                <w:rFonts w:hint="eastAsia" w:ascii="宋体" w:hAnsi="宋体" w:cs="宋体"/>
                <w:sz w:val="24"/>
              </w:rPr>
              <w:t>报价得分（30分）</w:t>
            </w:r>
          </w:p>
        </w:tc>
        <w:tc>
          <w:tcPr>
            <w:tcW w:w="1815" w:type="dxa"/>
            <w:tcBorders>
              <w:top w:val="single" w:color="auto" w:sz="4" w:space="0"/>
              <w:left w:val="single" w:color="auto" w:sz="4" w:space="0"/>
              <w:bottom w:val="single" w:color="auto" w:sz="4" w:space="0"/>
              <w:right w:val="single" w:color="auto" w:sz="4" w:space="0"/>
            </w:tcBorders>
            <w:vAlign w:val="center"/>
          </w:tcPr>
          <w:p w14:paraId="3DC53A8B">
            <w:pPr>
              <w:spacing w:line="320" w:lineRule="exact"/>
              <w:rPr>
                <w:rFonts w:hint="eastAsia" w:ascii="宋体" w:hAnsi="宋体" w:cs="宋体"/>
                <w:sz w:val="24"/>
              </w:rPr>
            </w:pPr>
            <w:r>
              <w:rPr>
                <w:rFonts w:hint="eastAsia" w:ascii="宋体" w:hAnsi="宋体" w:cs="宋体"/>
                <w:sz w:val="24"/>
              </w:rPr>
              <w:t>（30分）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43E337DE">
            <w:pPr>
              <w:spacing w:line="32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价格采用低价优先法计算，但不保证低价中标，即满足招标文件要求且报价最低的为评标基准价，其价格分为满分。其他供应商的价格分统一按照下列公式计算：价格分=（评标基准价÷评标价）×（30 分）</w:t>
            </w:r>
          </w:p>
          <w:p w14:paraId="33B68CF2">
            <w:pPr>
              <w:spacing w:line="32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注：</w:t>
            </w:r>
          </w:p>
          <w:p w14:paraId="18077B7D">
            <w:pPr>
              <w:spacing w:line="32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1.若投标人投标价格均超过控制价，做废标处理。</w:t>
            </w:r>
          </w:p>
          <w:p w14:paraId="094D0CE3">
            <w:pPr>
              <w:spacing w:line="32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2.对小型、微型、监狱企业、残疾人福利性单位投标报价给予5%的扣除，用扣除后的价格参与评审。参加本项目的中小企业应当提供《中小企业声明函》（格式详见《政府采购促进中小企业发展暂行办法》）</w:t>
            </w:r>
          </w:p>
          <w:p w14:paraId="4B2ED113">
            <w:pPr>
              <w:spacing w:line="32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CE318BE">
        <w:tblPrEx>
          <w:tblCellMar>
            <w:top w:w="0" w:type="dxa"/>
            <w:left w:w="108" w:type="dxa"/>
            <w:bottom w:w="0" w:type="dxa"/>
            <w:right w:w="108" w:type="dxa"/>
          </w:tblCellMar>
        </w:tblPrEx>
        <w:trPr>
          <w:trHeight w:val="1761" w:hRule="atLeast"/>
          <w:jc w:val="center"/>
        </w:trPr>
        <w:tc>
          <w:tcPr>
            <w:tcW w:w="1760" w:type="dxa"/>
            <w:vMerge w:val="restart"/>
            <w:tcBorders>
              <w:top w:val="single" w:color="auto" w:sz="4" w:space="0"/>
              <w:left w:val="single" w:color="auto" w:sz="4" w:space="0"/>
              <w:right w:val="single" w:color="auto" w:sz="4" w:space="0"/>
            </w:tcBorders>
            <w:vAlign w:val="center"/>
          </w:tcPr>
          <w:p w14:paraId="0BB139CB">
            <w:pPr>
              <w:spacing w:line="320" w:lineRule="exact"/>
              <w:rPr>
                <w:rFonts w:hint="eastAsia" w:ascii="宋体" w:hAnsi="宋体" w:cs="宋体"/>
                <w:sz w:val="24"/>
              </w:rPr>
            </w:pPr>
            <w:r>
              <w:rPr>
                <w:rFonts w:hint="eastAsia" w:ascii="宋体" w:hAnsi="宋体" w:cs="宋体"/>
                <w:sz w:val="24"/>
              </w:rPr>
              <w:t>技术部分(</w:t>
            </w:r>
            <w:r>
              <w:rPr>
                <w:rFonts w:hint="eastAsia" w:ascii="宋体" w:hAnsi="宋体" w:cs="宋体"/>
                <w:sz w:val="24"/>
                <w:lang w:val="en-US" w:eastAsia="zh-CN"/>
              </w:rPr>
              <w:t>35</w:t>
            </w:r>
            <w:r>
              <w:rPr>
                <w:rFonts w:hint="eastAsia" w:ascii="宋体" w:hAnsi="宋体" w:cs="宋体"/>
                <w:sz w:val="24"/>
              </w:rPr>
              <w:t>分）</w:t>
            </w:r>
          </w:p>
          <w:p w14:paraId="6C13EDA2">
            <w:pPr>
              <w:spacing w:line="320" w:lineRule="exact"/>
              <w:rPr>
                <w:rFonts w:hint="eastAsia" w:ascii="宋体" w:hAnsi="宋体" w:cs="宋体"/>
                <w:sz w:val="24"/>
              </w:rPr>
            </w:pPr>
          </w:p>
          <w:p w14:paraId="058486E6">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6356635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施工方案和技术措施（8 分）</w:t>
            </w:r>
          </w:p>
        </w:tc>
        <w:tc>
          <w:tcPr>
            <w:tcW w:w="6447" w:type="dxa"/>
            <w:gridSpan w:val="2"/>
            <w:tcBorders>
              <w:top w:val="single" w:color="auto" w:sz="4" w:space="0"/>
              <w:left w:val="single" w:color="auto" w:sz="4" w:space="0"/>
              <w:right w:val="single" w:color="auto" w:sz="4" w:space="0"/>
            </w:tcBorders>
            <w:vAlign w:val="center"/>
          </w:tcPr>
          <w:p w14:paraId="40F9AB7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（1）根据工程量清单及招标文件要求编制施工方案的得 4 分；</w:t>
            </w:r>
          </w:p>
          <w:p w14:paraId="0FB03D0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（2）对施工难点具有针对性的解决措施得 2 分；</w:t>
            </w:r>
          </w:p>
          <w:p w14:paraId="17FCE95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（3）承诺运用先进、合理的施工工艺、施工机械满足项目需求得 2 分。</w:t>
            </w:r>
          </w:p>
          <w:p w14:paraId="53479E9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全部满足得 8 分，不提供不得分。</w:t>
            </w:r>
          </w:p>
        </w:tc>
      </w:tr>
      <w:tr w14:paraId="229C5F30">
        <w:tblPrEx>
          <w:tblCellMar>
            <w:top w:w="0" w:type="dxa"/>
            <w:left w:w="108" w:type="dxa"/>
            <w:bottom w:w="0" w:type="dxa"/>
            <w:right w:w="108" w:type="dxa"/>
          </w:tblCellMar>
        </w:tblPrEx>
        <w:trPr>
          <w:trHeight w:val="1336" w:hRule="atLeast"/>
          <w:jc w:val="center"/>
        </w:trPr>
        <w:tc>
          <w:tcPr>
            <w:tcW w:w="1760" w:type="dxa"/>
            <w:vMerge w:val="continue"/>
            <w:tcBorders>
              <w:left w:val="single" w:color="auto" w:sz="4" w:space="0"/>
              <w:right w:val="single" w:color="auto" w:sz="4" w:space="0"/>
            </w:tcBorders>
            <w:vAlign w:val="center"/>
          </w:tcPr>
          <w:p w14:paraId="669E832F">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41D5C30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质量管理体系与措施（6 分）</w:t>
            </w:r>
          </w:p>
        </w:tc>
        <w:tc>
          <w:tcPr>
            <w:tcW w:w="6447" w:type="dxa"/>
            <w:gridSpan w:val="2"/>
            <w:tcBorders>
              <w:top w:val="single" w:color="auto" w:sz="4" w:space="0"/>
              <w:left w:val="single" w:color="auto" w:sz="4" w:space="0"/>
              <w:right w:val="single" w:color="auto" w:sz="4" w:space="0"/>
            </w:tcBorders>
            <w:vAlign w:val="center"/>
          </w:tcPr>
          <w:p w14:paraId="199AD5A9">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（1）组织机构人员各司其职，有完善的指挥系统得 2 分；</w:t>
            </w:r>
          </w:p>
          <w:p w14:paraId="49CEAD4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（2）质量监控系统、联络协调系统得 2 分；</w:t>
            </w:r>
          </w:p>
          <w:p w14:paraId="5E89283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（3）对项目质量提出的保证措施得 2 分。</w:t>
            </w:r>
          </w:p>
          <w:p w14:paraId="503E8E8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全部满足得 6 分，不提供不得分。</w:t>
            </w:r>
          </w:p>
        </w:tc>
      </w:tr>
      <w:tr w14:paraId="08DC53C1">
        <w:tblPrEx>
          <w:tblCellMar>
            <w:top w:w="0" w:type="dxa"/>
            <w:left w:w="108" w:type="dxa"/>
            <w:bottom w:w="0" w:type="dxa"/>
            <w:right w:w="108" w:type="dxa"/>
          </w:tblCellMar>
        </w:tblPrEx>
        <w:trPr>
          <w:trHeight w:val="2116" w:hRule="atLeast"/>
          <w:jc w:val="center"/>
        </w:trPr>
        <w:tc>
          <w:tcPr>
            <w:tcW w:w="1760" w:type="dxa"/>
            <w:vMerge w:val="continue"/>
            <w:tcBorders>
              <w:left w:val="single" w:color="auto" w:sz="4" w:space="0"/>
              <w:right w:val="single" w:color="auto" w:sz="4" w:space="0"/>
            </w:tcBorders>
            <w:vAlign w:val="center"/>
          </w:tcPr>
          <w:p w14:paraId="2B909848">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65B9158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安全管理体系 与措施（6 分）</w:t>
            </w:r>
          </w:p>
        </w:tc>
        <w:tc>
          <w:tcPr>
            <w:tcW w:w="6447" w:type="dxa"/>
            <w:gridSpan w:val="2"/>
            <w:tcBorders>
              <w:top w:val="single" w:color="auto" w:sz="4" w:space="0"/>
              <w:left w:val="single" w:color="auto" w:sz="4" w:space="0"/>
              <w:right w:val="single" w:color="auto" w:sz="4" w:space="0"/>
            </w:tcBorders>
            <w:vAlign w:val="center"/>
          </w:tcPr>
          <w:p w14:paraId="42F6910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（1）有施工安全生产保障体系、安全责任制和安全管理制度，现场安全管理机构、人员配备满足国家规定（2 分）。</w:t>
            </w:r>
          </w:p>
          <w:p w14:paraId="7E3B863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（2）根据工程特点、周边环境和施工工艺，正确识别现场重大危险源并有相应的安全防护管理措施（2 分）。</w:t>
            </w:r>
          </w:p>
          <w:p w14:paraId="1447F70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（3）制定有本项目危险性较大的分部分项工程清单和相关专项施工方案（或方案计划），安全技术方案、措施（2 分）。全部满足得 6 分，不提供不得分。</w:t>
            </w:r>
          </w:p>
        </w:tc>
      </w:tr>
      <w:tr w14:paraId="75999259">
        <w:tblPrEx>
          <w:tblCellMar>
            <w:top w:w="0" w:type="dxa"/>
            <w:left w:w="108" w:type="dxa"/>
            <w:bottom w:w="0" w:type="dxa"/>
            <w:right w:w="108" w:type="dxa"/>
          </w:tblCellMar>
        </w:tblPrEx>
        <w:trPr>
          <w:trHeight w:val="2586" w:hRule="atLeast"/>
          <w:jc w:val="center"/>
        </w:trPr>
        <w:tc>
          <w:tcPr>
            <w:tcW w:w="1760" w:type="dxa"/>
            <w:vMerge w:val="continue"/>
            <w:tcBorders>
              <w:left w:val="single" w:color="auto" w:sz="4" w:space="0"/>
              <w:right w:val="single" w:color="auto" w:sz="4" w:space="0"/>
            </w:tcBorders>
            <w:vAlign w:val="center"/>
          </w:tcPr>
          <w:p w14:paraId="1E350F74">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3F9A828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文明施工、环境保护管理体系 及施工现场 扬 尘治理措（</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 xml:space="preserve"> 分）</w:t>
            </w:r>
          </w:p>
        </w:tc>
        <w:tc>
          <w:tcPr>
            <w:tcW w:w="6447" w:type="dxa"/>
            <w:gridSpan w:val="2"/>
            <w:tcBorders>
              <w:top w:val="single" w:color="auto" w:sz="4" w:space="0"/>
              <w:left w:val="single" w:color="auto" w:sz="4" w:space="0"/>
              <w:right w:val="single" w:color="auto" w:sz="4" w:space="0"/>
            </w:tcBorders>
            <w:vAlign w:val="center"/>
          </w:tcPr>
          <w:p w14:paraId="560B076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（1）提供文明施工计划和符合国家相关标准、规范、规章制度。</w:t>
            </w:r>
          </w:p>
          <w:p w14:paraId="7548EDE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（2）有文明保证措施和安全文明措施费用投入使用计划。</w:t>
            </w:r>
          </w:p>
          <w:p w14:paraId="67E54AA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（3）现场施工区、生活区、办公区等设置满足施工需求。</w:t>
            </w:r>
          </w:p>
          <w:p w14:paraId="6916585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（4）施工现场扬尘治理措施符合河南省《城市房屋建筑和市政基础设施工程及道路扬尘污染防治标准》（DBJ41/174）的规定，现场扬尘治理方案符合本项目特点。全部满足得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 xml:space="preserve"> 分，提供不完整不得分。</w:t>
            </w:r>
          </w:p>
        </w:tc>
      </w:tr>
      <w:tr w14:paraId="40D5334B">
        <w:tblPrEx>
          <w:tblCellMar>
            <w:top w:w="0" w:type="dxa"/>
            <w:left w:w="108" w:type="dxa"/>
            <w:bottom w:w="0" w:type="dxa"/>
            <w:right w:w="108" w:type="dxa"/>
          </w:tblCellMar>
        </w:tblPrEx>
        <w:trPr>
          <w:trHeight w:val="109" w:hRule="atLeast"/>
          <w:jc w:val="center"/>
        </w:trPr>
        <w:tc>
          <w:tcPr>
            <w:tcW w:w="1760" w:type="dxa"/>
            <w:vMerge w:val="continue"/>
            <w:tcBorders>
              <w:left w:val="single" w:color="auto" w:sz="4" w:space="0"/>
              <w:right w:val="single" w:color="auto" w:sz="4" w:space="0"/>
            </w:tcBorders>
            <w:vAlign w:val="center"/>
          </w:tcPr>
          <w:p w14:paraId="5BD7DD69">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4A8C5CB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拟投入资源 配 备计划（6 分）</w:t>
            </w:r>
          </w:p>
        </w:tc>
        <w:tc>
          <w:tcPr>
            <w:tcW w:w="6447" w:type="dxa"/>
            <w:gridSpan w:val="2"/>
            <w:tcBorders>
              <w:top w:val="single" w:color="auto" w:sz="4" w:space="0"/>
              <w:left w:val="single" w:color="auto" w:sz="4" w:space="0"/>
              <w:right w:val="single" w:color="auto" w:sz="4" w:space="0"/>
            </w:tcBorders>
            <w:vAlign w:val="center"/>
          </w:tcPr>
          <w:p w14:paraId="2C72ED7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（1）机械：投入机械设备满足本项目安全技术规范和施工进度需要；</w:t>
            </w:r>
          </w:p>
          <w:p w14:paraId="3AF8376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（2）劳动力：投入劳动人员较好满足施工需要；</w:t>
            </w:r>
          </w:p>
          <w:p w14:paraId="3E50584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（3）主要物资计划：主要物资投入较好满足施工需要；</w:t>
            </w:r>
          </w:p>
          <w:p w14:paraId="6C276D99">
            <w:pPr>
              <w:spacing w:line="320" w:lineRule="exact"/>
              <w:rPr>
                <w:rFonts w:hint="eastAsia" w:ascii="宋体" w:hAnsi="宋体" w:cs="宋体"/>
                <w:color w:val="auto"/>
                <w:sz w:val="24"/>
                <w:highlight w:val="none"/>
              </w:rPr>
            </w:pPr>
            <w:r>
              <w:rPr>
                <w:rFonts w:hint="eastAsia" w:ascii="宋体" w:hAnsi="宋体" w:cs="宋体"/>
                <w:color w:val="auto"/>
                <w:sz w:val="24"/>
                <w:highlight w:val="none"/>
              </w:rPr>
              <w:t>（4）人员及施工安全设备配置满足施工需求。</w:t>
            </w:r>
          </w:p>
          <w:p w14:paraId="08D379F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全部满足 6 分，提供不完整不得分。</w:t>
            </w:r>
          </w:p>
        </w:tc>
      </w:tr>
      <w:tr w14:paraId="7BB75D7A">
        <w:tblPrEx>
          <w:tblCellMar>
            <w:top w:w="0" w:type="dxa"/>
            <w:left w:w="108" w:type="dxa"/>
            <w:bottom w:w="0" w:type="dxa"/>
            <w:right w:w="108" w:type="dxa"/>
          </w:tblCellMar>
        </w:tblPrEx>
        <w:trPr>
          <w:trHeight w:val="1046" w:hRule="atLeast"/>
          <w:jc w:val="center"/>
        </w:trPr>
        <w:tc>
          <w:tcPr>
            <w:tcW w:w="1760" w:type="dxa"/>
            <w:vMerge w:val="continue"/>
            <w:tcBorders>
              <w:left w:val="single" w:color="auto" w:sz="4" w:space="0"/>
              <w:right w:val="single" w:color="auto" w:sz="4" w:space="0"/>
            </w:tcBorders>
            <w:vAlign w:val="center"/>
          </w:tcPr>
          <w:p w14:paraId="7E4B4FF1">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2439049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风险管理措施</w:t>
            </w:r>
          </w:p>
          <w:p w14:paraId="6142790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（4 分）</w:t>
            </w:r>
          </w:p>
        </w:tc>
        <w:tc>
          <w:tcPr>
            <w:tcW w:w="6447" w:type="dxa"/>
            <w:gridSpan w:val="2"/>
            <w:tcBorders>
              <w:top w:val="single" w:color="auto" w:sz="4" w:space="0"/>
              <w:left w:val="single" w:color="auto" w:sz="4" w:space="0"/>
              <w:right w:val="single" w:color="auto" w:sz="4" w:space="0"/>
            </w:tcBorders>
            <w:vAlign w:val="center"/>
          </w:tcPr>
          <w:p w14:paraId="4CC5806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有风险防控管理措施齐全，风险预控符合规范要求，风险控制要点定位准确，具备各阶段风险控制及应急措施。全部满足得 4 分，不提供不得分。</w:t>
            </w:r>
          </w:p>
        </w:tc>
      </w:tr>
      <w:tr w14:paraId="7C4E4A9C">
        <w:tblPrEx>
          <w:tblCellMar>
            <w:top w:w="0" w:type="dxa"/>
            <w:left w:w="108" w:type="dxa"/>
            <w:bottom w:w="0" w:type="dxa"/>
            <w:right w:w="108" w:type="dxa"/>
          </w:tblCellMar>
        </w:tblPrEx>
        <w:trPr>
          <w:trHeight w:val="1090" w:hRule="atLeast"/>
          <w:jc w:val="center"/>
        </w:trPr>
        <w:tc>
          <w:tcPr>
            <w:tcW w:w="1760" w:type="dxa"/>
            <w:vMerge w:val="restart"/>
            <w:tcBorders>
              <w:top w:val="single" w:color="auto" w:sz="4" w:space="0"/>
              <w:left w:val="single" w:color="auto" w:sz="4" w:space="0"/>
              <w:right w:val="single" w:color="auto" w:sz="4" w:space="0"/>
            </w:tcBorders>
            <w:vAlign w:val="center"/>
          </w:tcPr>
          <w:p w14:paraId="1031E86C">
            <w:pPr>
              <w:spacing w:line="320" w:lineRule="exact"/>
              <w:rPr>
                <w:rFonts w:hint="eastAsia" w:ascii="宋体" w:hAnsi="宋体" w:cs="宋体"/>
                <w:sz w:val="24"/>
              </w:rPr>
            </w:pPr>
            <w:r>
              <w:rPr>
                <w:rFonts w:hint="eastAsia" w:ascii="宋体" w:hAnsi="宋体" w:cs="宋体"/>
                <w:sz w:val="24"/>
              </w:rPr>
              <w:t>商务部分</w:t>
            </w:r>
          </w:p>
          <w:p w14:paraId="36EFE65D">
            <w:pPr>
              <w:spacing w:line="320" w:lineRule="exact"/>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5</w:t>
            </w:r>
            <w:r>
              <w:rPr>
                <w:rFonts w:hint="eastAsia" w:ascii="宋体" w:hAnsi="宋体" w:cs="宋体"/>
                <w:sz w:val="24"/>
              </w:rPr>
              <w:t xml:space="preserve"> 分）</w:t>
            </w:r>
          </w:p>
        </w:tc>
        <w:tc>
          <w:tcPr>
            <w:tcW w:w="1815" w:type="dxa"/>
            <w:tcBorders>
              <w:top w:val="single" w:color="auto" w:sz="4" w:space="0"/>
              <w:left w:val="single" w:color="auto" w:sz="4" w:space="0"/>
              <w:bottom w:val="single" w:color="auto" w:sz="4" w:space="0"/>
              <w:right w:val="single" w:color="auto" w:sz="4" w:space="0"/>
            </w:tcBorders>
            <w:vAlign w:val="center"/>
          </w:tcPr>
          <w:p w14:paraId="187A3803">
            <w:pPr>
              <w:spacing w:line="320" w:lineRule="exact"/>
              <w:rPr>
                <w:rFonts w:hint="eastAsia"/>
                <w:color w:val="auto"/>
                <w:highlight w:val="none"/>
              </w:rPr>
            </w:pPr>
            <w:r>
              <w:rPr>
                <w:rFonts w:hint="eastAsia"/>
                <w:color w:val="auto"/>
                <w:highlight w:val="none"/>
              </w:rPr>
              <w:t>业绩</w:t>
            </w:r>
          </w:p>
          <w:p w14:paraId="0DB6DA74">
            <w:pPr>
              <w:spacing w:line="320" w:lineRule="exact"/>
              <w:rPr>
                <w:rFonts w:hint="eastAsia" w:ascii="宋体" w:hAnsi="宋体" w:cs="宋体"/>
                <w:color w:val="auto"/>
                <w:sz w:val="24"/>
                <w:highlight w:val="none"/>
              </w:rPr>
            </w:pPr>
            <w:r>
              <w:rPr>
                <w:rFonts w:hint="eastAsia"/>
                <w:color w:val="auto"/>
                <w:highlight w:val="none"/>
              </w:rPr>
              <w:t>（6 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73774AF0">
            <w:pPr>
              <w:spacing w:line="320" w:lineRule="exact"/>
              <w:rPr>
                <w:rFonts w:hint="eastAsia"/>
                <w:color w:val="auto"/>
                <w:highlight w:val="none"/>
              </w:rPr>
            </w:pPr>
            <w:r>
              <w:rPr>
                <w:rFonts w:hint="eastAsia"/>
                <w:color w:val="auto"/>
                <w:highlight w:val="none"/>
              </w:rPr>
              <w:t>供应商自 202</w:t>
            </w:r>
            <w:r>
              <w:rPr>
                <w:rFonts w:hint="eastAsia"/>
                <w:color w:val="auto"/>
                <w:highlight w:val="none"/>
                <w:lang w:val="en-US" w:eastAsia="zh-CN"/>
              </w:rPr>
              <w:t>3</w:t>
            </w:r>
            <w:r>
              <w:rPr>
                <w:rFonts w:hint="eastAsia"/>
                <w:color w:val="auto"/>
                <w:highlight w:val="none"/>
              </w:rPr>
              <w:t>年 1 月 1 日以来提供</w:t>
            </w:r>
            <w:r>
              <w:rPr>
                <w:rFonts w:hint="eastAsia"/>
                <w:color w:val="auto"/>
                <w:highlight w:val="none"/>
                <w:lang w:eastAsia="zh-CN"/>
              </w:rPr>
              <w:t>房屋建筑新建工程或改造工程</w:t>
            </w:r>
            <w:r>
              <w:rPr>
                <w:rFonts w:hint="eastAsia"/>
                <w:color w:val="auto"/>
                <w:highlight w:val="none"/>
              </w:rPr>
              <w:t>业绩的每有一项得 3 分，最高得 6 分。（附合同协议书</w:t>
            </w:r>
            <w:r>
              <w:rPr>
                <w:rFonts w:hint="eastAsia"/>
                <w:color w:val="auto"/>
                <w:highlight w:val="none"/>
                <w:lang w:eastAsia="zh-CN"/>
              </w:rPr>
              <w:t>及中标通知书</w:t>
            </w:r>
            <w:r>
              <w:rPr>
                <w:rFonts w:hint="eastAsia"/>
                <w:color w:val="auto"/>
                <w:highlight w:val="none"/>
                <w:lang w:val="en-US" w:eastAsia="zh-CN"/>
              </w:rPr>
              <w:t>扫描件</w:t>
            </w:r>
            <w:r>
              <w:rPr>
                <w:rFonts w:hint="eastAsia"/>
                <w:color w:val="auto"/>
                <w:highlight w:val="none"/>
              </w:rPr>
              <w:t>）。</w:t>
            </w:r>
          </w:p>
          <w:p w14:paraId="79C98B94">
            <w:pPr>
              <w:spacing w:line="320" w:lineRule="exact"/>
              <w:rPr>
                <w:rFonts w:hint="eastAsia" w:ascii="宋体" w:hAnsi="宋体" w:cs="宋体"/>
                <w:color w:val="auto"/>
                <w:sz w:val="24"/>
                <w:highlight w:val="none"/>
              </w:rPr>
            </w:pPr>
            <w:r>
              <w:rPr>
                <w:rFonts w:hint="eastAsia"/>
                <w:color w:val="auto"/>
                <w:highlight w:val="none"/>
              </w:rPr>
              <w:t>没有不得分。</w:t>
            </w:r>
          </w:p>
        </w:tc>
      </w:tr>
      <w:tr w14:paraId="2B9715BE">
        <w:tblPrEx>
          <w:tblCellMar>
            <w:top w:w="0" w:type="dxa"/>
            <w:left w:w="108" w:type="dxa"/>
            <w:bottom w:w="0" w:type="dxa"/>
            <w:right w:w="108" w:type="dxa"/>
          </w:tblCellMar>
        </w:tblPrEx>
        <w:trPr>
          <w:trHeight w:val="1090" w:hRule="atLeast"/>
          <w:jc w:val="center"/>
        </w:trPr>
        <w:tc>
          <w:tcPr>
            <w:tcW w:w="1760" w:type="dxa"/>
            <w:vMerge w:val="continue"/>
            <w:tcBorders>
              <w:left w:val="single" w:color="auto" w:sz="4" w:space="0"/>
              <w:right w:val="single" w:color="auto" w:sz="4" w:space="0"/>
            </w:tcBorders>
            <w:vAlign w:val="center"/>
          </w:tcPr>
          <w:p w14:paraId="09608A9B">
            <w:pPr>
              <w:spacing w:line="320" w:lineRule="exact"/>
              <w:rPr>
                <w:rFonts w:hint="eastAsia" w:ascii="宋体" w:hAnsi="宋体" w:cs="宋体"/>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56931405">
            <w:pPr>
              <w:spacing w:line="320" w:lineRule="exact"/>
              <w:rPr>
                <w:rFonts w:hint="eastAsia" w:eastAsia="宋体"/>
                <w:color w:val="auto"/>
                <w:lang w:eastAsia="zh-CN"/>
              </w:rPr>
            </w:pPr>
            <w:r>
              <w:rPr>
                <w:rFonts w:hint="eastAsia"/>
                <w:color w:val="auto"/>
                <w:lang w:eastAsia="zh-CN"/>
              </w:rPr>
              <w:t>产品质量证明文件（</w:t>
            </w:r>
            <w:r>
              <w:rPr>
                <w:rFonts w:hint="eastAsia"/>
                <w:color w:val="auto"/>
                <w:lang w:val="en-US" w:eastAsia="zh-CN"/>
              </w:rPr>
              <w:t xml:space="preserve"> 5 分</w:t>
            </w:r>
            <w:r>
              <w:rPr>
                <w:rFonts w:hint="eastAsia"/>
                <w:color w:val="auto"/>
                <w:lang w:eastAsia="zh-CN"/>
              </w:rPr>
              <w:t>）</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25479C0A">
            <w:pPr>
              <w:spacing w:line="320" w:lineRule="exact"/>
              <w:rPr>
                <w:rFonts w:hint="eastAsia" w:eastAsiaTheme="minorEastAsia"/>
                <w:color w:val="auto"/>
                <w:lang w:val="en-US" w:eastAsia="zh-CN"/>
              </w:rPr>
            </w:pPr>
            <w:r>
              <w:rPr>
                <w:rFonts w:hint="eastAsia"/>
                <w:color w:val="auto"/>
                <w:lang w:eastAsia="zh-CN"/>
              </w:rPr>
              <w:t>提供制造厂家产品合格证及产品质量检验检测报告及出厂检测报告。缺</w:t>
            </w:r>
            <w:r>
              <w:rPr>
                <w:rFonts w:hint="eastAsia"/>
                <w:color w:val="auto"/>
              </w:rPr>
              <w:t xml:space="preserve">一项扣 </w:t>
            </w:r>
            <w:r>
              <w:rPr>
                <w:rFonts w:hint="eastAsia"/>
                <w:color w:val="auto"/>
                <w:lang w:val="en-US" w:eastAsia="zh-CN"/>
              </w:rPr>
              <w:t xml:space="preserve">2 </w:t>
            </w:r>
            <w:r>
              <w:rPr>
                <w:rFonts w:hint="eastAsia"/>
                <w:color w:val="auto"/>
              </w:rPr>
              <w:t>分，扣完为止。满分得</w:t>
            </w:r>
            <w:r>
              <w:rPr>
                <w:rFonts w:hint="eastAsia"/>
                <w:color w:val="auto"/>
                <w:lang w:val="en-US" w:eastAsia="zh-CN"/>
              </w:rPr>
              <w:t xml:space="preserve"> 5 </w:t>
            </w:r>
            <w:r>
              <w:rPr>
                <w:rFonts w:hint="eastAsia"/>
                <w:color w:val="auto"/>
              </w:rPr>
              <w:t>分。</w:t>
            </w:r>
          </w:p>
        </w:tc>
      </w:tr>
      <w:tr w14:paraId="5C854119">
        <w:tblPrEx>
          <w:tblCellMar>
            <w:top w:w="0" w:type="dxa"/>
            <w:left w:w="108" w:type="dxa"/>
            <w:bottom w:w="0" w:type="dxa"/>
            <w:right w:w="108" w:type="dxa"/>
          </w:tblCellMar>
        </w:tblPrEx>
        <w:trPr>
          <w:trHeight w:val="890" w:hRule="atLeast"/>
          <w:jc w:val="center"/>
        </w:trPr>
        <w:tc>
          <w:tcPr>
            <w:tcW w:w="1760" w:type="dxa"/>
            <w:vMerge w:val="continue"/>
            <w:tcBorders>
              <w:left w:val="single" w:color="auto" w:sz="4" w:space="0"/>
              <w:right w:val="single" w:color="auto" w:sz="4" w:space="0"/>
            </w:tcBorders>
            <w:vAlign w:val="center"/>
          </w:tcPr>
          <w:p w14:paraId="3C9567B7">
            <w:pPr>
              <w:spacing w:line="320" w:lineRule="exact"/>
              <w:rPr>
                <w:rFonts w:hint="eastAsia" w:ascii="宋体" w:hAnsi="宋体" w:cs="宋体"/>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73775610">
            <w:pPr>
              <w:spacing w:line="320" w:lineRule="exact"/>
              <w:rPr>
                <w:rFonts w:hint="eastAsia"/>
                <w:color w:val="auto"/>
                <w:highlight w:val="none"/>
              </w:rPr>
            </w:pPr>
            <w:r>
              <w:rPr>
                <w:rFonts w:hint="eastAsia"/>
                <w:color w:val="auto"/>
                <w:highlight w:val="none"/>
              </w:rPr>
              <w:t>项目管理人员</w:t>
            </w:r>
          </w:p>
          <w:p w14:paraId="0F40BE54">
            <w:pPr>
              <w:spacing w:line="320" w:lineRule="exact"/>
              <w:rPr>
                <w:rFonts w:hint="eastAsia" w:ascii="宋体" w:hAnsi="宋体" w:cs="宋体"/>
                <w:color w:val="auto"/>
                <w:sz w:val="24"/>
                <w:highlight w:val="none"/>
              </w:rPr>
            </w:pPr>
            <w:r>
              <w:rPr>
                <w:rFonts w:hint="eastAsia"/>
                <w:color w:val="auto"/>
                <w:highlight w:val="none"/>
              </w:rPr>
              <w:t>（10 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703502DF">
            <w:pPr>
              <w:spacing w:line="320" w:lineRule="exact"/>
              <w:rPr>
                <w:rFonts w:hint="eastAsia" w:ascii="宋体" w:hAnsi="宋体" w:cs="宋体" w:eastAsiaTheme="minorEastAsia"/>
                <w:color w:val="auto"/>
                <w:sz w:val="24"/>
                <w:highlight w:val="none"/>
                <w:lang w:val="en-US" w:eastAsia="zh-CN"/>
              </w:rPr>
            </w:pPr>
            <w:r>
              <w:rPr>
                <w:rFonts w:hint="eastAsia"/>
                <w:color w:val="auto"/>
                <w:highlight w:val="none"/>
              </w:rPr>
              <w:t>项目管理机构除项目经理和技术负责人外，</w:t>
            </w:r>
            <w:r>
              <w:rPr>
                <w:rFonts w:hint="eastAsia"/>
                <w:color w:val="auto"/>
                <w:highlight w:val="none"/>
                <w:lang w:eastAsia="zh-CN"/>
              </w:rPr>
              <w:t>八</w:t>
            </w:r>
            <w:r>
              <w:rPr>
                <w:rFonts w:hint="eastAsia"/>
                <w:color w:val="auto"/>
                <w:highlight w:val="none"/>
              </w:rPr>
              <w:t>大员配备齐全</w:t>
            </w:r>
            <w:r>
              <w:rPr>
                <w:rFonts w:hint="eastAsia"/>
                <w:color w:val="auto"/>
                <w:highlight w:val="none"/>
                <w:lang w:val="en-US" w:eastAsia="zh-CN"/>
              </w:rPr>
              <w:t>并提供相应的资格证书</w:t>
            </w:r>
            <w:r>
              <w:rPr>
                <w:rFonts w:hint="eastAsia"/>
                <w:color w:val="auto"/>
                <w:highlight w:val="none"/>
              </w:rPr>
              <w:t>者得10 分，缺一项扣 2 分，扣完为止。满分得 10 分。</w:t>
            </w:r>
          </w:p>
        </w:tc>
      </w:tr>
      <w:tr w14:paraId="4E8C3B1F">
        <w:tblPrEx>
          <w:tblCellMar>
            <w:top w:w="0" w:type="dxa"/>
            <w:left w:w="108" w:type="dxa"/>
            <w:bottom w:w="0" w:type="dxa"/>
            <w:right w:w="108" w:type="dxa"/>
          </w:tblCellMar>
        </w:tblPrEx>
        <w:trPr>
          <w:trHeight w:val="765" w:hRule="atLeast"/>
          <w:jc w:val="center"/>
        </w:trPr>
        <w:tc>
          <w:tcPr>
            <w:tcW w:w="1760" w:type="dxa"/>
            <w:vMerge w:val="continue"/>
            <w:tcBorders>
              <w:left w:val="single" w:color="auto" w:sz="4" w:space="0"/>
              <w:right w:val="single" w:color="auto" w:sz="4" w:space="0"/>
            </w:tcBorders>
            <w:vAlign w:val="center"/>
          </w:tcPr>
          <w:p w14:paraId="1E773836">
            <w:pPr>
              <w:spacing w:line="320" w:lineRule="exact"/>
              <w:rPr>
                <w:rFonts w:hint="eastAsia" w:ascii="宋体" w:hAnsi="宋体" w:cs="宋体"/>
                <w:sz w:val="24"/>
              </w:rPr>
            </w:pPr>
          </w:p>
        </w:tc>
        <w:tc>
          <w:tcPr>
            <w:tcW w:w="1815" w:type="dxa"/>
            <w:tcBorders>
              <w:top w:val="single" w:color="auto" w:sz="4" w:space="0"/>
              <w:left w:val="single" w:color="auto" w:sz="4" w:space="0"/>
              <w:bottom w:val="single" w:color="auto" w:sz="4" w:space="0"/>
              <w:right w:val="single" w:color="auto" w:sz="4" w:space="0"/>
            </w:tcBorders>
            <w:vAlign w:val="center"/>
          </w:tcPr>
          <w:p w14:paraId="047B8765">
            <w:pPr>
              <w:spacing w:line="320" w:lineRule="exact"/>
              <w:rPr>
                <w:rFonts w:hint="eastAsia" w:ascii="宋体" w:hAnsi="宋体" w:cs="宋体"/>
                <w:color w:val="auto"/>
                <w:sz w:val="24"/>
              </w:rPr>
            </w:pPr>
            <w:r>
              <w:rPr>
                <w:rFonts w:hint="eastAsia"/>
                <w:color w:val="auto"/>
              </w:rPr>
              <w:t>现场勘察（5 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55162C11">
            <w:pPr>
              <w:spacing w:line="320" w:lineRule="exact"/>
              <w:rPr>
                <w:rFonts w:hint="eastAsia"/>
                <w:color w:val="auto"/>
              </w:rPr>
            </w:pPr>
            <w:r>
              <w:rPr>
                <w:rFonts w:hint="eastAsia"/>
                <w:color w:val="auto"/>
              </w:rPr>
              <w:t>为保证项目实施，投标人提供加盖采购人公章现场勘察证明得 5</w:t>
            </w:r>
          </w:p>
          <w:p w14:paraId="4491A606">
            <w:pPr>
              <w:spacing w:line="320" w:lineRule="exact"/>
              <w:rPr>
                <w:rFonts w:hint="eastAsia" w:ascii="宋体" w:hAnsi="宋体" w:cs="宋体"/>
                <w:color w:val="auto"/>
                <w:sz w:val="24"/>
              </w:rPr>
            </w:pPr>
            <w:r>
              <w:rPr>
                <w:rFonts w:hint="eastAsia"/>
                <w:color w:val="auto"/>
              </w:rPr>
              <w:t>分，不提供不得分。</w:t>
            </w:r>
          </w:p>
        </w:tc>
      </w:tr>
      <w:tr w14:paraId="39B8C323">
        <w:tblPrEx>
          <w:tblCellMar>
            <w:top w:w="0" w:type="dxa"/>
            <w:left w:w="108" w:type="dxa"/>
            <w:bottom w:w="0" w:type="dxa"/>
            <w:right w:w="108" w:type="dxa"/>
          </w:tblCellMar>
        </w:tblPrEx>
        <w:trPr>
          <w:trHeight w:val="1420" w:hRule="atLeast"/>
          <w:jc w:val="center"/>
        </w:trPr>
        <w:tc>
          <w:tcPr>
            <w:tcW w:w="1760" w:type="dxa"/>
            <w:vMerge w:val="continue"/>
            <w:tcBorders>
              <w:left w:val="single" w:color="auto" w:sz="4" w:space="0"/>
              <w:right w:val="single" w:color="auto" w:sz="4" w:space="0"/>
            </w:tcBorders>
            <w:vAlign w:val="center"/>
          </w:tcPr>
          <w:p w14:paraId="4619E710">
            <w:pPr>
              <w:spacing w:line="320" w:lineRule="exact"/>
              <w:rPr>
                <w:rFonts w:hint="eastAsia" w:ascii="宋体" w:hAnsi="宋体" w:cs="宋体"/>
                <w:sz w:val="24"/>
              </w:rPr>
            </w:pPr>
          </w:p>
        </w:tc>
        <w:tc>
          <w:tcPr>
            <w:tcW w:w="1815" w:type="dxa"/>
            <w:tcBorders>
              <w:top w:val="single" w:color="auto" w:sz="4" w:space="0"/>
              <w:left w:val="single" w:color="auto" w:sz="4" w:space="0"/>
              <w:right w:val="single" w:color="auto" w:sz="4" w:space="0"/>
            </w:tcBorders>
            <w:vAlign w:val="center"/>
          </w:tcPr>
          <w:p w14:paraId="2363EFE4">
            <w:pPr>
              <w:spacing w:line="320" w:lineRule="exact"/>
              <w:rPr>
                <w:rFonts w:hint="eastAsia"/>
                <w:color w:val="auto"/>
                <w:highlight w:val="none"/>
              </w:rPr>
            </w:pPr>
            <w:r>
              <w:rPr>
                <w:rFonts w:hint="eastAsia"/>
                <w:color w:val="auto"/>
                <w:highlight w:val="none"/>
              </w:rPr>
              <w:t>服务承诺</w:t>
            </w:r>
          </w:p>
          <w:p w14:paraId="052F82D9">
            <w:pPr>
              <w:spacing w:line="320" w:lineRule="exact"/>
              <w:rPr>
                <w:rFonts w:hint="eastAsia" w:ascii="宋体" w:hAnsi="宋体" w:cs="宋体"/>
                <w:color w:val="auto"/>
                <w:sz w:val="24"/>
                <w:highlight w:val="none"/>
              </w:rPr>
            </w:pPr>
            <w:r>
              <w:rPr>
                <w:rFonts w:hint="eastAsia"/>
                <w:color w:val="auto"/>
                <w:highlight w:val="none"/>
              </w:rPr>
              <w:t>（9 分）</w:t>
            </w:r>
          </w:p>
        </w:tc>
        <w:tc>
          <w:tcPr>
            <w:tcW w:w="6447" w:type="dxa"/>
            <w:gridSpan w:val="2"/>
            <w:tcBorders>
              <w:top w:val="single" w:color="auto" w:sz="4" w:space="0"/>
              <w:left w:val="single" w:color="auto" w:sz="4" w:space="0"/>
              <w:right w:val="single" w:color="auto" w:sz="4" w:space="0"/>
            </w:tcBorders>
            <w:vAlign w:val="center"/>
          </w:tcPr>
          <w:p w14:paraId="2A4F4D62">
            <w:pPr>
              <w:spacing w:line="320" w:lineRule="exact"/>
              <w:rPr>
                <w:rFonts w:hint="eastAsia"/>
                <w:color w:val="auto"/>
                <w:highlight w:val="none"/>
              </w:rPr>
            </w:pPr>
            <w:r>
              <w:rPr>
                <w:rFonts w:hint="eastAsia"/>
                <w:color w:val="auto"/>
                <w:highlight w:val="none"/>
              </w:rPr>
              <w:t>1、能做到连续施工，不因资金问题影响工程进度，不拖欠农民工工资承诺的（2 分），没有不得分。</w:t>
            </w:r>
          </w:p>
          <w:p w14:paraId="655C306D">
            <w:pPr>
              <w:spacing w:line="320" w:lineRule="exact"/>
              <w:rPr>
                <w:rFonts w:hint="eastAsia"/>
                <w:color w:val="auto"/>
                <w:highlight w:val="none"/>
              </w:rPr>
            </w:pPr>
            <w:r>
              <w:rPr>
                <w:rFonts w:hint="eastAsia"/>
                <w:color w:val="auto"/>
                <w:highlight w:val="none"/>
              </w:rPr>
              <w:t>2、保证工程质量措施（2 分），没有不得分。</w:t>
            </w:r>
          </w:p>
          <w:p w14:paraId="3126455A">
            <w:pPr>
              <w:spacing w:line="320" w:lineRule="exact"/>
              <w:rPr>
                <w:rFonts w:hint="eastAsia"/>
                <w:color w:val="auto"/>
                <w:highlight w:val="none"/>
              </w:rPr>
            </w:pPr>
            <w:r>
              <w:rPr>
                <w:rFonts w:hint="eastAsia"/>
                <w:color w:val="auto"/>
                <w:highlight w:val="none"/>
              </w:rPr>
              <w:t>3、保证工期按时完工措施（3 分），没有不得分。</w:t>
            </w:r>
          </w:p>
          <w:p w14:paraId="7312E633">
            <w:pPr>
              <w:spacing w:line="320" w:lineRule="exact"/>
              <w:rPr>
                <w:rFonts w:hint="eastAsia" w:ascii="宋体" w:hAnsi="宋体" w:cs="宋体"/>
                <w:color w:val="auto"/>
                <w:sz w:val="24"/>
                <w:highlight w:val="none"/>
              </w:rPr>
            </w:pPr>
            <w:r>
              <w:rPr>
                <w:rFonts w:hint="eastAsia"/>
                <w:color w:val="auto"/>
                <w:highlight w:val="none"/>
              </w:rPr>
              <w:t>4、对工程回访保修的承诺（2 分），没有不得分</w:t>
            </w:r>
          </w:p>
        </w:tc>
      </w:tr>
    </w:tbl>
    <w:p w14:paraId="259B0D74">
      <w:pPr>
        <w:pStyle w:val="20"/>
      </w:pPr>
    </w:p>
    <w:p w14:paraId="1DBE22C8">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shd w:val="clear" w:fill="auto"/>
        </w:rPr>
      </w:pPr>
    </w:p>
    <w:p w14:paraId="2F583A65">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0E21FF7F">
      <w:pPr>
        <w:numPr>
          <w:ilvl w:val="0"/>
          <w:numId w:val="25"/>
        </w:num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采购项目内容及要求</w:t>
      </w:r>
    </w:p>
    <w:p w14:paraId="2387E182">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采购内容：</w:t>
      </w:r>
    </w:p>
    <w:p w14:paraId="6E5E45FA">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根据本项工程采购需求，本次采购内容如下： 工程量清单及有关附表包括的全部内容。工程量清单：（见附件）</w:t>
      </w:r>
    </w:p>
    <w:p w14:paraId="143D3B78">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bookmarkStart w:id="0" w:name="_bookmark2"/>
      <w:bookmarkEnd w:id="0"/>
      <w:r>
        <w:rPr>
          <w:rFonts w:hint="eastAsia" w:ascii="宋体" w:hAnsi="宋体" w:eastAsia="宋体" w:cs="宋体"/>
          <w:color w:val="auto"/>
          <w:spacing w:val="0"/>
          <w:position w:val="0"/>
          <w:sz w:val="24"/>
          <w:shd w:val="clear" w:fill="auto"/>
          <w:lang w:val="en-US" w:eastAsia="zh-CN"/>
        </w:rPr>
        <w:t>施工要求</w:t>
      </w:r>
    </w:p>
    <w:p w14:paraId="721E68E5">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2.1承包方式：包工包料。所需材料符合国家相关标准； 整体要求结实、美观、耐用，质量优良。</w:t>
      </w:r>
    </w:p>
    <w:p w14:paraId="713DB74B">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2.2质量标准：合格。</w:t>
      </w:r>
    </w:p>
    <w:p w14:paraId="4E8D46FD">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2.3工期：签订合同后30日历天。</w:t>
      </w:r>
    </w:p>
    <w:p w14:paraId="252CD7EF">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2.4保修期：按相关行业标准或双方签订合同时约定。</w:t>
      </w:r>
    </w:p>
    <w:p w14:paraId="122DB206">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2.5提供提供7×12小时工程服务，接到服务请求后，1小时响应，24小时内上门并视情况解决问题。</w:t>
      </w:r>
    </w:p>
    <w:p w14:paraId="5EE7E195">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2.6施工的具体要求见施工图纸及工程效果图。</w:t>
      </w:r>
    </w:p>
    <w:p w14:paraId="3E21160D">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2.7投标人工程预算以现场勘察、施工图纸、工程量清单、所需材料及工期等要求综合考虑。</w:t>
      </w:r>
    </w:p>
    <w:p w14:paraId="7F46C575">
      <w:pPr>
        <w:spacing w:before="0" w:after="0" w:line="5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2.8严格落实安全措施，周密组织，文明施工。</w:t>
      </w:r>
    </w:p>
    <w:p w14:paraId="672E9AE7">
      <w:pPr>
        <w:pStyle w:val="5"/>
        <w:numPr>
          <w:ilvl w:val="0"/>
          <w:numId w:val="0"/>
        </w:numPr>
        <w:rPr>
          <w:rFonts w:hint="default"/>
          <w:lang w:val="en-US" w:eastAsia="zh-CN"/>
        </w:rPr>
      </w:pPr>
    </w:p>
    <w:p w14:paraId="5E89BDCA">
      <w:pP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br w:type="page"/>
      </w:r>
    </w:p>
    <w:p w14:paraId="15AC77D2">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0C328D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shd w:val="clear" w:fill="auto"/>
              </w:rPr>
            </w:pPr>
          </w:p>
          <w:p w14:paraId="1BB0438A">
            <w:pPr>
              <w:spacing w:before="0" w:after="0" w:line="480" w:lineRule="auto"/>
              <w:ind w:left="0" w:right="0" w:firstLine="0"/>
              <w:jc w:val="both"/>
              <w:rPr>
                <w:rFonts w:ascii="宋体" w:hAnsi="宋体" w:eastAsia="宋体" w:cs="宋体"/>
                <w:color w:val="auto"/>
                <w:spacing w:val="0"/>
                <w:position w:val="0"/>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shd w:val="clear" w:fill="auto"/>
        </w:rPr>
      </w:pPr>
    </w:p>
    <w:p w14:paraId="7F833516">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6"/>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shd w:val="clear" w:fill="auto"/>
              </w:rPr>
            </w:pPr>
          </w:p>
          <w:p w14:paraId="63C03F8B">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shd w:val="clear" w:fill="auto"/>
        </w:rPr>
      </w:pPr>
    </w:p>
    <w:p w14:paraId="46FA73A9">
      <w:pPr>
        <w:pStyle w:val="21"/>
      </w:pPr>
    </w:p>
    <w:p w14:paraId="333CD556">
      <w:pPr>
        <w:spacing w:before="0" w:after="0" w:line="240" w:lineRule="auto"/>
        <w:ind w:left="0" w:right="0" w:firstLine="240"/>
        <w:jc w:val="left"/>
        <w:rPr>
          <w:rFonts w:ascii="宋体" w:hAnsi="宋体" w:eastAsia="宋体" w:cs="宋体"/>
          <w:color w:val="auto"/>
          <w:spacing w:val="0"/>
          <w:position w:val="0"/>
          <w:sz w:val="24"/>
          <w:shd w:val="clear" w:fill="auto"/>
        </w:rPr>
      </w:pPr>
    </w:p>
    <w:p w14:paraId="71A1B7CD">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0A7160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61C3D5">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68390A0">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2F8D277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471"/>
        <w:gridCol w:w="6667"/>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5529707E">
      <w:pPr>
        <w:spacing w:before="185"/>
        <w:ind w:left="592" w:right="985"/>
        <w:jc w:val="center"/>
        <w:rPr>
          <w:b/>
          <w:color w:val="000000" w:themeColor="text1"/>
          <w:sz w:val="44"/>
          <w:highlight w:val="none"/>
          <w14:textFill>
            <w14:solidFill>
              <w14:schemeClr w14:val="tx1"/>
            </w14:solidFill>
          </w14:textFill>
        </w:rPr>
      </w:pPr>
      <w:r>
        <w:rPr>
          <w:rFonts w:hint="eastAsia"/>
          <w:b/>
          <w:color w:val="000000" w:themeColor="text1"/>
          <w:sz w:val="44"/>
          <w:highlight w:val="none"/>
          <w14:textFill>
            <w14:solidFill>
              <w14:schemeClr w14:val="tx1"/>
            </w14:solidFill>
          </w14:textFill>
        </w:rPr>
        <w:t>施工图预算书</w:t>
      </w:r>
    </w:p>
    <w:p w14:paraId="296F013D">
      <w:pPr>
        <w:pStyle w:val="6"/>
        <w:spacing w:before="4"/>
        <w:rPr>
          <w:b/>
          <w:color w:val="000000" w:themeColor="text1"/>
          <w:sz w:val="47"/>
          <w:highlight w:val="none"/>
          <w14:textFill>
            <w14:solidFill>
              <w14:schemeClr w14:val="tx1"/>
            </w14:solidFill>
          </w14:textFill>
        </w:rPr>
      </w:pPr>
    </w:p>
    <w:p w14:paraId="353355DA">
      <w:pPr>
        <w:ind w:left="592" w:right="987"/>
        <w:jc w:val="center"/>
        <w:rPr>
          <w:b/>
          <w:color w:val="000000" w:themeColor="text1"/>
          <w:sz w:val="30"/>
          <w:highlight w:val="none"/>
          <w14:textFill>
            <w14:solidFill>
              <w14:schemeClr w14:val="tx1"/>
            </w14:solidFill>
          </w14:textFill>
        </w:rPr>
      </w:pPr>
      <w:r>
        <w:rPr>
          <w:rFonts w:hint="eastAsia"/>
          <w:b/>
          <w:color w:val="000000" w:themeColor="text1"/>
          <w:sz w:val="30"/>
          <w:highlight w:val="none"/>
          <w14:textFill>
            <w14:solidFill>
              <w14:schemeClr w14:val="tx1"/>
            </w14:solidFill>
          </w14:textFill>
        </w:rPr>
        <w:t>（其格式按定额管理部门的规定）</w:t>
      </w:r>
    </w:p>
    <w:p w14:paraId="0B23F8A7">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9A2C704">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122FABF">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1AE3E4B5">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31D61AD">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673C60F">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AA29E92">
      <w:pPr>
        <w:pStyle w:val="10"/>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469BE66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ABE93A2">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72266E25">
      <w:pPr>
        <w:spacing w:line="360" w:lineRule="auto"/>
        <w:jc w:val="left"/>
        <w:rPr>
          <w:rFonts w:ascii="宋体" w:hAnsi="宋体" w:cs="宋体"/>
          <w:color w:val="000000" w:themeColor="text1"/>
          <w:sz w:val="24"/>
          <w:highlight w:val="none"/>
          <w14:textFill>
            <w14:solidFill>
              <w14:schemeClr w14:val="tx1"/>
            </w14:solidFill>
          </w14:textFill>
        </w:rPr>
      </w:pPr>
      <w:r>
        <w:rPr>
          <w:rFonts w:ascii="宋体" w:hAnsi="宋体" w:eastAsia="宋体" w:cs="宋体"/>
          <w:color w:val="auto"/>
          <w:spacing w:val="0"/>
          <w:position w:val="0"/>
          <w:sz w:val="24"/>
          <w:shd w:val="clear" w:fill="auto"/>
        </w:rPr>
        <w:t xml:space="preserve"> </w:t>
      </w:r>
      <w:r>
        <w:rPr>
          <w:rFonts w:hint="eastAsia" w:ascii="宋体" w:hAnsi="宋体" w:cs="宋体"/>
          <w:color w:val="000000" w:themeColor="text1"/>
          <w:sz w:val="24"/>
          <w:highlight w:val="none"/>
          <w14:textFill>
            <w14:solidFill>
              <w14:schemeClr w14:val="tx1"/>
            </w14:solidFill>
          </w14:textFill>
        </w:rPr>
        <w:t xml:space="preserve">格式6          </w:t>
      </w:r>
    </w:p>
    <w:p w14:paraId="10F460B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黑体"/>
          <w:color w:val="000000" w:themeColor="text1"/>
          <w:kern w:val="0"/>
          <w:sz w:val="28"/>
          <w:szCs w:val="28"/>
          <w:highlight w:val="none"/>
          <w14:textFill>
            <w14:solidFill>
              <w14:schemeClr w14:val="tx1"/>
            </w14:solidFill>
          </w14:textFill>
        </w:rPr>
        <w:t>施工组织设计</w:t>
      </w:r>
    </w:p>
    <w:p w14:paraId="1785BB49">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2. </w:t>
      </w:r>
      <w:r>
        <w:rPr>
          <w:rFonts w:hint="eastAsia" w:ascii="宋体" w:hAnsi="宋体" w:cs="仿宋_GB2312"/>
          <w:color w:val="000000" w:themeColor="text1"/>
          <w:kern w:val="0"/>
          <w:szCs w:val="21"/>
          <w:highlight w:val="none"/>
          <w14:textFill>
            <w14:solidFill>
              <w14:schemeClr w14:val="tx1"/>
            </w14:solidFill>
          </w14:textFill>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附表一：拟投入本工程的主要施工设备表</w:t>
      </w:r>
    </w:p>
    <w:p w14:paraId="4AF4B1FC">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16"/>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07" w:type="dxa"/>
            <w:vAlign w:val="center"/>
          </w:tcPr>
          <w:p w14:paraId="7BC2E58C">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595AC9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927" w:type="dxa"/>
            <w:vAlign w:val="center"/>
          </w:tcPr>
          <w:p w14:paraId="2B23BC35">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AA277E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54007CF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额定功率</w:t>
            </w:r>
          </w:p>
          <w:p w14:paraId="1A3B802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w:t>
            </w:r>
            <w:r>
              <w:rPr>
                <w:rFonts w:ascii="宋体" w:hAnsi="宋体" w:cs="TimesNewRomanPSMT"/>
                <w:b/>
                <w:color w:val="000000" w:themeColor="text1"/>
                <w:kern w:val="0"/>
                <w:szCs w:val="21"/>
                <w:highlight w:val="none"/>
                <w14:textFill>
                  <w14:solidFill>
                    <w14:schemeClr w14:val="tx1"/>
                  </w14:solidFill>
                </w14:textFill>
              </w:rPr>
              <w:t>KW</w:t>
            </w:r>
            <w:r>
              <w:rPr>
                <w:rFonts w:hint="eastAsia" w:ascii="宋体" w:hAnsi="宋体" w:cs="仿宋_GB2312"/>
                <w:color w:val="000000" w:themeColor="text1"/>
                <w:kern w:val="0"/>
                <w:szCs w:val="21"/>
                <w:highlight w:val="none"/>
                <w14:textFill>
                  <w14:solidFill>
                    <w14:schemeClr w14:val="tx1"/>
                  </w14:solidFill>
                </w14:textFill>
              </w:rPr>
              <w:t>）</w:t>
            </w:r>
          </w:p>
        </w:tc>
        <w:tc>
          <w:tcPr>
            <w:tcW w:w="659" w:type="dxa"/>
            <w:vAlign w:val="center"/>
          </w:tcPr>
          <w:p w14:paraId="27C31DA7">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生产</w:t>
            </w:r>
          </w:p>
          <w:p w14:paraId="23BA4E5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用于施</w:t>
            </w:r>
          </w:p>
          <w:p w14:paraId="734EEEE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工部位</w:t>
            </w:r>
          </w:p>
        </w:tc>
        <w:tc>
          <w:tcPr>
            <w:tcW w:w="928" w:type="dxa"/>
            <w:vAlign w:val="center"/>
          </w:tcPr>
          <w:p w14:paraId="63A9A88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7F20BF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11AED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A8F6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32C89C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982F08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281ACF3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FB54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F712C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654B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1BC45B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CB19B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F5676F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33843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7F671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41EAE3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430D02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235DC7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845BD6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40F90E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59BCFE2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6887CDF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F6D3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8DA6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5A1533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1EA844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13D72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B9287E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23D631C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4BC90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0262C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66AE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77A7379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6D71BC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47A3AB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C137C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84067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8564B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775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9CF38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D336B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45BF9B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124226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78563AE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45E7C0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D8BE92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128F56E7">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附表二：拟配备本工程的试验和检测仪器设备表</w:t>
      </w:r>
    </w:p>
    <w:p w14:paraId="20BAAD84">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1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仪器设备</w:t>
            </w:r>
          </w:p>
          <w:p w14:paraId="67D31CD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3C401A17">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1026" w:type="dxa"/>
            <w:vAlign w:val="center"/>
          </w:tcPr>
          <w:p w14:paraId="422560A8">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28B1B1D">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6808942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已使用台</w:t>
            </w:r>
          </w:p>
          <w:p w14:paraId="5060971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时数</w:t>
            </w:r>
          </w:p>
        </w:tc>
        <w:tc>
          <w:tcPr>
            <w:tcW w:w="1026" w:type="dxa"/>
            <w:vAlign w:val="center"/>
          </w:tcPr>
          <w:p w14:paraId="7FDECE7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用途</w:t>
            </w:r>
          </w:p>
        </w:tc>
        <w:tc>
          <w:tcPr>
            <w:tcW w:w="1026" w:type="dxa"/>
            <w:vAlign w:val="center"/>
          </w:tcPr>
          <w:p w14:paraId="2F77EB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6A6A62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9F8A4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54809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03420FC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72D5800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6DF9D5E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801080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F574E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449999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5E0B63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F055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76FEB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5A818A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329930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EAFB2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7A493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573F64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023584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F80A68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358329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7D3BB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1DF508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20DD9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CD6E55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3C98BF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14649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93689A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6E9B9C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42FAC8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40BF6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49530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38121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76C2ED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10F91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55F9CA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1F6013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A1240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71B04B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19D89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952732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1B5FDEB">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1FF821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3F107946">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EA71D8F">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1D9BAD7">
      <w:pPr>
        <w:autoSpaceDE w:val="0"/>
        <w:autoSpaceDN w:val="0"/>
        <w:adjustRightInd w:val="0"/>
        <w:spacing w:line="420" w:lineRule="exact"/>
        <w:jc w:val="left"/>
        <w:rPr>
          <w:rFonts w:ascii="宋体" w:hAnsi="宋体" w:cs="仿宋_GB2312"/>
          <w:color w:val="000000" w:themeColor="text1"/>
          <w:kern w:val="0"/>
          <w:szCs w:val="21"/>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附表三：劳动力计划表</w:t>
      </w:r>
    </w:p>
    <w:p w14:paraId="6AC28DFC">
      <w:pPr>
        <w:autoSpaceDE w:val="0"/>
        <w:autoSpaceDN w:val="0"/>
        <w:adjustRightInd w:val="0"/>
        <w:spacing w:line="420" w:lineRule="exact"/>
        <w:jc w:val="right"/>
        <w:rPr>
          <w:rFonts w:ascii="宋体" w:hAnsi="宋体" w:cs="黑体"/>
          <w:color w:val="000000" w:themeColor="text1"/>
          <w:kern w:val="0"/>
          <w:szCs w:val="21"/>
          <w:highlight w:val="none"/>
          <w14:textFill>
            <w14:solidFill>
              <w14:schemeClr w14:val="tx1"/>
            </w14:solidFill>
          </w14:textFill>
        </w:rPr>
      </w:pPr>
      <w:r>
        <w:rPr>
          <w:rFonts w:hint="eastAsia" w:ascii="宋体" w:hAnsi="宋体" w:cs="黑体"/>
          <w:color w:val="000000" w:themeColor="text1"/>
          <w:kern w:val="0"/>
          <w:szCs w:val="21"/>
          <w:highlight w:val="none"/>
          <w14:textFill>
            <w14:solidFill>
              <w14:schemeClr w14:val="tx1"/>
            </w14:solidFill>
          </w14:textFill>
        </w:rPr>
        <w:t>单位：人</w:t>
      </w:r>
    </w:p>
    <w:tbl>
      <w:tblPr>
        <w:tblStyle w:val="1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0F28CD4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DC8B92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00AA6A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761A90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169103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9EE9F6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DB5F65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5BC59D1B">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1FB64CD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61D6F6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EC0DB0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036F6D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A09415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0207986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4D5A5F9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3EFA3D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7A4839">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BC28DA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A772C9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2F0B986">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4933094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27318E4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790A663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43247F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91C823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3FD201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82CFF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89AA6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bl>
    <w:p w14:paraId="775FC913">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08F3B2C">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C2A6BF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42BCAE2">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000000" w:themeColor="text1"/>
          <w:kern w:val="0"/>
          <w:highlight w:val="none"/>
          <w14:textFill>
            <w14:solidFill>
              <w14:schemeClr w14:val="tx1"/>
            </w14:solidFill>
          </w14:textFill>
        </w:rPr>
      </w:pPr>
      <w:r>
        <w:rPr>
          <w:rFonts w:cs="TimesNewRomanPSMT"/>
          <w:color w:val="000000" w:themeColor="text1"/>
          <w:kern w:val="0"/>
          <w:highlight w:val="none"/>
          <w14:textFill>
            <w14:solidFill>
              <w14:schemeClr w14:val="tx1"/>
            </w14:solidFill>
          </w14:textFill>
        </w:rPr>
        <w:t xml:space="preserve">2. </w:t>
      </w:r>
      <w:r>
        <w:rPr>
          <w:rFonts w:hint="eastAsia"/>
          <w:color w:val="000000" w:themeColor="text1"/>
          <w:kern w:val="0"/>
          <w:highlight w:val="none"/>
          <w14:textFill>
            <w14:solidFill>
              <w14:schemeClr w14:val="tx1"/>
            </w14:solidFill>
          </w14:textFill>
        </w:rPr>
        <w:t>施工进度表可采用网络图（或横道图）表示。</w:t>
      </w:r>
    </w:p>
    <w:p w14:paraId="2DAD4A4A">
      <w:pPr>
        <w:spacing w:before="0" w:after="0" w:line="360" w:lineRule="auto"/>
        <w:ind w:left="0" w:right="0" w:firstLine="0"/>
        <w:jc w:val="both"/>
        <w:rPr>
          <w:rFonts w:ascii="宋体" w:hAnsi="宋体" w:eastAsia="宋体" w:cs="宋体"/>
          <w:color w:val="auto"/>
          <w:spacing w:val="0"/>
          <w:position w:val="0"/>
          <w:sz w:val="24"/>
          <w:shd w:val="clear" w:fill="auto"/>
        </w:rPr>
      </w:pPr>
    </w:p>
    <w:p w14:paraId="230B3EAA">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4ED79F38">
      <w:pPr>
        <w:pStyle w:val="6"/>
        <w:spacing w:before="5"/>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3EB10158">
      <w:pPr>
        <w:rPr>
          <w:color w:val="000000" w:themeColor="text1"/>
          <w:sz w:val="24"/>
          <w:highlight w:val="none"/>
          <w14:textFill>
            <w14:solidFill>
              <w14:schemeClr w14:val="tx1"/>
            </w14:solidFill>
          </w14:textFill>
        </w:rPr>
      </w:pPr>
    </w:p>
    <w:p w14:paraId="70BFF954">
      <w:pPr>
        <w:pStyle w:val="4"/>
        <w:spacing w:before="120" w:after="120" w:line="240" w:lineRule="auto"/>
        <w:rPr>
          <w:color w:val="000000" w:themeColor="text1"/>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（一）项目管理机构组成表</w:t>
      </w:r>
    </w:p>
    <w:tbl>
      <w:tblPr>
        <w:tblStyle w:val="1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051E53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级别</w:t>
            </w:r>
          </w:p>
        </w:tc>
        <w:tc>
          <w:tcPr>
            <w:tcW w:w="1324" w:type="dxa"/>
            <w:vAlign w:val="center"/>
          </w:tcPr>
          <w:p w14:paraId="5A42F1C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证号</w:t>
            </w:r>
          </w:p>
        </w:tc>
        <w:tc>
          <w:tcPr>
            <w:tcW w:w="1399" w:type="dxa"/>
            <w:vAlign w:val="center"/>
          </w:tcPr>
          <w:p w14:paraId="1CFAFC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专业</w:t>
            </w:r>
          </w:p>
        </w:tc>
        <w:tc>
          <w:tcPr>
            <w:tcW w:w="900" w:type="dxa"/>
            <w:vAlign w:val="center"/>
          </w:tcPr>
          <w:p w14:paraId="589108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72DCE0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61A26D0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5F7E4E0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38D514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43CB20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2A3C13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F6E84F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062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F71C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535A2A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1B5FA21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0F02C2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A263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4C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9D71AA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16055D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1070E0E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402078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B39819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E1FFA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751951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012E0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30F8FD2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408FA9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60DF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D2692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40212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39FD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15596E6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BE0F21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0A50C9E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410F6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0D409A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03D49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47342A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7EFCDB0">
      <w:pPr>
        <w:rPr>
          <w:color w:val="000000" w:themeColor="text1"/>
          <w:highlight w:val="none"/>
          <w14:textFill>
            <w14:solidFill>
              <w14:schemeClr w14:val="tx1"/>
            </w14:solidFill>
          </w14:textFill>
        </w:rPr>
      </w:pPr>
    </w:p>
    <w:p w14:paraId="3E6D2BA3">
      <w:pPr>
        <w:rPr>
          <w:color w:val="000000" w:themeColor="text1"/>
          <w:highlight w:val="none"/>
          <w14:textFill>
            <w14:solidFill>
              <w14:schemeClr w14:val="tx1"/>
            </w14:solidFill>
          </w14:textFill>
        </w:rPr>
      </w:pPr>
    </w:p>
    <w:p w14:paraId="2C979014">
      <w:pPr>
        <w:rPr>
          <w:color w:val="000000" w:themeColor="text1"/>
          <w:highlight w:val="none"/>
          <w14:textFill>
            <w14:solidFill>
              <w14:schemeClr w14:val="tx1"/>
            </w14:solidFill>
          </w14:textFill>
        </w:rPr>
      </w:pPr>
    </w:p>
    <w:p w14:paraId="57E1DB7A">
      <w:pPr>
        <w:rPr>
          <w:color w:val="000000" w:themeColor="text1"/>
          <w:highlight w:val="none"/>
          <w14:textFill>
            <w14:solidFill>
              <w14:schemeClr w14:val="tx1"/>
            </w14:solidFill>
          </w14:textFill>
        </w:rPr>
      </w:pPr>
    </w:p>
    <w:p w14:paraId="132C2029">
      <w:pPr>
        <w:rPr>
          <w:color w:val="000000" w:themeColor="text1"/>
          <w:highlight w:val="none"/>
          <w14:textFill>
            <w14:solidFill>
              <w14:schemeClr w14:val="tx1"/>
            </w14:solidFill>
          </w14:textFill>
        </w:rPr>
      </w:pPr>
    </w:p>
    <w:p w14:paraId="6A49540A">
      <w:pPr>
        <w:rPr>
          <w:color w:val="000000" w:themeColor="text1"/>
          <w:highlight w:val="none"/>
          <w14:textFill>
            <w14:solidFill>
              <w14:schemeClr w14:val="tx1"/>
            </w14:solidFill>
          </w14:textFill>
        </w:rPr>
      </w:pPr>
    </w:p>
    <w:p w14:paraId="455CE428">
      <w:pPr>
        <w:rPr>
          <w:color w:val="000000" w:themeColor="text1"/>
          <w:highlight w:val="none"/>
          <w14:textFill>
            <w14:solidFill>
              <w14:schemeClr w14:val="tx1"/>
            </w14:solidFill>
          </w14:textFill>
        </w:rPr>
      </w:pPr>
    </w:p>
    <w:p w14:paraId="738A04BB">
      <w:pPr>
        <w:rPr>
          <w:color w:val="000000" w:themeColor="text1"/>
          <w:highlight w:val="none"/>
          <w14:textFill>
            <w14:solidFill>
              <w14:schemeClr w14:val="tx1"/>
            </w14:solidFill>
          </w14:textFill>
        </w:rPr>
      </w:pPr>
    </w:p>
    <w:p w14:paraId="7CA93C96">
      <w:pPr>
        <w:rPr>
          <w:color w:val="000000" w:themeColor="text1"/>
          <w:highlight w:val="none"/>
          <w14:textFill>
            <w14:solidFill>
              <w14:schemeClr w14:val="tx1"/>
            </w14:solidFill>
          </w14:textFill>
        </w:rPr>
      </w:pPr>
    </w:p>
    <w:p w14:paraId="0CE8F62F">
      <w:pPr>
        <w:rPr>
          <w:color w:val="000000" w:themeColor="text1"/>
          <w:highlight w:val="none"/>
          <w14:textFill>
            <w14:solidFill>
              <w14:schemeClr w14:val="tx1"/>
            </w14:solidFill>
          </w14:textFill>
        </w:rPr>
      </w:pPr>
    </w:p>
    <w:p w14:paraId="56EF024A">
      <w:pPr>
        <w:rPr>
          <w:color w:val="000000" w:themeColor="text1"/>
          <w:highlight w:val="none"/>
          <w14:textFill>
            <w14:solidFill>
              <w14:schemeClr w14:val="tx1"/>
            </w14:solidFill>
          </w14:textFill>
        </w:rPr>
      </w:pPr>
    </w:p>
    <w:p w14:paraId="79110156">
      <w:pPr>
        <w:rPr>
          <w:color w:val="000000" w:themeColor="text1"/>
          <w:highlight w:val="none"/>
          <w14:textFill>
            <w14:solidFill>
              <w14:schemeClr w14:val="tx1"/>
            </w14:solidFill>
          </w14:textFill>
        </w:rPr>
      </w:pPr>
    </w:p>
    <w:p w14:paraId="7403F3CD">
      <w:pPr>
        <w:rPr>
          <w:color w:val="000000" w:themeColor="text1"/>
          <w:highlight w:val="none"/>
          <w14:textFill>
            <w14:solidFill>
              <w14:schemeClr w14:val="tx1"/>
            </w14:solidFill>
          </w14:textFill>
        </w:rPr>
      </w:pPr>
    </w:p>
    <w:p w14:paraId="5E046841">
      <w:pPr>
        <w:rPr>
          <w:color w:val="000000" w:themeColor="text1"/>
          <w:highlight w:val="none"/>
          <w14:textFill>
            <w14:solidFill>
              <w14:schemeClr w14:val="tx1"/>
            </w14:solidFill>
          </w14:textFill>
        </w:rPr>
      </w:pPr>
    </w:p>
    <w:p w14:paraId="59BC82C5">
      <w:pPr>
        <w:rPr>
          <w:rFonts w:hint="eastAsia"/>
          <w:b w:val="0"/>
          <w:color w:val="000000" w:themeColor="text1"/>
          <w:sz w:val="24"/>
          <w:szCs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br w:type="page"/>
      </w:r>
    </w:p>
    <w:p w14:paraId="6FE6A84F">
      <w:pPr>
        <w:pStyle w:val="4"/>
        <w:spacing w:before="120" w:after="120" w:line="240" w:lineRule="auto"/>
        <w:rPr>
          <w:rFonts w:ascii="黑体" w:hAnsi="宋体"/>
          <w:color w:val="000000" w:themeColor="text1"/>
          <w:sz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（二）主要人员简历表</w:t>
      </w:r>
    </w:p>
    <w:p w14:paraId="7E259FDD">
      <w:pPr>
        <w:spacing w:line="420" w:lineRule="exact"/>
        <w:rPr>
          <w:rFonts w:ascii="黑体" w:hAnsi="宋体" w:eastAsia="黑体"/>
          <w:color w:val="000000" w:themeColor="text1"/>
          <w:szCs w:val="21"/>
          <w:highlight w:val="none"/>
          <w14:textFill>
            <w14:solidFill>
              <w14:schemeClr w14:val="tx1"/>
            </w14:solidFill>
          </w14:textFill>
        </w:rPr>
      </w:pPr>
      <w:r>
        <w:rPr>
          <w:rFonts w:hint="eastAsia" w:ascii="黑体" w:hAnsi="宋体" w:eastAsia="黑体"/>
          <w:color w:val="000000" w:themeColor="text1"/>
          <w:szCs w:val="21"/>
          <w:highlight w:val="none"/>
          <w14:textFill>
            <w14:solidFill>
              <w14:schemeClr w14:val="tx1"/>
            </w14:solidFill>
          </w14:textFill>
        </w:rPr>
        <w:t>附1：项目经理简历表</w:t>
      </w:r>
    </w:p>
    <w:p w14:paraId="7C66D63B">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6"/>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49190DCA">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7C5ACE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079EC1C4">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654EF3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45FAB8">
            <w:pPr>
              <w:jc w:val="center"/>
              <w:rPr>
                <w:rFonts w:ascii="宋体" w:hAnsi="宋体"/>
                <w:color w:val="000000" w:themeColor="text1"/>
                <w:szCs w:val="21"/>
                <w:highlight w:val="none"/>
                <w14:textFill>
                  <w14:solidFill>
                    <w14:schemeClr w14:val="tx1"/>
                  </w14:solidFill>
                </w14:textFill>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66374FF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13C64B4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69595462">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4A188A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59019AC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注册建造师执业资格等级</w:t>
            </w:r>
          </w:p>
        </w:tc>
        <w:tc>
          <w:tcPr>
            <w:tcW w:w="1352" w:type="dxa"/>
            <w:vAlign w:val="center"/>
          </w:tcPr>
          <w:p w14:paraId="4005772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1127B1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建造师专业</w:t>
            </w:r>
          </w:p>
        </w:tc>
        <w:tc>
          <w:tcPr>
            <w:tcW w:w="2255" w:type="dxa"/>
            <w:vAlign w:val="center"/>
          </w:tcPr>
          <w:p w14:paraId="2C86947B">
            <w:pPr>
              <w:jc w:val="center"/>
              <w:rPr>
                <w:rFonts w:ascii="宋体" w:hAnsi="宋体"/>
                <w:color w:val="000000" w:themeColor="text1"/>
                <w:szCs w:val="21"/>
                <w:highlight w:val="none"/>
                <w14:textFill>
                  <w14:solidFill>
                    <w14:schemeClr w14:val="tx1"/>
                  </w14:solidFill>
                </w14:textFill>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安全生产考核合格证书</w:t>
            </w:r>
          </w:p>
        </w:tc>
        <w:tc>
          <w:tcPr>
            <w:tcW w:w="5561" w:type="dxa"/>
            <w:gridSpan w:val="3"/>
            <w:vAlign w:val="center"/>
          </w:tcPr>
          <w:p w14:paraId="5C0BF7AD">
            <w:pPr>
              <w:jc w:val="center"/>
              <w:rPr>
                <w:rFonts w:ascii="宋体" w:hAnsi="宋体"/>
                <w:color w:val="000000" w:themeColor="text1"/>
                <w:szCs w:val="21"/>
                <w:highlight w:val="none"/>
                <w14:textFill>
                  <w14:solidFill>
                    <w14:schemeClr w14:val="tx1"/>
                  </w14:solidFill>
                </w14:textFill>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c>
          <w:tcPr>
            <w:tcW w:w="7862" w:type="dxa"/>
            <w:gridSpan w:val="5"/>
            <w:vAlign w:val="center"/>
          </w:tcPr>
          <w:p w14:paraId="4B3323B7">
            <w:pPr>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时  间</w:t>
            </w:r>
          </w:p>
        </w:tc>
        <w:tc>
          <w:tcPr>
            <w:tcW w:w="3653" w:type="dxa"/>
            <w:gridSpan w:val="3"/>
            <w:vAlign w:val="center"/>
          </w:tcPr>
          <w:p w14:paraId="28721B2D">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参加过的类似项目名称</w:t>
            </w:r>
          </w:p>
        </w:tc>
        <w:tc>
          <w:tcPr>
            <w:tcW w:w="1954" w:type="dxa"/>
            <w:vAlign w:val="center"/>
          </w:tcPr>
          <w:p w14:paraId="2E5BA3D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工程概况说明</w:t>
            </w:r>
          </w:p>
        </w:tc>
        <w:tc>
          <w:tcPr>
            <w:tcW w:w="2255" w:type="dxa"/>
            <w:vAlign w:val="center"/>
          </w:tcPr>
          <w:p w14:paraId="7D857D7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481FF75E">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16AE4031">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91D1EBA">
            <w:pPr>
              <w:jc w:val="center"/>
              <w:rPr>
                <w:rFonts w:ascii="宋体" w:hAnsi="宋体"/>
                <w:color w:val="000000" w:themeColor="text1"/>
                <w:szCs w:val="21"/>
                <w:highlight w:val="none"/>
                <w14:textFill>
                  <w14:solidFill>
                    <w14:schemeClr w14:val="tx1"/>
                  </w14:solidFill>
                </w14:textFill>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3A4B6BF">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CB1183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27F6A47">
            <w:pPr>
              <w:jc w:val="center"/>
              <w:rPr>
                <w:rFonts w:ascii="宋体" w:hAnsi="宋体"/>
                <w:color w:val="000000" w:themeColor="text1"/>
                <w:szCs w:val="21"/>
                <w:highlight w:val="none"/>
                <w14:textFill>
                  <w14:solidFill>
                    <w14:schemeClr w14:val="tx1"/>
                  </w14:solidFill>
                </w14:textFill>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5200F7B6">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5270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8F03EED">
            <w:pPr>
              <w:jc w:val="center"/>
              <w:rPr>
                <w:rFonts w:ascii="宋体" w:hAnsi="宋体"/>
                <w:color w:val="000000" w:themeColor="text1"/>
                <w:szCs w:val="21"/>
                <w:highlight w:val="none"/>
                <w14:textFill>
                  <w14:solidFill>
                    <w14:schemeClr w14:val="tx1"/>
                  </w14:solidFill>
                </w14:textFill>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D0891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45D92BCA">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CD6461D">
            <w:pPr>
              <w:jc w:val="center"/>
              <w:rPr>
                <w:rFonts w:ascii="宋体" w:hAnsi="宋体"/>
                <w:color w:val="000000" w:themeColor="text1"/>
                <w:szCs w:val="21"/>
                <w:highlight w:val="none"/>
                <w14:textFill>
                  <w14:solidFill>
                    <w14:schemeClr w14:val="tx1"/>
                  </w14:solidFill>
                </w14:textFill>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1574283">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FA00C5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2A595239">
            <w:pPr>
              <w:jc w:val="center"/>
              <w:rPr>
                <w:rFonts w:ascii="宋体" w:hAnsi="宋体"/>
                <w:color w:val="000000" w:themeColor="text1"/>
                <w:szCs w:val="21"/>
                <w:highlight w:val="none"/>
                <w14:textFill>
                  <w14:solidFill>
                    <w14:schemeClr w14:val="tx1"/>
                  </w14:solidFill>
                </w14:textFill>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E801F7A">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0E9F9DAE">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6DBA74E4">
            <w:pPr>
              <w:jc w:val="center"/>
              <w:rPr>
                <w:rFonts w:ascii="宋体" w:hAnsi="宋体"/>
                <w:color w:val="000000" w:themeColor="text1"/>
                <w:szCs w:val="21"/>
                <w:highlight w:val="none"/>
                <w14:textFill>
                  <w14:solidFill>
                    <w14:schemeClr w14:val="tx1"/>
                  </w14:solidFill>
                </w14:textFill>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A58101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84B4AB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0E9B5B64">
            <w:pPr>
              <w:jc w:val="center"/>
              <w:rPr>
                <w:rFonts w:ascii="宋体" w:hAnsi="宋体"/>
                <w:color w:val="000000" w:themeColor="text1"/>
                <w:szCs w:val="21"/>
                <w:highlight w:val="none"/>
                <w14:textFill>
                  <w14:solidFill>
                    <w14:schemeClr w14:val="tx1"/>
                  </w14:solidFill>
                </w14:textFill>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D22E5CD">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427777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78F37DE">
            <w:pPr>
              <w:jc w:val="center"/>
              <w:rPr>
                <w:rFonts w:ascii="宋体" w:hAnsi="宋体"/>
                <w:color w:val="000000" w:themeColor="text1"/>
                <w:szCs w:val="21"/>
                <w:highlight w:val="none"/>
                <w14:textFill>
                  <w14:solidFill>
                    <w14:schemeClr w14:val="tx1"/>
                  </w14:solidFill>
                </w14:textFill>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7E113A85">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1D123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271F31C">
            <w:pPr>
              <w:jc w:val="center"/>
              <w:rPr>
                <w:rFonts w:ascii="宋体" w:hAnsi="宋体"/>
                <w:color w:val="000000" w:themeColor="text1"/>
                <w:szCs w:val="21"/>
                <w:highlight w:val="none"/>
                <w14:textFill>
                  <w14:solidFill>
                    <w14:schemeClr w14:val="tx1"/>
                  </w14:solidFill>
                </w14:textFill>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119E7B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2C143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7AAFEA0B">
            <w:pPr>
              <w:jc w:val="center"/>
              <w:rPr>
                <w:rFonts w:ascii="宋体" w:hAnsi="宋体"/>
                <w:color w:val="000000" w:themeColor="text1"/>
                <w:szCs w:val="21"/>
                <w:highlight w:val="none"/>
                <w14:textFill>
                  <w14:solidFill>
                    <w14:schemeClr w14:val="tx1"/>
                  </w14:solidFill>
                </w14:textFill>
              </w:rPr>
            </w:pPr>
          </w:p>
        </w:tc>
      </w:tr>
    </w:tbl>
    <w:p w14:paraId="3CF4EC76">
      <w:pPr>
        <w:spacing w:line="420" w:lineRule="exact"/>
        <w:rPr>
          <w:rFonts w:ascii="宋体" w:hAnsi="宋体"/>
          <w:color w:val="000000" w:themeColor="text1"/>
          <w:szCs w:val="21"/>
          <w:highlight w:val="none"/>
          <w14:textFill>
            <w14:solidFill>
              <w14:schemeClr w14:val="tx1"/>
            </w14:solidFill>
          </w14:textFill>
        </w:rPr>
      </w:pPr>
    </w:p>
    <w:p w14:paraId="53C3A12A">
      <w:pPr>
        <w:spacing w:line="420" w:lineRule="exact"/>
        <w:rPr>
          <w:rFonts w:ascii="黑体" w:hAnsi="宋体" w:eastAsia="黑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r>
        <w:rPr>
          <w:rFonts w:hint="eastAsia" w:ascii="黑体" w:hAnsi="宋体" w:eastAsia="黑体"/>
          <w:color w:val="000000" w:themeColor="text1"/>
          <w:szCs w:val="21"/>
          <w:highlight w:val="none"/>
          <w14:textFill>
            <w14:solidFill>
              <w14:schemeClr w14:val="tx1"/>
            </w14:solidFill>
          </w14:textFill>
        </w:rPr>
        <w:t>附2：主要项目管理人员简历表</w:t>
      </w:r>
    </w:p>
    <w:p w14:paraId="45883D9E">
      <w:pPr>
        <w:spacing w:line="420" w:lineRule="exact"/>
        <w:ind w:firstLine="359" w:firstLineChars="171"/>
        <w:rPr>
          <w:rFonts w:ascii="宋体" w:hAnsi="宋体"/>
          <w:color w:val="000000" w:themeColor="text1"/>
          <w:szCs w:val="21"/>
          <w:highlight w:val="none"/>
          <w14:textFill>
            <w14:solidFill>
              <w14:schemeClr w14:val="tx1"/>
            </w14:solidFill>
          </w14:textFill>
        </w:rPr>
      </w:pPr>
    </w:p>
    <w:p w14:paraId="12698A1F">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主要项目管理人员指技术负责人、专职安全生产管理人员等岗位人员。</w:t>
      </w:r>
    </w:p>
    <w:tbl>
      <w:tblPr>
        <w:tblStyle w:val="16"/>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4420" w:type="dxa"/>
          </w:tcPr>
          <w:p w14:paraId="4FE3174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性    别</w:t>
            </w:r>
          </w:p>
        </w:tc>
        <w:tc>
          <w:tcPr>
            <w:tcW w:w="4420" w:type="dxa"/>
          </w:tcPr>
          <w:p w14:paraId="241B375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学历和专业</w:t>
            </w:r>
          </w:p>
        </w:tc>
        <w:tc>
          <w:tcPr>
            <w:tcW w:w="4420" w:type="dxa"/>
          </w:tcPr>
          <w:p w14:paraId="0FFA74BA">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拥有的执业资格</w:t>
            </w:r>
          </w:p>
        </w:tc>
        <w:tc>
          <w:tcPr>
            <w:tcW w:w="4420" w:type="dxa"/>
          </w:tcPr>
          <w:p w14:paraId="56F3F41C">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执业资格证书编号</w:t>
            </w:r>
          </w:p>
        </w:tc>
        <w:tc>
          <w:tcPr>
            <w:tcW w:w="4420" w:type="dxa"/>
          </w:tcPr>
          <w:p w14:paraId="232064A9">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76ADADE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6588179D">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756FD593">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p w14:paraId="13D0D01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业</w:t>
            </w:r>
          </w:p>
          <w:p w14:paraId="3A0576C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绩</w:t>
            </w:r>
          </w:p>
          <w:p w14:paraId="028A2F7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及</w:t>
            </w:r>
          </w:p>
          <w:p w14:paraId="10CC167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担</w:t>
            </w:r>
          </w:p>
          <w:p w14:paraId="5F67484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任</w:t>
            </w:r>
          </w:p>
          <w:p w14:paraId="49F2CF3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的</w:t>
            </w:r>
          </w:p>
          <w:p w14:paraId="47CCAE7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1B9161C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12556EF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325B66A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tc>
      </w:tr>
    </w:tbl>
    <w:p w14:paraId="5EFC5D14">
      <w:pPr>
        <w:pStyle w:val="21"/>
        <w:ind w:firstLine="210"/>
        <w:rPr>
          <w:color w:val="000000" w:themeColor="text1"/>
          <w:highlight w:val="none"/>
          <w14:textFill>
            <w14:solidFill>
              <w14:schemeClr w14:val="tx1"/>
            </w14:solidFill>
          </w14:textFill>
        </w:rPr>
        <w:sectPr>
          <w:pgSz w:w="11850" w:h="16790"/>
          <w:pgMar w:top="1560" w:right="1180" w:bottom="920" w:left="1580" w:header="0" w:footer="721" w:gutter="0"/>
          <w:cols w:space="720" w:num="1"/>
        </w:sectPr>
      </w:pPr>
    </w:p>
    <w:p w14:paraId="26BB3415">
      <w:pPr>
        <w:pStyle w:val="6"/>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640B951A">
      <w:pPr>
        <w:pStyle w:val="6"/>
        <w:rPr>
          <w:b/>
          <w:color w:val="000000" w:themeColor="text1"/>
          <w:sz w:val="20"/>
          <w:highlight w:val="none"/>
          <w14:textFill>
            <w14:solidFill>
              <w14:schemeClr w14:val="tx1"/>
            </w14:solidFill>
          </w14:textFill>
        </w:rPr>
      </w:pPr>
    </w:p>
    <w:p w14:paraId="46685244">
      <w:pPr>
        <w:pStyle w:val="6"/>
        <w:spacing w:before="12"/>
        <w:rPr>
          <w:b/>
          <w:color w:val="000000" w:themeColor="text1"/>
          <w:sz w:val="22"/>
          <w:highlight w:val="none"/>
          <w14:textFill>
            <w14:solidFill>
              <w14:schemeClr w14:val="tx1"/>
            </w14:solidFill>
          </w14:textFill>
        </w:rPr>
      </w:pPr>
    </w:p>
    <w:p w14:paraId="385BAA41">
      <w:pPr>
        <w:spacing w:before="55"/>
        <w:ind w:left="588" w:right="987"/>
        <w:jc w:val="center"/>
        <w:rPr>
          <w:b/>
          <w:color w:val="000000" w:themeColor="text1"/>
          <w:sz w:val="32"/>
          <w:highlight w:val="none"/>
          <w14:textFill>
            <w14:solidFill>
              <w14:schemeClr w14:val="tx1"/>
            </w14:solidFill>
          </w14:textFill>
        </w:rPr>
      </w:pPr>
      <w:r>
        <w:rPr>
          <w:rFonts w:hint="eastAsia"/>
          <w:b/>
          <w:color w:val="000000" w:themeColor="text1"/>
          <w:sz w:val="32"/>
          <w:highlight w:val="none"/>
          <w14:textFill>
            <w14:solidFill>
              <w14:schemeClr w14:val="tx1"/>
            </w14:solidFill>
          </w14:textFill>
        </w:rPr>
        <w:t>项目管理机构配备情况辅助说明资料</w:t>
      </w:r>
    </w:p>
    <w:p w14:paraId="2C23FEA2">
      <w:pPr>
        <w:pStyle w:val="6"/>
        <w:spacing w:before="9"/>
        <w:rPr>
          <w:b/>
          <w:color w:val="000000" w:themeColor="text1"/>
          <w:sz w:val="12"/>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6"/>
        <w:spacing w:before="66"/>
        <w:ind w:left="2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14:paraId="71DB477A">
      <w:pPr>
        <w:pStyle w:val="6"/>
        <w:spacing w:before="10"/>
        <w:rPr>
          <w:color w:val="000000" w:themeColor="text1"/>
          <w:sz w:val="8"/>
          <w:highlight w:val="none"/>
          <w14:textFill>
            <w14:solidFill>
              <w14:schemeClr w14:val="tx1"/>
            </w14:solidFill>
          </w14:textFill>
        </w:rPr>
      </w:pPr>
    </w:p>
    <w:p w14:paraId="7F964F06">
      <w:pPr>
        <w:pStyle w:val="6"/>
        <w:spacing w:before="67" w:line="436" w:lineRule="auto"/>
        <w:ind w:left="218" w:right="611" w:firstLine="1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注：1、辅助说明资料主要包括管理机构和机构设置、职责分工有关复印资料及投标人认为有必要提供的资料。格式不做统一规定。</w:t>
      </w:r>
    </w:p>
    <w:p w14:paraId="58676587">
      <w:pPr>
        <w:pStyle w:val="6"/>
        <w:spacing w:before="1"/>
        <w:ind w:left="8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2、项目管理机构配备情况说明资料另附（与本投标文件一起装订）</w:t>
      </w:r>
    </w:p>
    <w:p w14:paraId="38FA2C7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AECCF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5AC07116">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p>
    <w:p w14:paraId="0905D1D2">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r>
        <w:rPr>
          <w:rFonts w:hint="eastAsia" w:ascii="宋体" w:hAnsi="宋体" w:cs="宋体"/>
          <w:color w:val="000000" w:themeColor="text1"/>
          <w:kern w:val="1"/>
          <w:sz w:val="24"/>
          <w:highlight w:val="none"/>
          <w14:textFill>
            <w14:solidFill>
              <w14:schemeClr w14:val="tx1"/>
            </w14:solidFill>
          </w14:textFill>
        </w:rPr>
        <w:t>合格供应商的声明函和承诺书</w:t>
      </w:r>
    </w:p>
    <w:p w14:paraId="6E0C6368">
      <w:pPr>
        <w:spacing w:line="360" w:lineRule="auto"/>
        <w:jc w:val="center"/>
        <w:rPr>
          <w:rFonts w:ascii="宋体" w:hAnsi="宋体" w:cs="宋体"/>
          <w:b/>
          <w:bCs/>
          <w:color w:val="000000" w:themeColor="text1"/>
          <w:sz w:val="24"/>
          <w:highlight w:val="none"/>
          <w14:textFill>
            <w14:solidFill>
              <w14:schemeClr w14:val="tx1"/>
            </w14:solidFill>
          </w14:textFill>
        </w:rPr>
      </w:pPr>
    </w:p>
    <w:p w14:paraId="7BC72A2D">
      <w:pPr>
        <w:spacing w:line="360" w:lineRule="auto"/>
        <w:jc w:val="center"/>
        <w:rPr>
          <w:rFonts w:ascii="宋体" w:hAnsi="宋体" w:cs="宋体"/>
          <w:b/>
          <w:bCs/>
          <w:color w:val="000000" w:themeColor="text1"/>
          <w:sz w:val="24"/>
          <w:highlight w:val="none"/>
          <w14:textFill>
            <w14:solidFill>
              <w14:schemeClr w14:val="tx1"/>
            </w14:solidFill>
          </w14:textFill>
        </w:rPr>
      </w:pPr>
    </w:p>
    <w:p w14:paraId="55EFA35C">
      <w:pPr>
        <w:spacing w:line="360" w:lineRule="auto"/>
        <w:jc w:val="center"/>
        <w:rPr>
          <w:rFonts w:ascii="宋体" w:hAnsi="宋体" w:cs="宋体"/>
          <w:b/>
          <w:bCs/>
          <w:color w:val="000000" w:themeColor="text1"/>
          <w:sz w:val="24"/>
          <w:highlight w:val="none"/>
          <w14:textFill>
            <w14:solidFill>
              <w14:schemeClr w14:val="tx1"/>
            </w14:solidFill>
          </w14:textFill>
        </w:rPr>
      </w:pPr>
    </w:p>
    <w:p w14:paraId="7B7BA109">
      <w:pPr>
        <w:spacing w:line="360" w:lineRule="auto"/>
        <w:jc w:val="center"/>
        <w:rPr>
          <w:rFonts w:ascii="宋体" w:hAnsi="宋体" w:cs="宋体"/>
          <w:b/>
          <w:color w:val="000000" w:themeColor="text1"/>
          <w:sz w:val="24"/>
          <w:highlight w:val="none"/>
          <w14:textFill>
            <w14:solidFill>
              <w14:schemeClr w14:val="tx1"/>
            </w14:solidFill>
          </w14:textFill>
        </w:rPr>
      </w:pPr>
    </w:p>
    <w:p w14:paraId="52B0C352">
      <w:pPr>
        <w:spacing w:line="360" w:lineRule="auto"/>
        <w:jc w:val="center"/>
        <w:rPr>
          <w:rFonts w:ascii="宋体" w:hAnsi="宋体" w:cs="宋体"/>
          <w:b/>
          <w:color w:val="000000" w:themeColor="text1"/>
          <w:sz w:val="24"/>
          <w:highlight w:val="none"/>
          <w14:textFill>
            <w14:solidFill>
              <w14:schemeClr w14:val="tx1"/>
            </w14:solidFill>
          </w14:textFill>
        </w:rPr>
      </w:pPr>
    </w:p>
    <w:p w14:paraId="70B52515">
      <w:pPr>
        <w:spacing w:line="360" w:lineRule="auto"/>
        <w:jc w:val="center"/>
        <w:rPr>
          <w:rFonts w:ascii="宋体" w:hAnsi="宋体" w:cs="宋体"/>
          <w:b/>
          <w:color w:val="000000" w:themeColor="text1"/>
          <w:sz w:val="24"/>
          <w:highlight w:val="none"/>
          <w14:textFill>
            <w14:solidFill>
              <w14:schemeClr w14:val="tx1"/>
            </w14:solidFill>
          </w14:textFill>
        </w:rPr>
      </w:pPr>
    </w:p>
    <w:p w14:paraId="03C92BCD">
      <w:pPr>
        <w:spacing w:line="360" w:lineRule="auto"/>
        <w:jc w:val="center"/>
        <w:rPr>
          <w:rFonts w:ascii="宋体" w:hAnsi="宋体" w:cs="宋体"/>
          <w:b/>
          <w:color w:val="000000" w:themeColor="text1"/>
          <w:sz w:val="24"/>
          <w:highlight w:val="none"/>
          <w14:textFill>
            <w14:solidFill>
              <w14:schemeClr w14:val="tx1"/>
            </w14:solidFill>
          </w14:textFill>
        </w:rPr>
      </w:pPr>
    </w:p>
    <w:p w14:paraId="7F03C971">
      <w:pPr>
        <w:spacing w:line="360" w:lineRule="auto"/>
        <w:jc w:val="center"/>
        <w:rPr>
          <w:rFonts w:ascii="宋体" w:hAnsi="宋体" w:cs="宋体"/>
          <w:b/>
          <w:color w:val="000000" w:themeColor="text1"/>
          <w:sz w:val="24"/>
          <w:highlight w:val="none"/>
          <w14:textFill>
            <w14:solidFill>
              <w14:schemeClr w14:val="tx1"/>
            </w14:solidFill>
          </w14:textFill>
        </w:rPr>
      </w:pPr>
    </w:p>
    <w:p w14:paraId="7BE3FD57">
      <w:pPr>
        <w:spacing w:line="360" w:lineRule="auto"/>
        <w:jc w:val="center"/>
        <w:rPr>
          <w:rFonts w:ascii="宋体" w:hAnsi="宋体" w:cs="宋体"/>
          <w:b/>
          <w:color w:val="000000" w:themeColor="text1"/>
          <w:sz w:val="24"/>
          <w:highlight w:val="none"/>
          <w14:textFill>
            <w14:solidFill>
              <w14:schemeClr w14:val="tx1"/>
            </w14:solidFill>
          </w14:textFill>
        </w:rPr>
      </w:pPr>
    </w:p>
    <w:p w14:paraId="67C2C868">
      <w:pPr>
        <w:spacing w:line="360" w:lineRule="auto"/>
        <w:jc w:val="center"/>
        <w:rPr>
          <w:rFonts w:ascii="宋体" w:hAnsi="宋体" w:cs="宋体"/>
          <w:b/>
          <w:color w:val="000000" w:themeColor="text1"/>
          <w:sz w:val="24"/>
          <w:highlight w:val="none"/>
          <w14:textFill>
            <w14:solidFill>
              <w14:schemeClr w14:val="tx1"/>
            </w14:solidFill>
          </w14:textFill>
        </w:rPr>
      </w:pPr>
    </w:p>
    <w:p w14:paraId="0CD2DCB2">
      <w:pPr>
        <w:spacing w:line="360" w:lineRule="auto"/>
        <w:jc w:val="center"/>
        <w:rPr>
          <w:rFonts w:ascii="宋体" w:hAnsi="宋体" w:cs="宋体"/>
          <w:b/>
          <w:color w:val="000000" w:themeColor="text1"/>
          <w:sz w:val="24"/>
          <w:highlight w:val="none"/>
          <w14:textFill>
            <w14:solidFill>
              <w14:schemeClr w14:val="tx1"/>
            </w14:solidFill>
          </w14:textFill>
        </w:rPr>
      </w:pPr>
    </w:p>
    <w:p w14:paraId="365FC08B">
      <w:pPr>
        <w:spacing w:line="360" w:lineRule="auto"/>
        <w:jc w:val="center"/>
        <w:rPr>
          <w:rFonts w:ascii="宋体" w:hAnsi="宋体" w:cs="宋体"/>
          <w:b/>
          <w:color w:val="000000" w:themeColor="text1"/>
          <w:sz w:val="24"/>
          <w:highlight w:val="none"/>
          <w14:textFill>
            <w14:solidFill>
              <w14:schemeClr w14:val="tx1"/>
            </w14:solidFill>
          </w14:textFill>
        </w:rPr>
      </w:pPr>
    </w:p>
    <w:p w14:paraId="1D8C63F8">
      <w:pPr>
        <w:spacing w:line="360" w:lineRule="auto"/>
        <w:jc w:val="center"/>
        <w:rPr>
          <w:rFonts w:ascii="宋体" w:hAnsi="宋体" w:cs="宋体"/>
          <w:b/>
          <w:color w:val="000000" w:themeColor="text1"/>
          <w:sz w:val="24"/>
          <w:highlight w:val="none"/>
          <w14:textFill>
            <w14:solidFill>
              <w14:schemeClr w14:val="tx1"/>
            </w14:solidFill>
          </w14:textFill>
        </w:rPr>
      </w:pPr>
    </w:p>
    <w:p w14:paraId="43745B2B">
      <w:pPr>
        <w:spacing w:line="360" w:lineRule="auto"/>
        <w:jc w:val="center"/>
        <w:rPr>
          <w:rFonts w:ascii="宋体" w:hAnsi="宋体" w:cs="宋体"/>
          <w:b/>
          <w:color w:val="000000" w:themeColor="text1"/>
          <w:sz w:val="24"/>
          <w:highlight w:val="none"/>
          <w14:textFill>
            <w14:solidFill>
              <w14:schemeClr w14:val="tx1"/>
            </w14:solidFill>
          </w14:textFill>
        </w:rPr>
      </w:pPr>
    </w:p>
    <w:p w14:paraId="43C6FD20">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24D34BB7">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1421A2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809C0AD">
      <w:pPr>
        <w:spacing w:line="380" w:lineRule="exact"/>
        <w:jc w:val="center"/>
        <w:rPr>
          <w:rFonts w:ascii="宋体" w:hAnsi="宋体" w:cs="宋体"/>
          <w:color w:val="000000" w:themeColor="text1"/>
          <w:sz w:val="24"/>
          <w:highlight w:val="none"/>
          <w14:textFill>
            <w14:solidFill>
              <w14:schemeClr w14:val="tx1"/>
            </w14:solidFill>
          </w14:textFill>
        </w:rPr>
      </w:pPr>
    </w:p>
    <w:p w14:paraId="28FAEABB">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格式10</w:t>
      </w:r>
    </w:p>
    <w:p w14:paraId="25A7E74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售后服务承诺</w:t>
      </w:r>
    </w:p>
    <w:p w14:paraId="1C792CA5">
      <w:pPr>
        <w:spacing w:line="380" w:lineRule="exact"/>
        <w:jc w:val="center"/>
        <w:rPr>
          <w:rFonts w:ascii="宋体" w:hAnsi="宋体" w:cs="宋体"/>
          <w:color w:val="000000" w:themeColor="text1"/>
          <w:sz w:val="24"/>
          <w:highlight w:val="none"/>
          <w14:textFill>
            <w14:solidFill>
              <w14:schemeClr w14:val="tx1"/>
            </w14:solidFill>
          </w14:textFill>
        </w:rPr>
      </w:pPr>
    </w:p>
    <w:p w14:paraId="1C7C0F64">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10C5DE65">
      <w:pPr>
        <w:pStyle w:val="20"/>
        <w:rPr>
          <w:rFonts w:ascii="宋体" w:hAnsi="宋体" w:cs="宋体"/>
          <w:color w:val="000000" w:themeColor="text1"/>
          <w:sz w:val="24"/>
          <w:szCs w:val="24"/>
          <w:highlight w:val="none"/>
          <w14:textFill>
            <w14:solidFill>
              <w14:schemeClr w14:val="tx1"/>
            </w14:solidFill>
          </w14:textFill>
        </w:rPr>
      </w:pPr>
    </w:p>
    <w:p w14:paraId="45678277">
      <w:pPr>
        <w:pStyle w:val="20"/>
        <w:rPr>
          <w:rFonts w:ascii="宋体" w:hAnsi="宋体" w:cs="宋体"/>
          <w:color w:val="000000" w:themeColor="text1"/>
          <w:sz w:val="24"/>
          <w:szCs w:val="24"/>
          <w:highlight w:val="none"/>
          <w14:textFill>
            <w14:solidFill>
              <w14:schemeClr w14:val="tx1"/>
            </w14:solidFill>
          </w14:textFill>
        </w:rPr>
      </w:pPr>
    </w:p>
    <w:p w14:paraId="2160A722">
      <w:pPr>
        <w:pStyle w:val="20"/>
        <w:rPr>
          <w:rFonts w:ascii="宋体" w:hAnsi="宋体" w:cs="宋体"/>
          <w:color w:val="000000" w:themeColor="text1"/>
          <w:sz w:val="24"/>
          <w:szCs w:val="24"/>
          <w:highlight w:val="none"/>
          <w14:textFill>
            <w14:solidFill>
              <w14:schemeClr w14:val="tx1"/>
            </w14:solidFill>
          </w14:textFill>
        </w:rPr>
      </w:pPr>
    </w:p>
    <w:p w14:paraId="0715DFDE">
      <w:pPr>
        <w:pStyle w:val="20"/>
        <w:rPr>
          <w:rFonts w:ascii="宋体" w:hAnsi="宋体" w:cs="宋体"/>
          <w:color w:val="000000" w:themeColor="text1"/>
          <w:sz w:val="24"/>
          <w:szCs w:val="24"/>
          <w:highlight w:val="none"/>
          <w14:textFill>
            <w14:solidFill>
              <w14:schemeClr w14:val="tx1"/>
            </w14:solidFill>
          </w14:textFill>
        </w:rPr>
      </w:pPr>
    </w:p>
    <w:p w14:paraId="574AE41E">
      <w:pPr>
        <w:pStyle w:val="20"/>
        <w:rPr>
          <w:rFonts w:ascii="宋体" w:hAnsi="宋体" w:cs="宋体"/>
          <w:color w:val="000000" w:themeColor="text1"/>
          <w:sz w:val="24"/>
          <w:szCs w:val="24"/>
          <w:highlight w:val="none"/>
          <w14:textFill>
            <w14:solidFill>
              <w14:schemeClr w14:val="tx1"/>
            </w14:solidFill>
          </w14:textFill>
        </w:rPr>
      </w:pPr>
    </w:p>
    <w:p w14:paraId="49DFA0BC">
      <w:pPr>
        <w:pStyle w:val="20"/>
        <w:rPr>
          <w:rFonts w:ascii="宋体" w:hAnsi="宋体" w:cs="宋体"/>
          <w:color w:val="000000" w:themeColor="text1"/>
          <w:sz w:val="24"/>
          <w:szCs w:val="24"/>
          <w:highlight w:val="none"/>
          <w14:textFill>
            <w14:solidFill>
              <w14:schemeClr w14:val="tx1"/>
            </w14:solidFill>
          </w14:textFill>
        </w:rPr>
      </w:pPr>
    </w:p>
    <w:p w14:paraId="625925BD">
      <w:pPr>
        <w:spacing w:line="380" w:lineRule="exact"/>
        <w:rPr>
          <w:rFonts w:ascii="宋体" w:hAnsi="宋体" w:cs="宋体"/>
          <w:color w:val="000000" w:themeColor="text1"/>
          <w:sz w:val="24"/>
          <w:highlight w:val="none"/>
          <w14:textFill>
            <w14:solidFill>
              <w14:schemeClr w14:val="tx1"/>
            </w14:solidFill>
          </w14:textFill>
        </w:rPr>
      </w:pPr>
    </w:p>
    <w:p w14:paraId="7109E401">
      <w:pPr>
        <w:spacing w:line="380" w:lineRule="exact"/>
        <w:ind w:firstLine="4008" w:firstLineChars="1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CA6C21D">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70FBA5EE">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0850103">
      <w:pPr>
        <w:spacing w:line="380" w:lineRule="exact"/>
        <w:jc w:val="center"/>
        <w:rPr>
          <w:rFonts w:ascii="宋体" w:hAnsi="宋体" w:cs="宋体"/>
          <w:color w:val="000000" w:themeColor="text1"/>
          <w:sz w:val="24"/>
          <w:highlight w:val="none"/>
          <w14:textFill>
            <w14:solidFill>
              <w14:schemeClr w14:val="tx1"/>
            </w14:solidFill>
          </w14:textFill>
        </w:rPr>
      </w:pPr>
    </w:p>
    <w:p w14:paraId="03A149EC">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0A48CE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EE015B">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37DA049F">
      <w:pPr>
        <w:pStyle w:val="20"/>
        <w:rPr>
          <w:rFonts w:hint="eastAsia" w:ascii="宋体" w:hAnsi="宋体" w:eastAsia="宋体" w:cs="宋体"/>
          <w:color w:val="000000" w:themeColor="text1"/>
          <w:sz w:val="24"/>
          <w:szCs w:val="24"/>
          <w:highlight w:val="none"/>
          <w14:textFill>
            <w14:solidFill>
              <w14:schemeClr w14:val="tx1"/>
            </w14:solidFill>
          </w14:textFill>
        </w:rPr>
      </w:pPr>
    </w:p>
    <w:p w14:paraId="7AFBB0D0">
      <w:pPr>
        <w:pStyle w:val="5"/>
        <w:rPr>
          <w:rFonts w:hint="eastAsia" w:ascii="宋体" w:hAnsi="宋体" w:eastAsia="宋体" w:cs="宋体"/>
          <w:color w:val="000000" w:themeColor="text1"/>
          <w:sz w:val="24"/>
          <w:szCs w:val="24"/>
          <w:highlight w:val="none"/>
          <w14:textFill>
            <w14:solidFill>
              <w14:schemeClr w14:val="tx1"/>
            </w14:solidFill>
          </w14:textFill>
        </w:rPr>
      </w:pPr>
    </w:p>
    <w:p w14:paraId="2E499412">
      <w:pPr>
        <w:rPr>
          <w:rFonts w:hint="eastAsia" w:ascii="宋体" w:hAnsi="宋体" w:eastAsia="宋体" w:cs="宋体"/>
          <w:color w:val="000000" w:themeColor="text1"/>
          <w:sz w:val="24"/>
          <w:szCs w:val="24"/>
          <w:highlight w:val="none"/>
          <w14:textFill>
            <w14:solidFill>
              <w14:schemeClr w14:val="tx1"/>
            </w14:solidFill>
          </w14:textFill>
        </w:rPr>
      </w:pPr>
    </w:p>
    <w:p w14:paraId="706C84B7">
      <w:pPr>
        <w:pStyle w:val="20"/>
        <w:rPr>
          <w:rFonts w:hint="eastAsia" w:ascii="宋体" w:hAnsi="宋体" w:eastAsia="宋体" w:cs="宋体"/>
          <w:color w:val="000000" w:themeColor="text1"/>
          <w:sz w:val="24"/>
          <w:szCs w:val="24"/>
          <w:highlight w:val="none"/>
          <w14:textFill>
            <w14:solidFill>
              <w14:schemeClr w14:val="tx1"/>
            </w14:solidFill>
          </w14:textFill>
        </w:rPr>
      </w:pPr>
    </w:p>
    <w:p w14:paraId="49F8DC2B">
      <w:pPr>
        <w:pStyle w:val="5"/>
        <w:rPr>
          <w:rFonts w:hint="eastAsia"/>
          <w:color w:val="000000" w:themeColor="text1"/>
          <w:highlight w:val="none"/>
          <w14:textFill>
            <w14:solidFill>
              <w14:schemeClr w14:val="tx1"/>
            </w14:solidFill>
          </w14:textFill>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5125C765">
      <w:pPr>
        <w:rPr>
          <w:rFonts w:ascii="Times New Roman" w:hAnsi="Times New Roman" w:eastAsia="Times New Roman" w:cs="Times New Roman"/>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br w:type="page"/>
      </w:r>
    </w:p>
    <w:p w14:paraId="4F670FE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 xml:space="preserve">      其他资料</w:t>
      </w:r>
    </w:p>
    <w:p w14:paraId="3485DFDA">
      <w:pPr>
        <w:pStyle w:val="21"/>
        <w:ind w:firstLine="240"/>
        <w:rPr>
          <w:rFonts w:ascii="宋体" w:hAnsi="宋体" w:cs="宋体"/>
          <w:color w:val="000000" w:themeColor="text1"/>
          <w:sz w:val="24"/>
          <w:highlight w:val="none"/>
          <w14:textFill>
            <w14:solidFill>
              <w14:schemeClr w14:val="tx1"/>
            </w14:solidFill>
          </w14:textFill>
        </w:rPr>
      </w:pPr>
    </w:p>
    <w:p w14:paraId="31BDF65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B78C619">
      <w:pPr>
        <w:spacing w:line="360" w:lineRule="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3</w:t>
      </w:r>
    </w:p>
    <w:p w14:paraId="2134827C">
      <w:pPr>
        <w:spacing w:line="380" w:lineRule="exact"/>
        <w:jc w:val="center"/>
        <w:rPr>
          <w:rStyle w:val="28"/>
          <w:rFonts w:ascii="宋体"/>
          <w:b/>
          <w:bCs/>
          <w:color w:val="000000" w:themeColor="text1"/>
          <w:sz w:val="28"/>
          <w:szCs w:val="28"/>
          <w:highlight w:val="none"/>
          <w14:textFill>
            <w14:solidFill>
              <w14:schemeClr w14:val="tx1"/>
            </w14:solidFill>
          </w14:textFill>
        </w:rPr>
      </w:pPr>
      <w:r>
        <w:rPr>
          <w:rStyle w:val="28"/>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DE714A6">
      <w:pPr>
        <w:spacing w:line="380" w:lineRule="exact"/>
        <w:jc w:val="center"/>
        <w:rPr>
          <w:rStyle w:val="28"/>
          <w:rFonts w:ascii="宋体"/>
          <w:b/>
          <w:bCs/>
          <w:color w:val="000000" w:themeColor="text1"/>
          <w:sz w:val="24"/>
          <w:highlight w:val="none"/>
          <w14:textFill>
            <w14:solidFill>
              <w14:schemeClr w14:val="tx1"/>
            </w14:solidFill>
          </w14:textFill>
        </w:rPr>
      </w:pPr>
    </w:p>
    <w:p w14:paraId="278E689E">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628AC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1D7A67D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19A1776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0EE5269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2A206E7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43D250E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ED6F1C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022E22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1667F62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3B60EA9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4BAF67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（十ー）撞自或与与采购人串通或接受采购人要求，在履约合同中通过减少质量和服务标准等，却仍按原合同进行虚假验收或终止政府采购合同;</w:t>
      </w:r>
    </w:p>
    <w:p w14:paraId="6911079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1DF3EDB0">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38357F2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9E3E87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78F2800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E3182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C6A6A5">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53DE9DB">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B5F7D43">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63F227">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E7B4605">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AE237D7">
      <w:pPr>
        <w:spacing w:line="360" w:lineRule="auto"/>
        <w:jc w:val="center"/>
        <w:rPr>
          <w:rFonts w:ascii="宋体" w:hAnsi="宋体" w:cs="宋体"/>
          <w:b/>
          <w:color w:val="000000" w:themeColor="text1"/>
          <w:sz w:val="24"/>
          <w:highlight w:val="none"/>
          <w14:textFill>
            <w14:solidFill>
              <w14:schemeClr w14:val="tx1"/>
            </w14:solidFill>
          </w14:textFill>
        </w:rPr>
      </w:pPr>
    </w:p>
    <w:p w14:paraId="0D9DE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398D8A9">
      <w:pPr>
        <w:pStyle w:val="2"/>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256FE1CB">
      <w:pPr>
        <w:pStyle w:val="2"/>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148170D4">
      <w:pPr>
        <w:pStyle w:val="2"/>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第五章  周口市政府采购合同（工程类）标准文本</w:t>
      </w:r>
    </w:p>
    <w:p w14:paraId="14BFD883">
      <w:pPr>
        <w:ind w:firstLine="880" w:firstLineChars="200"/>
        <w:jc w:val="center"/>
        <w:rPr>
          <w:rFonts w:hint="eastAsia" w:ascii="方正小标宋简体" w:hAnsi="黑体" w:eastAsia="方正小标宋简体" w:cs="黑体"/>
          <w:color w:val="000000" w:themeColor="text1"/>
          <w:sz w:val="44"/>
          <w:szCs w:val="44"/>
          <w:highlight w:val="none"/>
          <w:lang w:val="en-US"/>
          <w14:textFill>
            <w14:solidFill>
              <w14:schemeClr w14:val="tx1"/>
            </w14:solidFill>
          </w14:textFill>
        </w:rPr>
      </w:pPr>
    </w:p>
    <w:p w14:paraId="470DD65F">
      <w:pPr>
        <w:pStyle w:val="29"/>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45CA976C">
      <w:pPr>
        <w:pStyle w:val="29"/>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57BA48F3">
      <w:pPr>
        <w:pStyle w:val="29"/>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065D04B4">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02BBBF81">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5D8357AF">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37C7F106">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政府采购项目名称：</w:t>
      </w:r>
    </w:p>
    <w:p w14:paraId="38027AF2">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政府采购项目编号：</w:t>
      </w:r>
    </w:p>
    <w:p w14:paraId="166969A0">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采      购    人：</w:t>
      </w:r>
    </w:p>
    <w:p w14:paraId="3DA8DB91">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供      应    商：</w:t>
      </w:r>
    </w:p>
    <w:p w14:paraId="50F3EBBE">
      <w:pPr>
        <w:pStyle w:val="29"/>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 订 地：</w:t>
      </w:r>
    </w:p>
    <w:p w14:paraId="0179DED2">
      <w:pPr>
        <w:pStyle w:val="29"/>
        <w:spacing w:beforeLines="0" w:afterLines="0"/>
        <w:ind w:left="0" w:firstLine="560" w:firstLineChars="200"/>
        <w:jc w:val="both"/>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签订 时 间：</w:t>
      </w:r>
    </w:p>
    <w:p w14:paraId="2EEC0739">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1319A7E">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73EAC848">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E30875">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B5B9131">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14C67FDF">
      <w:pPr>
        <w:pStyle w:val="29"/>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76C94F">
      <w:pPr>
        <w:pStyle w:val="29"/>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0C8F1E2F">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9813E9C">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09BAEA3F">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03EEA6C1">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4919FD1D">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5455F38D">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591E7B02">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6、采购人和中标供应商（或服务商，下同）约定的其它内容（不得超出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BF136AE">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00ABD35F">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69A6FF06">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1E8226DF">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40BBF101">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49BDB61D">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57A10F0E">
      <w:pPr>
        <w:pStyle w:val="29"/>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9F25397">
      <w:pPr>
        <w:pStyle w:val="29"/>
        <w:spacing w:beforeLines="0" w:afterLines="0" w:line="44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67106776">
      <w:pPr>
        <w:rPr>
          <w:rFonts w:hint="eastAsia" w:ascii="方正小标宋简体" w:eastAsia="方正小标宋简体"/>
          <w:b/>
          <w:bCs/>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br w:type="page"/>
      </w:r>
    </w:p>
    <w:p w14:paraId="2C8412EC">
      <w:pPr>
        <w:rPr>
          <w:rFonts w:hint="eastAsia" w:ascii="方正小标宋简体" w:eastAsia="方正小标宋简体"/>
          <w:b/>
          <w:bCs/>
          <w:color w:val="000000" w:themeColor="text1"/>
          <w:sz w:val="32"/>
          <w:szCs w:val="32"/>
          <w:highlight w:val="none"/>
          <w14:textFill>
            <w14:solidFill>
              <w14:schemeClr w14:val="tx1"/>
            </w14:solidFill>
          </w14:textFill>
        </w:rPr>
      </w:pPr>
    </w:p>
    <w:p w14:paraId="3A2562C7">
      <w:pPr>
        <w:pStyle w:val="29"/>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t>供应商履约验收指引</w:t>
      </w:r>
    </w:p>
    <w:p w14:paraId="432378FE">
      <w:pPr>
        <w:pStyle w:val="29"/>
        <w:spacing w:beforeLines="0" w:afterLines="0" w:line="44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1、供应商不得</w:t>
      </w:r>
      <w:r>
        <w:rPr>
          <w:rFonts w:hint="eastAsia" w:ascii="宋体" w:eastAsia="宋体"/>
          <w:color w:val="000000" w:themeColor="text1"/>
          <w:sz w:val="21"/>
          <w:szCs w:val="21"/>
          <w:highlight w:val="none"/>
          <w14:textFill>
            <w14:solidFill>
              <w14:schemeClr w14:val="tx1"/>
            </w14:solidFill>
          </w14:textFill>
        </w:rPr>
        <w:t>擅自变更合同标的服务内容；</w:t>
      </w:r>
    </w:p>
    <w:p w14:paraId="0B1B71D4">
      <w:pPr>
        <w:pStyle w:val="29"/>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不得以次充优，随意降低服务标准和水平；</w:t>
      </w:r>
    </w:p>
    <w:p w14:paraId="09CD4B8D">
      <w:pPr>
        <w:pStyle w:val="29"/>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10628035">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1CDAB4BB">
      <w:pPr>
        <w:pStyle w:val="29"/>
        <w:spacing w:beforeLines="0" w:afterLines="0" w:line="44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供应商应提供需验收服务的清单、标准、达到的水平等量化资料；</w:t>
      </w:r>
    </w:p>
    <w:p w14:paraId="292E4D1C">
      <w:pPr>
        <w:pStyle w:val="29"/>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6、采、供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0A6B1B">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2502002">
      <w:pPr>
        <w:pStyle w:val="29"/>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p>
    <w:p w14:paraId="77A082BC">
      <w:pPr>
        <w:pStyle w:val="29"/>
        <w:spacing w:beforeLines="0" w:afterLines="0" w:line="60" w:lineRule="auto"/>
        <w:ind w:left="0" w:firstLine="420" w:firstLineChars="200"/>
        <w:jc w:val="both"/>
        <w:rPr>
          <w:color w:val="000000" w:themeColor="text1"/>
          <w:sz w:val="21"/>
          <w:szCs w:val="21"/>
          <w:highlight w:val="none"/>
          <w14:textFill>
            <w14:solidFill>
              <w14:schemeClr w14:val="tx1"/>
            </w14:solidFill>
          </w14:textFill>
        </w:rPr>
      </w:pPr>
    </w:p>
    <w:p w14:paraId="7CB8CF92">
      <w:pPr>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bookmarkStart w:id="1" w:name="_Toc48834555"/>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br w:type="page"/>
      </w:r>
    </w:p>
    <w:p w14:paraId="014A987F">
      <w:pPr>
        <w:pStyle w:val="2"/>
        <w:spacing w:before="0" w:after="0" w:line="360" w:lineRule="auto"/>
        <w:ind w:firstLine="0"/>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合同</w:t>
      </w:r>
      <w:bookmarkEnd w:id="1"/>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内容</w:t>
      </w:r>
    </w:p>
    <w:p w14:paraId="7F26C5E0">
      <w:pPr>
        <w:ind w:firstLine="420" w:firstLineChars="200"/>
        <w:jc w:val="both"/>
        <w:rPr>
          <w:rFonts w:eastAsia="黑体"/>
          <w:color w:val="000000" w:themeColor="text1"/>
          <w:highlight w:val="none"/>
          <w14:textFill>
            <w14:solidFill>
              <w14:schemeClr w14:val="tx1"/>
            </w14:solidFill>
          </w14:textFill>
        </w:rPr>
      </w:pPr>
    </w:p>
    <w:p w14:paraId="0E93B20F">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2" w:name="_Toc428024701"/>
      <w:bookmarkStart w:id="3" w:name="_Toc427566452"/>
      <w:bookmarkStart w:id="4" w:name="_Toc351203494"/>
      <w:r>
        <w:rPr>
          <w:rFonts w:hint="eastAsia" w:ascii="黑体" w:hAnsi="黑体" w:eastAsia="黑体"/>
          <w:color w:val="000000" w:themeColor="text1"/>
          <w:sz w:val="32"/>
          <w:szCs w:val="32"/>
          <w:highlight w:val="none"/>
          <w14:textFill>
            <w14:solidFill>
              <w14:schemeClr w14:val="tx1"/>
            </w14:solidFill>
          </w14:textFill>
        </w:rPr>
        <w:t>第一部分协议书</w:t>
      </w:r>
    </w:p>
    <w:p w14:paraId="7AC6669F">
      <w:pPr>
        <w:spacing w:line="460" w:lineRule="exact"/>
        <w:ind w:firstLine="803" w:firstLineChars="200"/>
        <w:jc w:val="both"/>
        <w:rPr>
          <w:b/>
          <w:color w:val="000000" w:themeColor="text1"/>
          <w:sz w:val="40"/>
          <w:szCs w:val="32"/>
          <w:highlight w:val="none"/>
          <w14:textFill>
            <w14:solidFill>
              <w14:schemeClr w14:val="tx1"/>
            </w14:solidFill>
          </w14:textFill>
        </w:rPr>
      </w:pPr>
    </w:p>
    <w:p w14:paraId="378B827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14:paraId="4FCFCF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14:paraId="3BA8F60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14:paraId="221489D3">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14:paraId="1D8D2ADB">
      <w:pPr>
        <w:ind w:firstLine="420" w:firstLineChars="200"/>
        <w:jc w:val="both"/>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14:paraId="2A88BC7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14:paraId="1DF4CCE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14:paraId="227D8DD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14:paraId="088F16BF">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14:paraId="77D978D4">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14:paraId="6F420D45">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14:paraId="719ABDD8">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14:paraId="6143116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14:paraId="7D40D87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14:paraId="439F1441">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14:paraId="60D40E5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14:paraId="49D173C0">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14:paraId="071C1836">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 xml:space="preserve">金额（大写）：(人民币)  </w:t>
      </w:r>
    </w:p>
    <w:p w14:paraId="2921747B">
      <w:pPr>
        <w:spacing w:line="460" w:lineRule="exact"/>
        <w:ind w:firstLine="420" w:firstLineChars="200"/>
        <w:jc w:val="both"/>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元(人民币)  </w:t>
      </w:r>
    </w:p>
    <w:p w14:paraId="5E063B24">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14:paraId="01D678A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14:paraId="69A38B7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14:paraId="5FE172D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14:paraId="6A846CC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14:paraId="6DE20EC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14:paraId="1538E8BE">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14:paraId="70A602A9">
      <w:pPr>
        <w:tabs>
          <w:tab w:val="left" w:pos="6345"/>
        </w:tabs>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14:paraId="103D6B2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14:paraId="2FCC939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14:paraId="56C47EA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14:paraId="65439411">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14:paraId="3CD44B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14:paraId="6D9E0E5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14:paraId="5AB9D159">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14:paraId="004951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14:paraId="5931D14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14:paraId="5D392DB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14:paraId="34498B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14:paraId="27D4F3C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14:paraId="2033790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14:paraId="74DC57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14:paraId="4E7E450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14:paraId="3AA44E5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14:paraId="64FB5830">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14:paraId="482D1A5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14:paraId="3BDC28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14:paraId="7871BEC1">
      <w:pPr>
        <w:spacing w:line="460" w:lineRule="exact"/>
        <w:ind w:firstLine="420" w:firstLineChars="200"/>
        <w:jc w:val="both"/>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14:paraId="42988D6B">
      <w:pPr>
        <w:rPr>
          <w:rFonts w:ascii="黑体" w:eastAsia="黑体"/>
          <w:color w:val="000000" w:themeColor="text1"/>
          <w:szCs w:val="24"/>
          <w:highlight w:val="none"/>
          <w14:textFill>
            <w14:solidFill>
              <w14:schemeClr w14:val="tx1"/>
            </w14:solidFill>
          </w14:textFill>
        </w:rPr>
      </w:pPr>
      <w:r>
        <w:rPr>
          <w:rFonts w:ascii="黑体" w:eastAsia="黑体"/>
          <w:color w:val="000000" w:themeColor="text1"/>
          <w:szCs w:val="24"/>
          <w:highlight w:val="none"/>
          <w14:textFill>
            <w14:solidFill>
              <w14:schemeClr w14:val="tx1"/>
            </w14:solidFill>
          </w14:textFill>
        </w:rPr>
        <w:br w:type="page"/>
      </w:r>
    </w:p>
    <w:p w14:paraId="065C4E8C">
      <w:pPr>
        <w:pStyle w:val="3"/>
        <w:jc w:val="center"/>
        <w:rPr>
          <w:rFonts w:ascii="黑体" w:eastAsia="黑体"/>
          <w:color w:val="000000" w:themeColor="text1"/>
          <w:sz w:val="32"/>
          <w:highlight w:val="none"/>
          <w14:textFill>
            <w14:solidFill>
              <w14:schemeClr w14:val="tx1"/>
            </w14:solidFill>
          </w14:textFill>
        </w:rPr>
      </w:pPr>
      <w:bookmarkStart w:id="5" w:name="_Toc48834557"/>
      <w:r>
        <w:rPr>
          <w:rFonts w:hint="eastAsia" w:ascii="黑体" w:eastAsia="黑体"/>
          <w:color w:val="000000" w:themeColor="text1"/>
          <w:sz w:val="32"/>
          <w:highlight w:val="none"/>
          <w14:textFill>
            <w14:solidFill>
              <w14:schemeClr w14:val="tx1"/>
            </w14:solidFill>
          </w14:textFill>
        </w:rPr>
        <w:t>第二部分 通用合同条款</w:t>
      </w:r>
      <w:bookmarkEnd w:id="2"/>
      <w:bookmarkEnd w:id="3"/>
      <w:bookmarkEnd w:id="4"/>
      <w:bookmarkEnd w:id="5"/>
    </w:p>
    <w:p w14:paraId="2B642F8E">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6D676EE7">
      <w:pPr>
        <w:pStyle w:val="30"/>
        <w:spacing w:before="0" w:beforeAutospacing="0" w:after="0" w:afterAutospacing="0" w:line="360" w:lineRule="auto"/>
        <w:ind w:firstLine="105" w:firstLineChars="50"/>
        <w:jc w:val="both"/>
        <w:rPr>
          <w:color w:val="000000" w:themeColor="text1"/>
          <w:highlight w:val="none"/>
          <w14:textFill>
            <w14:solidFill>
              <w14:schemeClr w14:val="tx1"/>
            </w14:solidFill>
          </w14:textFill>
        </w:rPr>
      </w:pPr>
    </w:p>
    <w:p w14:paraId="25856749">
      <w:pPr>
        <w:pStyle w:val="30"/>
        <w:spacing w:before="0" w:beforeAutospacing="0" w:after="0" w:afterAutospacing="0"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14:paraId="4F628AB9">
      <w:pPr>
        <w:pStyle w:val="30"/>
        <w:spacing w:before="0" w:beforeAutospacing="0" w:after="0" w:afterAutospacing="0" w:line="360" w:lineRule="auto"/>
        <w:ind w:firstLine="420" w:firstLineChars="200"/>
        <w:jc w:val="both"/>
        <w:rPr>
          <w:rFonts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14:paraId="5A6F87BC">
      <w:pPr>
        <w:pStyle w:val="30"/>
        <w:spacing w:before="0" w:beforeAutospacing="0" w:after="0" w:afterAutospacing="0" w:line="360" w:lineRule="auto"/>
        <w:ind w:firstLine="42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14:paraId="109881F8">
      <w:pPr>
        <w:spacing w:line="360" w:lineRule="auto"/>
        <w:jc w:val="both"/>
        <w:rPr>
          <w:rFonts w:ascii="黑体" w:eastAsia="黑体"/>
          <w:color w:val="000000" w:themeColor="text1"/>
          <w:highlight w:val="none"/>
          <w14:textFill>
            <w14:solidFill>
              <w14:schemeClr w14:val="tx1"/>
            </w14:solidFill>
          </w14:textFill>
        </w:rPr>
      </w:pPr>
    </w:p>
    <w:p w14:paraId="0FF0A04B">
      <w:pPr>
        <w:pStyle w:val="3"/>
        <w:jc w:val="center"/>
        <w:rPr>
          <w:rFonts w:ascii="黑体" w:hAnsi="黑体" w:eastAsia="黑体"/>
          <w:color w:val="000000" w:themeColor="text1"/>
          <w:sz w:val="32"/>
          <w:highlight w:val="none"/>
          <w14:textFill>
            <w14:solidFill>
              <w14:schemeClr w14:val="tx1"/>
            </w14:solidFill>
          </w14:textFill>
        </w:rPr>
      </w:pPr>
      <w:bookmarkStart w:id="6" w:name="_Toc428024702"/>
      <w:bookmarkStart w:id="7" w:name="_Toc48834558"/>
      <w:bookmarkStart w:id="8" w:name="_Toc427566453"/>
      <w:r>
        <w:rPr>
          <w:rFonts w:hint="eastAsia" w:ascii="黑体" w:hAnsi="黑体" w:eastAsia="黑体"/>
          <w:color w:val="000000" w:themeColor="text1"/>
          <w:sz w:val="32"/>
          <w:highlight w:val="none"/>
          <w14:textFill>
            <w14:solidFill>
              <w14:schemeClr w14:val="tx1"/>
            </w14:solidFill>
          </w14:textFill>
        </w:rPr>
        <w:t>第三部分 专用合同条款</w:t>
      </w:r>
      <w:bookmarkEnd w:id="6"/>
      <w:bookmarkEnd w:id="7"/>
      <w:bookmarkEnd w:id="8"/>
    </w:p>
    <w:p w14:paraId="569182D5">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146A6EB3">
      <w:pPr>
        <w:spacing w:line="460" w:lineRule="exact"/>
        <w:jc w:val="both"/>
        <w:rPr>
          <w:b/>
          <w:bCs/>
          <w:color w:val="000000" w:themeColor="text1"/>
          <w:highlight w:val="none"/>
          <w14:textFill>
            <w14:solidFill>
              <w14:schemeClr w14:val="tx1"/>
            </w14:solidFill>
          </w14:textFill>
        </w:rPr>
      </w:pPr>
    </w:p>
    <w:p w14:paraId="7D9D1C3D">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14:paraId="4177597A">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14:paraId="302085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14:paraId="7C798A9B">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3．语言文字和适用法律、标准及规范</w:t>
      </w:r>
    </w:p>
    <w:p w14:paraId="4B7F3D05">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14:paraId="28D4E5B2">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14:paraId="29FB8347">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现行的国家或地方有关市政工程的法律、法规。</w:t>
      </w:r>
    </w:p>
    <w:p w14:paraId="351DDCFF">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14:paraId="437DD603">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ascii="宋体" w:hAnsi="宋体"/>
          <w:color w:val="000000" w:themeColor="text1"/>
          <w:highlight w:val="none"/>
          <w:u w:val="single"/>
          <w14:textFill>
            <w14:solidFill>
              <w14:schemeClr w14:val="tx1"/>
            </w14:solidFill>
          </w14:textFill>
        </w:rPr>
        <w:t>/</w:t>
      </w:r>
    </w:p>
    <w:p w14:paraId="3B6FC980">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14:paraId="7406AD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14:paraId="25DDF6B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不准向本工程外的工程提供图纸或图纸复印件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14:paraId="21E302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14:paraId="508F6BFC">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14:paraId="6AB575DE">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14:paraId="6D57728C">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14:paraId="0DBE058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14:paraId="6DF594D8">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14:paraId="74094B76">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14:paraId="6200757D">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14:paraId="485BDA3A">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ascii="宋体" w:hAnsi="宋体"/>
          <w:color w:val="000000" w:themeColor="text1"/>
          <w:highlight w:val="none"/>
          <w:u w:val="single"/>
          <w14:textFill>
            <w14:solidFill>
              <w14:schemeClr w14:val="tx1"/>
            </w14:solidFill>
          </w14:textFill>
        </w:rPr>
        <w:t xml:space="preserve">/    </w:t>
      </w:r>
    </w:p>
    <w:p w14:paraId="198A5EC3">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6</w:t>
      </w:r>
      <w:r>
        <w:rPr>
          <w:rFonts w:hint="eastAsia"/>
          <w:b/>
          <w:color w:val="000000" w:themeColor="text1"/>
          <w:highlight w:val="none"/>
          <w14:textFill>
            <w14:solidFill>
              <w14:schemeClr w14:val="tx1"/>
            </w14:solidFill>
          </w14:textFill>
        </w:rPr>
        <w:t>.项目经理</w:t>
      </w:r>
    </w:p>
    <w:p w14:paraId="30B222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14:paraId="592E134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7</w:t>
      </w:r>
      <w:r>
        <w:rPr>
          <w:rFonts w:hint="eastAsia"/>
          <w:b/>
          <w:color w:val="000000" w:themeColor="text1"/>
          <w:highlight w:val="none"/>
          <w14:textFill>
            <w14:solidFill>
              <w14:schemeClr w14:val="tx1"/>
            </w14:solidFill>
          </w14:textFill>
        </w:rPr>
        <w:t>.发包人工作</w:t>
      </w:r>
    </w:p>
    <w:p w14:paraId="5AEFC17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.1发包人应按约定的时间和要求完成以下工作：</w:t>
      </w:r>
    </w:p>
    <w:p w14:paraId="25DE3CB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14:paraId="63E17E6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14:paraId="79D75E4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14:paraId="4DD37C5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14:paraId="6D7A048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088CD9F7">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天（因施工单位的原因导致所需证件不能及时办理的，施工单位不得因此要求顺延工期）</w:t>
      </w:r>
    </w:p>
    <w:p w14:paraId="2EFA2F9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14:paraId="2555820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785A4BD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（8）协调处理施工场地周围地下管线和邻近建筑物、构筑物（含文物保护建筑）、古树名木的保护：</w:t>
      </w:r>
      <w:r>
        <w:rPr>
          <w:rFonts w:hint="eastAsia"/>
          <w:color w:val="000000" w:themeColor="text1"/>
          <w:highlight w:val="none"/>
          <w:u w:val="single"/>
          <w14:textFill>
            <w14:solidFill>
              <w14:schemeClr w14:val="tx1"/>
            </w14:solidFill>
          </w14:textFill>
        </w:rPr>
        <w:t>承包方按照发包方要求和有关规定做好保护工作</w:t>
      </w:r>
    </w:p>
    <w:p w14:paraId="76B0C88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14:paraId="2C46DF05">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14:paraId="205381F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.承包人工作</w:t>
      </w:r>
    </w:p>
    <w:p w14:paraId="3C2FFF3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.1承包人应按约定时间和要求，完成以下工作：</w:t>
      </w:r>
    </w:p>
    <w:p w14:paraId="7CB20563">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14:paraId="3AFD56D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日提供正式总进度计划表、详细的分部工程施工计划、资金使用计划等一式三份，每月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14:paraId="2F1A765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14:paraId="27CB12B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14:paraId="170912C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14:paraId="29C6BE8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14:paraId="7D3917E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14:paraId="06E7115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14:paraId="77091A7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14:paraId="261D7A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9</w:t>
      </w:r>
      <w:r>
        <w:rPr>
          <w:rFonts w:hint="eastAsia"/>
          <w:b/>
          <w:color w:val="000000" w:themeColor="text1"/>
          <w:highlight w:val="none"/>
          <w14:textFill>
            <w14:solidFill>
              <w14:schemeClr w14:val="tx1"/>
            </w14:solidFill>
          </w14:textFill>
        </w:rPr>
        <w:t>.进度计划</w:t>
      </w:r>
    </w:p>
    <w:p w14:paraId="4512268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.1承包人提供施工组织设计（施工方案）和进度计划的时间：</w:t>
      </w:r>
    </w:p>
    <w:p w14:paraId="0FB39BF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天提交施工组织设计（施工方案）和进度计划（含时标网络计划）</w:t>
      </w:r>
    </w:p>
    <w:p w14:paraId="0C85F0B1">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w:t>
      </w:r>
    </w:p>
    <w:p w14:paraId="39DE7FEB">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.2群体工程中有关进度计划的要求：</w:t>
      </w:r>
      <w:r>
        <w:rPr>
          <w:rFonts w:hint="eastAsia"/>
          <w:color w:val="000000" w:themeColor="text1"/>
          <w:highlight w:val="none"/>
          <w:u w:val="single"/>
          <w14:textFill>
            <w14:solidFill>
              <w14:schemeClr w14:val="tx1"/>
            </w14:solidFill>
          </w14:textFill>
        </w:rPr>
        <w:t>无</w:t>
      </w:r>
    </w:p>
    <w:p w14:paraId="7502D0D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14:paraId="32D8876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14:paraId="33F90F28">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14:paraId="4424A451">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14:paraId="40A0E99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14:paraId="6A0172F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14:paraId="43FA3DE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19.5试车费用地承担：</w:t>
      </w:r>
      <w:r>
        <w:rPr>
          <w:rFonts w:hint="eastAsia" w:ascii="宋体" w:hAnsi="宋体"/>
          <w:color w:val="000000" w:themeColor="text1"/>
          <w:highlight w:val="none"/>
          <w:u w:val="single"/>
          <w14:textFill>
            <w14:solidFill>
              <w14:schemeClr w14:val="tx1"/>
            </w14:solidFill>
          </w14:textFill>
        </w:rPr>
        <w:t>无</w:t>
      </w:r>
    </w:p>
    <w:p w14:paraId="206FB5BD">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14:paraId="4F0D50EF">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14:paraId="213A9EF9">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14:paraId="323A1381">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14:paraId="30F2F74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14:paraId="734FE1B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14:paraId="0229EA8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14:paraId="7E1B9F6F">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14:paraId="692DCDBB">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14:paraId="6C8ED4C6">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14:paraId="1B51CCBF">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14:paraId="056AE2F7">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14:paraId="53C136F0">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14:paraId="6179E9C8">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14:paraId="10B53BD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14:paraId="2817640A">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14:paraId="5311F75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日前提供当月已完工程量报表三份，监理工程师在收到后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个工作日内审查完毕并报发包人审核，发包人在收到后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天内审核完毕。</w:t>
      </w:r>
    </w:p>
    <w:p w14:paraId="527CBF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14:paraId="588C925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14:paraId="53DB726C">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7FC57E8">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14:paraId="64E329F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14:paraId="27B8610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14:paraId="502526B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14:paraId="0198D90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14:paraId="67FA99F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14:paraId="72920B2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14:paraId="0AD1A4B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14:paraId="39FF4A4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14:paraId="6AFED57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14:paraId="79F8808F">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28．1承包人采购材料设备的约定：</w:t>
      </w:r>
      <w:r>
        <w:rPr>
          <w:rFonts w:hint="eastAsia"/>
          <w:color w:val="000000" w:themeColor="text1"/>
          <w:highlight w:val="none"/>
          <w:u w:val="single"/>
          <w14:textFill>
            <w14:solidFill>
              <w14:schemeClr w14:val="tx1"/>
            </w14:solidFill>
          </w14:textFill>
        </w:rPr>
        <w:t>执行通用条款</w:t>
      </w:r>
    </w:p>
    <w:p w14:paraId="2B9C66AB">
      <w:pPr>
        <w:spacing w:line="480" w:lineRule="exact"/>
        <w:ind w:firstLine="422" w:firstLineChars="200"/>
        <w:jc w:val="both"/>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14:paraId="5E865CDD">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14:paraId="54CB6ED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14:paraId="7AA58E7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套</w:t>
      </w:r>
    </w:p>
    <w:p w14:paraId="660D8C2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14:paraId="5688EA4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14:paraId="4BA8067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14:paraId="09D0BD9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14:paraId="5771E6B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14:paraId="246E40B2">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14:paraId="62F4BDD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14:paraId="10E4A9B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14:paraId="1462929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14:paraId="63CC6FD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highlight w:val="none"/>
          <w:u w:val="single"/>
          <w:lang w:val="en-US"/>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14:paraId="622B2BE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%的违约金</w:t>
      </w:r>
    </w:p>
    <w:p w14:paraId="2603074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14:paraId="268D3AC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14:paraId="226928F3">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14:paraId="7BF249B3">
      <w:pPr>
        <w:numPr>
          <w:ilvl w:val="0"/>
          <w:numId w:val="27"/>
        </w:numPr>
        <w:spacing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w:t>
      </w:r>
    </w:p>
    <w:p w14:paraId="38C0726B">
      <w:pPr>
        <w:numPr>
          <w:ilvl w:val="0"/>
          <w:numId w:val="0"/>
        </w:num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14:paraId="0EBB7454">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58E4CCB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14:paraId="7B0DFE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14:paraId="21DCCC9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14:paraId="36AC4F8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14:paraId="338C9F72">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14:paraId="4A532EA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14:paraId="7A16E99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14:paraId="5ADAE1A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14:paraId="796216C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14:paraId="73A87F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14:paraId="4D83569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14:paraId="6EAD76B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14:paraId="5F66C29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78CA818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652EA0E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14:paraId="3B451B80">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14:paraId="2B250CF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14:paraId="6459AA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14:paraId="0DDF731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w:t>
      </w:r>
      <w:r>
        <w:rPr>
          <w:rFonts w:hint="eastAsia"/>
          <w:color w:val="000000" w:themeColor="text1"/>
          <w:highlight w:val="none"/>
          <w:u w:val="single"/>
          <w:lang w:eastAsia="zh-CN"/>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以上须在响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应文件中保</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证，否则视为不响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w:t>
      </w:r>
      <w:r>
        <w:rPr>
          <w:rFonts w:hint="eastAsia"/>
          <w:color w:val="000000" w:themeColor="text1"/>
          <w:highlight w:val="none"/>
          <w:u w:val="single"/>
          <w14:textFill>
            <w14:solidFill>
              <w14:schemeClr w14:val="tx1"/>
            </w14:solidFill>
          </w14:textFill>
        </w:rPr>
        <w:t>。如承包人的本项目管理机构人员配备与投标文件不同时，每发现一人不同（项目经理及技术负责人除外），承包人应向发包人支付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3、承包人派驻施工现场的项目经理每周应有</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w:t>
      </w:r>
    </w:p>
    <w:p w14:paraId="6B2F316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4、因发包人拆迁等原因长期不能提供施工场地导致无法组织施工的工程，不影响已完工程的竣工验收和工程款的支付。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5、人工费按国家和地方有关文件规定执行。</w:t>
      </w:r>
    </w:p>
    <w:p w14:paraId="48F4946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6、施工过程中如遇国家、地方等政策性调整，按规定执行。</w:t>
      </w:r>
    </w:p>
    <w:p w14:paraId="53697E56">
      <w:pPr>
        <w:spacing w:line="44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7、在保修期内给水工程的维护和维修，由承包方负责并承担全部费用。</w:t>
      </w:r>
    </w:p>
    <w:p w14:paraId="40862A0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14:paraId="3084107A">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214C924D">
      <w:pPr>
        <w:spacing w:line="360" w:lineRule="auto"/>
        <w:jc w:val="both"/>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14:paraId="04ECBAD4">
      <w:pPr>
        <w:spacing w:line="360" w:lineRule="auto"/>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vAlign w:val="center"/>
          </w:tcPr>
          <w:p w14:paraId="1598623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14:paraId="7342DDFE">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14:paraId="6EE2502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14:paraId="1036FA1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14:paraId="03CE951C">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14:paraId="1757146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14:paraId="35CBDE8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14:paraId="6FD2B10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14:paraId="156C3B21">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14:paraId="1E3FCF24">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14:paraId="6AF6493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14:paraId="414D7E3F">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14:paraId="457E043D">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14:paraId="2FA6880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14:paraId="2EB3AA5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14:paraId="78D44C4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14:paraId="64C38F35">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14:paraId="54180EE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1EB2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E9183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541DDC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7C690C02">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306CE7F1">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BAC79C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268D1B9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5D19BE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8E91D9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E289D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C5E653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224A8D1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D4BDF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033B89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1E3FE216">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56EA5B0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D13872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B55551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290D36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278C17C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7EE96A6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DDB6C8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15A232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AD57C57">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141CB0F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84D2F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B1A7D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25F9D3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55C8B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D6001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EC09F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EF226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91863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16EF70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B66261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C6657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C9320A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EB3A99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A5B86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8DF7E8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0673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22493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95ECF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35DDE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F094C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72C12A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C3B8D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D66A5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EB687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01F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4E514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BFC1C2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AAC7B2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D0D8F8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50B6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22A0D0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72A311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5BACE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4432C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9F76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F503D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CB8CCE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F12833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6CD2EF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689EE2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19B04C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838A8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430C4C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1B2E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508CC1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9E248C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920F7E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A325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13DC4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0BFA0FC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73D376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57BD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8C874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FA116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F532C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48AA6B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76B45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A55C0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E84230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E9F0C0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A153C2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B73F89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9CDB0B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9D689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5B940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DDC82C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4EA77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F4AB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299135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58A4BA1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75E9E0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7B50E5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3AC8F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4E5E78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8CA511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286045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1C6C22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3CAAE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E53A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AEFDE3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0F9288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66F899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62FD45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716273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42587B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75B8A2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A0CD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3A3516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D23F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2A32A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607DED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A458B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4544786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6C6D1B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31FFA6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795FE8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1CB5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5A00A6F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DFFF7F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7B836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41185C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D1BFDA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28698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491554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E3C83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1C5914E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0373EB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378482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3E0461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6E7E2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E29F6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96A788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6FAE0F9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482D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7952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A0977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ED2A9F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DE2B56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4D07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A2626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22185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298C052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1C35E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347D7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DCB0D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5921A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BF1F9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A43317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bl>
    <w:p w14:paraId="653C6F17">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517D57C0">
      <w:pPr>
        <w:spacing w:line="360" w:lineRule="auto"/>
        <w:jc w:val="both"/>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14:paraId="3CDC0D9E">
      <w:pPr>
        <w:spacing w:line="360" w:lineRule="auto"/>
        <w:jc w:val="center"/>
        <w:rPr>
          <w:rFonts w:hint="eastAsia"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14:paraId="1DEF43F6">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14:paraId="7270E802">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14:paraId="2C18B24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14:paraId="72AC9B5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14:paraId="7C6D4B1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14:paraId="2F64F90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14:paraId="59C556E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14:paraId="465C14F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14:paraId="5BD59C9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14:paraId="7DFEC07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14:paraId="571851E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14:paraId="30014FC3">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14:paraId="12E3BC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14:paraId="0CDF90D9">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1807F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1D8D4E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66316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8D6B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9BC66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423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CF74A4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B8151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4AB3634">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800EE1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62162A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31A493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BF711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DE34D1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5D52A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3519B0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3A565A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2935AD6">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0C49F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038C04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F84C4F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17475F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F7D41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D16324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46B370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C0B65F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00B32A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99DCC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EC366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585DA2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740530D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0ECC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7C99F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1659C96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25180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CF9E95A">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888563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ECA0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698295B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78383C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00119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BD01E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73E3308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6AE0E7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271D14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F8E1D8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44D408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5E0DF8B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430B68D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CD66C1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2032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B5C1A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6AB9B97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68EC02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2C892CF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FFCD60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39105A2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D5AD8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A8E245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08F34C5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023DE3F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A6042C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5933D07">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88843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FC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7F282F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BB7E1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90DCC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F49CA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A155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5389B9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85D7D55">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1DB85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550F1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B09DD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847DFE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830B9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5F608E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5F2DC00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0265E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549F83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CDB4C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1957F1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69B322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4BF22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1894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B3A8A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CED28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DF5605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6CE65FDB">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47ACDE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B55DD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C9C5D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DF991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76244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4DBDEB4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39614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83D671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750A4BF">
            <w:pPr>
              <w:spacing w:line="360" w:lineRule="auto"/>
              <w:ind w:firstLine="800" w:firstLineChars="200"/>
              <w:jc w:val="both"/>
              <w:rPr>
                <w:color w:val="000000" w:themeColor="text1"/>
                <w:sz w:val="40"/>
                <w:szCs w:val="32"/>
                <w:highlight w:val="none"/>
                <w14:textFill>
                  <w14:solidFill>
                    <w14:schemeClr w14:val="tx1"/>
                  </w14:solidFill>
                </w14:textFill>
              </w:rPr>
            </w:pPr>
          </w:p>
        </w:tc>
      </w:tr>
    </w:tbl>
    <w:p w14:paraId="161432A9">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1A442A05">
      <w:pPr>
        <w:spacing w:line="360" w:lineRule="auto"/>
        <w:jc w:val="both"/>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14:paraId="047F1F24">
      <w:pPr>
        <w:spacing w:line="360" w:lineRule="auto"/>
        <w:jc w:val="both"/>
        <w:rPr>
          <w:rFonts w:hint="eastAsia"/>
          <w:b/>
          <w:bCs/>
          <w:color w:val="000000" w:themeColor="text1"/>
          <w:sz w:val="32"/>
          <w:highlight w:val="none"/>
          <w14:textFill>
            <w14:solidFill>
              <w14:schemeClr w14:val="tx1"/>
            </w14:solidFill>
          </w14:textFill>
        </w:rPr>
      </w:pPr>
    </w:p>
    <w:p w14:paraId="192DCFEC">
      <w:pPr>
        <w:spacing w:line="360" w:lineRule="auto"/>
        <w:jc w:val="center"/>
        <w:rPr>
          <w:rFonts w:hint="eastAsia"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14:paraId="5422A6F6">
      <w:pPr>
        <w:spacing w:line="360" w:lineRule="auto"/>
        <w:ind w:firstLine="361" w:firstLineChars="200"/>
        <w:jc w:val="both"/>
        <w:rPr>
          <w:b/>
          <w:bCs/>
          <w:color w:val="000000" w:themeColor="text1"/>
          <w:sz w:val="18"/>
          <w:szCs w:val="18"/>
          <w:highlight w:val="none"/>
          <w14:textFill>
            <w14:solidFill>
              <w14:schemeClr w14:val="tx1"/>
            </w14:solidFill>
          </w14:textFill>
        </w:rPr>
      </w:pPr>
    </w:p>
    <w:p w14:paraId="6A60516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14:paraId="6C2498B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14:paraId="52FBB26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14:paraId="7CFF7A5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14:paraId="7648F144">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14:paraId="35D97D5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14:paraId="5563F8E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14:paraId="3494991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14:paraId="195C94B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086D4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3、在保修期内，无论发包方是否进入、占用或使用本工程，承包方均应继续承担合同中规定的责任及义务，直到合同终止。</w:t>
      </w:r>
    </w:p>
    <w:p w14:paraId="4989C4B5">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5、监理单位在工程质量保修期内的工作</w:t>
      </w:r>
    </w:p>
    <w:p w14:paraId="53D7245A">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①、执行监理合同的约定，监督、检查承包方的工作，发现承包方未履行保修义务，除书面通知承包方，还应书面上报发包方。</w:t>
      </w:r>
    </w:p>
    <w:p w14:paraId="398D9D7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②、审批承包方编制的工程质量缺陷修整方案。</w:t>
      </w:r>
    </w:p>
    <w:p w14:paraId="1F0501A2">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③、承包方完成工程质量缺陷的修整后，组织有关部门进行验收，并将结果书面上报发包方。</w:t>
      </w:r>
    </w:p>
    <w:p w14:paraId="23D2A564">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6、质量保修完成后，由发包人组织验收。</w:t>
      </w:r>
    </w:p>
    <w:p w14:paraId="78AF3E3F">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14:paraId="5DA273D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14:paraId="2F6EF9A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14:paraId="3EB95C97">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若承包方不能按期约定期限内履行保修责任，发包方有权自行维修，所产生的费用从质量保证金中扣除。</w:t>
      </w:r>
    </w:p>
    <w:p w14:paraId="3AFC42BD">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000000" w:themeColor="text1"/>
          <w:szCs w:val="21"/>
          <w:highlight w:val="none"/>
          <w14:textFill>
            <w14:solidFill>
              <w14:schemeClr w14:val="tx1"/>
            </w14:solidFill>
          </w14:textFill>
        </w:rPr>
      </w:pPr>
    </w:p>
    <w:p w14:paraId="3B24E635">
      <w:pPr>
        <w:spacing w:line="360" w:lineRule="auto"/>
        <w:ind w:firstLine="420" w:firstLineChars="200"/>
        <w:jc w:val="both"/>
        <w:rPr>
          <w:color w:val="000000" w:themeColor="text1"/>
          <w:szCs w:val="21"/>
          <w:highlight w:val="none"/>
          <w14:textFill>
            <w14:solidFill>
              <w14:schemeClr w14:val="tx1"/>
            </w14:solidFill>
          </w14:textFill>
        </w:rPr>
      </w:pPr>
    </w:p>
    <w:p w14:paraId="0A68C827">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14:paraId="18033FB0">
      <w:pPr>
        <w:spacing w:line="360" w:lineRule="auto"/>
        <w:ind w:firstLine="420" w:firstLineChars="200"/>
        <w:jc w:val="both"/>
        <w:rPr>
          <w:color w:val="000000" w:themeColor="text1"/>
          <w:szCs w:val="21"/>
          <w:highlight w:val="none"/>
          <w14:textFill>
            <w14:solidFill>
              <w14:schemeClr w14:val="tx1"/>
            </w14:solidFill>
          </w14:textFill>
        </w:rPr>
      </w:pPr>
    </w:p>
    <w:p w14:paraId="6FE01E01">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14:paraId="405D18A3">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14:paraId="29892ACF">
      <w:pPr>
        <w:spacing w:line="360" w:lineRule="auto"/>
        <w:ind w:firstLine="420" w:firstLineChars="200"/>
        <w:jc w:val="both"/>
        <w:rPr>
          <w:color w:val="000000" w:themeColor="text1"/>
          <w:szCs w:val="21"/>
          <w:highlight w:val="none"/>
          <w14:textFill>
            <w14:solidFill>
              <w14:schemeClr w14:val="tx1"/>
            </w14:solidFill>
          </w14:textFill>
        </w:rPr>
      </w:pPr>
    </w:p>
    <w:p w14:paraId="484CFD53">
      <w:pPr>
        <w:spacing w:line="360" w:lineRule="auto"/>
        <w:ind w:firstLine="1785" w:firstLineChars="850"/>
        <w:jc w:val="both"/>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14:paraId="391A4C13">
      <w:pPr>
        <w:ind w:firstLine="420" w:firstLineChars="200"/>
        <w:jc w:val="both"/>
        <w:rPr>
          <w:color w:val="000000" w:themeColor="text1"/>
          <w:highlight w:val="none"/>
          <w14:textFill>
            <w14:solidFill>
              <w14:schemeClr w14:val="tx1"/>
            </w14:solidFill>
          </w14:textFill>
        </w:rPr>
      </w:pPr>
    </w:p>
    <w:p w14:paraId="4E0CAA9D">
      <w:pPr>
        <w:spacing w:line="500" w:lineRule="exact"/>
        <w:rPr>
          <w:rFonts w:ascii="宋体" w:hAnsi="宋体" w:cs="宋体"/>
          <w:color w:val="000000" w:themeColor="text1"/>
          <w:sz w:val="24"/>
          <w:highlight w:val="none"/>
          <w14:textFill>
            <w14:solidFill>
              <w14:schemeClr w14:val="tx1"/>
            </w14:solidFill>
          </w14:textFill>
        </w:rPr>
      </w:pPr>
    </w:p>
    <w:p w14:paraId="0FBBBEFD">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1E5926CB">
      <w:pPr>
        <w:pStyle w:val="21"/>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659A0C39">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p>
    <w:p w14:paraId="329C60AD">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p>
    <w:p w14:paraId="0D9089A4">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p>
    <w:p w14:paraId="07B64072">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5954067">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394A7870">
      <w:pPr>
        <w:pStyle w:val="21"/>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21"/>
        <w:ind w:firstLine="240"/>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供应商须将此函附于响应文件中。</w:t>
      </w:r>
    </w:p>
    <w:p w14:paraId="0F39E1AA">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496810C">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D1B240">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82DE659">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ECB4D2">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1005E9">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B22C68B">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D3C7A8">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A76A92">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ECA26A">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4472E8">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2A67C3">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505A9F">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5C1BDD">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3EB8BB8">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F54F82A">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E2FE0C">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1FD315C">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46577E3">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F57387">
      <w:pPr>
        <w:pStyle w:val="13"/>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4453D43">
      <w:pPr>
        <w:spacing w:line="500" w:lineRule="exact"/>
        <w:rPr>
          <w:rFonts w:ascii="宋体" w:hAnsi="宋体" w:cs="宋体"/>
          <w:b/>
          <w:bCs/>
          <w:color w:val="000000" w:themeColor="text1"/>
          <w:sz w:val="24"/>
          <w:highlight w:val="none"/>
          <w14:textFill>
            <w14:solidFill>
              <w14:schemeClr w14:val="tx1"/>
            </w14:solidFill>
          </w14:textFill>
        </w:rPr>
      </w:pPr>
    </w:p>
    <w:p w14:paraId="303E5CBC">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AA1C25-E556-4697-A257-7C53BE29E5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2" w:fontKey="{7147EAAF-C70D-4F56-846A-251CD3E941D5}"/>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简标宋">
    <w:altName w:val="宋体"/>
    <w:panose1 w:val="00000000000000000000"/>
    <w:charset w:val="00"/>
    <w:family w:val="auto"/>
    <w:pitch w:val="default"/>
    <w:sig w:usb0="00000000" w:usb1="00000000" w:usb2="00000000" w:usb3="00000000" w:csb0="00000000" w:csb1="00000000"/>
    <w:embedRegular r:id="rId3" w:fontKey="{EA78555B-F4DC-4102-ABA8-6583CA1F7560}"/>
  </w:font>
  <w:font w:name="TimesNewRomanPSMT">
    <w:altName w:val="Times New Roman"/>
    <w:panose1 w:val="02020503050405090304"/>
    <w:charset w:val="00"/>
    <w:family w:val="auto"/>
    <w:pitch w:val="default"/>
    <w:sig w:usb0="00000000" w:usb1="00000000" w:usb2="00000001" w:usb3="00000000" w:csb0="400001BF" w:csb1="DFF70000"/>
    <w:embedRegular r:id="rId4" w:fontKey="{1B136F2B-D0DC-4047-B851-A38346192132}"/>
  </w:font>
  <w:font w:name="新宋体">
    <w:panose1 w:val="02010609030101010101"/>
    <w:charset w:val="86"/>
    <w:family w:val="modern"/>
    <w:pitch w:val="default"/>
    <w:sig w:usb0="00000203" w:usb1="288F0000" w:usb2="00000006" w:usb3="00000000" w:csb0="00040001" w:csb1="00000000"/>
    <w:embedRegular r:id="rId5" w:fontKey="{89E31DAB-DDBC-4686-AA97-ADB8192C78BC}"/>
  </w:font>
  <w:font w:name="方正小标宋简体">
    <w:panose1 w:val="02000000000000000000"/>
    <w:charset w:val="86"/>
    <w:family w:val="auto"/>
    <w:pitch w:val="default"/>
    <w:sig w:usb0="00000001" w:usb1="08000000" w:usb2="00000000" w:usb3="00000000" w:csb0="00040000" w:csb1="00000000"/>
    <w:embedRegular r:id="rId6" w:fontKey="{E07F579D-9610-4D3B-B830-33812F1178E2}"/>
  </w:font>
  <w:font w:name="宋体 ，Arial">
    <w:altName w:val="宋体"/>
    <w:panose1 w:val="00000000000000000000"/>
    <w:charset w:val="86"/>
    <w:family w:val="swiss"/>
    <w:pitch w:val="default"/>
    <w:sig w:usb0="00000000" w:usb1="00000000" w:usb2="00000010" w:usb3="00000000" w:csb0="00040000" w:csb1="00000000"/>
    <w:embedRegular r:id="rId7" w:fontKey="{2AD52F06-2650-4109-AFAE-80551AF83460}"/>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0F1ACD9"/>
    <w:multiLevelType w:val="singleLevel"/>
    <w:tmpl w:val="B0F1ACD9"/>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CFE99AC6"/>
    <w:multiLevelType w:val="singleLevel"/>
    <w:tmpl w:val="CFE99AC6"/>
    <w:lvl w:ilvl="0" w:tentative="0">
      <w:start w:val="3"/>
      <w:numFmt w:val="chineseCounting"/>
      <w:suff w:val="space"/>
      <w:lvlText w:val="第%1章"/>
      <w:lvlJc w:val="left"/>
      <w:rPr>
        <w:rFonts w:hint="eastAsia"/>
      </w:rPr>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EA87F1C9"/>
    <w:multiLevelType w:val="singleLevel"/>
    <w:tmpl w:val="EA87F1C9"/>
    <w:lvl w:ilvl="0" w:tentative="0">
      <w:start w:val="1"/>
      <w:numFmt w:val="decimal"/>
      <w:suff w:val="nothing"/>
      <w:lvlText w:val="（%1）"/>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num w:numId="1">
    <w:abstractNumId w:val="12"/>
  </w:num>
  <w:num w:numId="2">
    <w:abstractNumId w:val="6"/>
  </w:num>
  <w:num w:numId="3">
    <w:abstractNumId w:val="22"/>
  </w:num>
  <w:num w:numId="4">
    <w:abstractNumId w:val="4"/>
  </w:num>
  <w:num w:numId="5">
    <w:abstractNumId w:val="3"/>
  </w:num>
  <w:num w:numId="6">
    <w:abstractNumId w:val="14"/>
  </w:num>
  <w:num w:numId="7">
    <w:abstractNumId w:val="17"/>
  </w:num>
  <w:num w:numId="8">
    <w:abstractNumId w:val="25"/>
  </w:num>
  <w:num w:numId="9">
    <w:abstractNumId w:val="13"/>
  </w:num>
  <w:num w:numId="10">
    <w:abstractNumId w:val="0"/>
  </w:num>
  <w:num w:numId="11">
    <w:abstractNumId w:val="18"/>
  </w:num>
  <w:num w:numId="12">
    <w:abstractNumId w:val="23"/>
  </w:num>
  <w:num w:numId="13">
    <w:abstractNumId w:val="5"/>
  </w:num>
  <w:num w:numId="14">
    <w:abstractNumId w:val="21"/>
  </w:num>
  <w:num w:numId="15">
    <w:abstractNumId w:val="11"/>
  </w:num>
  <w:num w:numId="16">
    <w:abstractNumId w:val="16"/>
  </w:num>
  <w:num w:numId="17">
    <w:abstractNumId w:val="9"/>
  </w:num>
  <w:num w:numId="18">
    <w:abstractNumId w:val="8"/>
  </w:num>
  <w:num w:numId="19">
    <w:abstractNumId w:val="1"/>
  </w:num>
  <w:num w:numId="20">
    <w:abstractNumId w:val="20"/>
  </w:num>
  <w:num w:numId="21">
    <w:abstractNumId w:val="24"/>
  </w:num>
  <w:num w:numId="22">
    <w:abstractNumId w:val="15"/>
  </w:num>
  <w:num w:numId="23">
    <w:abstractNumId w:val="19"/>
  </w:num>
  <w:num w:numId="24">
    <w:abstractNumId w:val="2"/>
  </w:num>
  <w:num w:numId="25">
    <w:abstractNumId w:val="7"/>
  </w:num>
  <w:num w:numId="26">
    <w:abstractNumId w:val="2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0F02F2"/>
    <w:rsid w:val="02370EF8"/>
    <w:rsid w:val="03C31543"/>
    <w:rsid w:val="03CF5E7E"/>
    <w:rsid w:val="04640B52"/>
    <w:rsid w:val="05A5591B"/>
    <w:rsid w:val="065E086B"/>
    <w:rsid w:val="06E21055"/>
    <w:rsid w:val="09BE5EFB"/>
    <w:rsid w:val="0ABC5BC4"/>
    <w:rsid w:val="0AC769A1"/>
    <w:rsid w:val="0C4A0F50"/>
    <w:rsid w:val="0EFF7422"/>
    <w:rsid w:val="0F201163"/>
    <w:rsid w:val="10484987"/>
    <w:rsid w:val="107A42D0"/>
    <w:rsid w:val="1197736A"/>
    <w:rsid w:val="11C35C88"/>
    <w:rsid w:val="11D71F7A"/>
    <w:rsid w:val="12492C39"/>
    <w:rsid w:val="1484072D"/>
    <w:rsid w:val="154126EF"/>
    <w:rsid w:val="1592304B"/>
    <w:rsid w:val="15A502F5"/>
    <w:rsid w:val="1647748F"/>
    <w:rsid w:val="16566DBE"/>
    <w:rsid w:val="17895CE9"/>
    <w:rsid w:val="17C64885"/>
    <w:rsid w:val="17D27B3A"/>
    <w:rsid w:val="17E02409"/>
    <w:rsid w:val="17FF76B7"/>
    <w:rsid w:val="187529D9"/>
    <w:rsid w:val="190A277E"/>
    <w:rsid w:val="19BD7FCA"/>
    <w:rsid w:val="1B94739F"/>
    <w:rsid w:val="1D171C50"/>
    <w:rsid w:val="1F136AA8"/>
    <w:rsid w:val="1F35597B"/>
    <w:rsid w:val="20074CCE"/>
    <w:rsid w:val="21C81DCC"/>
    <w:rsid w:val="238241FC"/>
    <w:rsid w:val="24C75D95"/>
    <w:rsid w:val="24F73F4C"/>
    <w:rsid w:val="265B1615"/>
    <w:rsid w:val="270C62B7"/>
    <w:rsid w:val="27262E3C"/>
    <w:rsid w:val="28641476"/>
    <w:rsid w:val="2956094F"/>
    <w:rsid w:val="2A8B3997"/>
    <w:rsid w:val="2AE8441B"/>
    <w:rsid w:val="2B3A4CDA"/>
    <w:rsid w:val="2B4A5600"/>
    <w:rsid w:val="2B5B534A"/>
    <w:rsid w:val="2BC5737C"/>
    <w:rsid w:val="2CAF5E9E"/>
    <w:rsid w:val="2CBB5CE4"/>
    <w:rsid w:val="3436271A"/>
    <w:rsid w:val="345562CA"/>
    <w:rsid w:val="34C208FD"/>
    <w:rsid w:val="34EC3BCC"/>
    <w:rsid w:val="35250B19"/>
    <w:rsid w:val="355B7F36"/>
    <w:rsid w:val="3569521C"/>
    <w:rsid w:val="375A02D5"/>
    <w:rsid w:val="39396CB4"/>
    <w:rsid w:val="3990657D"/>
    <w:rsid w:val="3A654B5F"/>
    <w:rsid w:val="3A7761AC"/>
    <w:rsid w:val="3B0A71ED"/>
    <w:rsid w:val="3D260AA7"/>
    <w:rsid w:val="3D5C2612"/>
    <w:rsid w:val="3EBB2B0F"/>
    <w:rsid w:val="42756FAE"/>
    <w:rsid w:val="42E60429"/>
    <w:rsid w:val="446E2E63"/>
    <w:rsid w:val="44C30432"/>
    <w:rsid w:val="47EB5F15"/>
    <w:rsid w:val="4803238A"/>
    <w:rsid w:val="486F26F2"/>
    <w:rsid w:val="4BF40E3E"/>
    <w:rsid w:val="4CA13F8E"/>
    <w:rsid w:val="4D1956A9"/>
    <w:rsid w:val="4D4F7DA1"/>
    <w:rsid w:val="4E7C136B"/>
    <w:rsid w:val="55EB7A62"/>
    <w:rsid w:val="58937D37"/>
    <w:rsid w:val="58B571B7"/>
    <w:rsid w:val="59552A84"/>
    <w:rsid w:val="5ADA7E9F"/>
    <w:rsid w:val="5BD56BA4"/>
    <w:rsid w:val="5C157BF0"/>
    <w:rsid w:val="5C383F59"/>
    <w:rsid w:val="5D0128BF"/>
    <w:rsid w:val="5E2F7897"/>
    <w:rsid w:val="5F712F7E"/>
    <w:rsid w:val="60551AD3"/>
    <w:rsid w:val="608D3C69"/>
    <w:rsid w:val="624B5761"/>
    <w:rsid w:val="62F21288"/>
    <w:rsid w:val="63161082"/>
    <w:rsid w:val="63AC4D38"/>
    <w:rsid w:val="63D70E99"/>
    <w:rsid w:val="653576A4"/>
    <w:rsid w:val="65DA7C44"/>
    <w:rsid w:val="66414DC0"/>
    <w:rsid w:val="665E1984"/>
    <w:rsid w:val="66F75934"/>
    <w:rsid w:val="671E74B2"/>
    <w:rsid w:val="67D068B1"/>
    <w:rsid w:val="68562439"/>
    <w:rsid w:val="6886667F"/>
    <w:rsid w:val="69952A39"/>
    <w:rsid w:val="6A7948FB"/>
    <w:rsid w:val="6B6C0BDE"/>
    <w:rsid w:val="6CA62B12"/>
    <w:rsid w:val="6F502677"/>
    <w:rsid w:val="70AC7790"/>
    <w:rsid w:val="70EC7AAF"/>
    <w:rsid w:val="726B05BD"/>
    <w:rsid w:val="72A32589"/>
    <w:rsid w:val="73135370"/>
    <w:rsid w:val="73C1222C"/>
    <w:rsid w:val="747C5A5B"/>
    <w:rsid w:val="74992CD1"/>
    <w:rsid w:val="75E83282"/>
    <w:rsid w:val="761B163F"/>
    <w:rsid w:val="7662169B"/>
    <w:rsid w:val="77846D70"/>
    <w:rsid w:val="77DA1F3B"/>
    <w:rsid w:val="78551408"/>
    <w:rsid w:val="79CC3EB2"/>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qFormat/>
    <w:uiPriority w:val="0"/>
    <w:pPr>
      <w:spacing w:line="0" w:lineRule="atLeast"/>
      <w:jc w:val="center"/>
      <w:outlineLvl w:val="1"/>
    </w:pPr>
    <w:rPr>
      <w:kern w:val="0"/>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0"/>
    <w:rPr>
      <w:rFonts w:ascii="宋体" w:hAnsi="Arial"/>
      <w:sz w:val="28"/>
    </w:rPr>
  </w:style>
  <w:style w:type="paragraph" w:styleId="7">
    <w:name w:val="Body Text 2"/>
    <w:basedOn w:val="1"/>
    <w:next w:val="1"/>
    <w:qFormat/>
    <w:uiPriority w:val="0"/>
    <w:pPr>
      <w:spacing w:after="120" w:line="480" w:lineRule="auto"/>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Date"/>
    <w:basedOn w:val="1"/>
    <w:next w:val="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8"/>
    <w:qFormat/>
    <w:uiPriority w:val="99"/>
    <w:pPr>
      <w:tabs>
        <w:tab w:val="left" w:pos="0"/>
        <w:tab w:val="left" w:pos="993"/>
        <w:tab w:val="left" w:pos="1134"/>
      </w:tabs>
      <w:ind w:firstLine="420"/>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paragraph" w:customStyle="1" w:styleId="2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styleId="23">
    <w:name w:val="List Paragraph"/>
    <w:basedOn w:val="1"/>
    <w:qFormat/>
    <w:uiPriority w:val="34"/>
    <w:pPr>
      <w:ind w:firstLine="420" w:firstLineChars="200"/>
    </w:pPr>
  </w:style>
  <w:style w:type="paragraph" w:customStyle="1" w:styleId="24">
    <w:name w:val="Table Text"/>
    <w:basedOn w:val="1"/>
    <w:semiHidden/>
    <w:qFormat/>
    <w:uiPriority w:val="0"/>
    <w:rPr>
      <w:rFonts w:ascii="宋体" w:hAnsi="宋体" w:eastAsia="宋体" w:cs="宋体"/>
      <w:sz w:val="24"/>
      <w:szCs w:val="24"/>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21"/>
    <w:basedOn w:val="18"/>
    <w:qFormat/>
    <w:uiPriority w:val="0"/>
    <w:rPr>
      <w:rFonts w:hint="eastAsia" w:ascii="宋体" w:hAnsi="宋体" w:eastAsia="宋体" w:cs="宋体"/>
      <w:color w:val="000000"/>
      <w:sz w:val="20"/>
      <w:szCs w:val="20"/>
      <w:u w:val="none"/>
    </w:rPr>
  </w:style>
  <w:style w:type="character" w:customStyle="1" w:styleId="27">
    <w:name w:val="font151"/>
    <w:basedOn w:val="18"/>
    <w:qFormat/>
    <w:uiPriority w:val="0"/>
    <w:rPr>
      <w:rFonts w:hint="default" w:ascii="Times New Roman" w:hAnsi="Times New Roman" w:cs="Times New Roman"/>
      <w:color w:val="000000"/>
      <w:sz w:val="20"/>
      <w:szCs w:val="20"/>
      <w:u w:val="none"/>
    </w:rPr>
  </w:style>
  <w:style w:type="character" w:customStyle="1" w:styleId="28">
    <w:name w:val="NormalCharacter"/>
    <w:qFormat/>
    <w:uiPriority w:val="0"/>
  </w:style>
  <w:style w:type="paragraph" w:customStyle="1" w:styleId="29">
    <w:name w:val="正文1"/>
    <w:basedOn w:val="1"/>
    <w:qFormat/>
    <w:uiPriority w:val="0"/>
    <w:pPr>
      <w:widowControl/>
      <w:topLinePunct/>
      <w:spacing w:beforeLines="50" w:afterLines="50" w:line="300" w:lineRule="auto"/>
      <w:ind w:left="420"/>
    </w:pPr>
  </w:style>
  <w:style w:type="paragraph" w:customStyle="1" w:styleId="30">
    <w:name w:val="p0"/>
    <w:basedOn w:val="1"/>
    <w:qFormat/>
    <w:uiPriority w:val="0"/>
    <w:pPr>
      <w:widowControl/>
    </w:pPr>
    <w:rPr>
      <w:rFonts w:ascii="Calibri" w:hAnsi="Calibri" w:cs="宋体"/>
      <w:kern w:val="0"/>
      <w:szCs w:val="21"/>
    </w:rPr>
  </w:style>
  <w:style w:type="paragraph" w:customStyle="1" w:styleId="31">
    <w:name w:val="D&amp;L"/>
    <w:basedOn w:val="12"/>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62</Pages>
  <Words>1764</Words>
  <Characters>2176</Characters>
  <TotalTime>0</TotalTime>
  <ScaleCrop>false</ScaleCrop>
  <LinksUpToDate>false</LinksUpToDate>
  <CharactersWithSpaces>2301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2026-05-08T06:00:08Z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2A9729BC41DE45609AEC9AA84DA1B8B5_13</vt:lpwstr>
  </property>
  <property fmtid="{D5CDD505-2E9C-101B-9397-08002B2CF9AE}" pid="4" name="KSOTemplateDocerSaveRecord">
    <vt:lpwstr>eyJoZGlkIjoiNjlhM2MyYjNkYTNlZTg5NmVjOWM2YmMyMjE2NDQ2MzAiLCJ1c2VySWQiOiI2MTM3MDMxOTYifQ==</vt:lpwstr>
  </property>
</Properties>
</file>