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3C91A">
      <w:pPr>
        <w:tabs>
          <w:tab w:val="left" w:pos="315"/>
          <w:tab w:val="left" w:pos="8820"/>
        </w:tabs>
        <w:spacing w:before="0" w:after="0" w:line="500" w:lineRule="auto"/>
        <w:ind w:left="0" w:right="267" w:firstLine="0"/>
        <w:jc w:val="center"/>
        <w:rPr>
          <w:rFonts w:ascii="宋体" w:hAnsi="宋体" w:eastAsia="宋体" w:cs="宋体"/>
          <w:b/>
          <w:color w:val="auto"/>
          <w:spacing w:val="0"/>
          <w:position w:val="0"/>
          <w:sz w:val="52"/>
          <w:shd w:val="clear" w:fill="auto"/>
        </w:rPr>
      </w:pPr>
      <w:r>
        <w:rPr>
          <w:rFonts w:ascii="宋体" w:hAnsi="宋体" w:eastAsia="宋体" w:cs="宋体"/>
          <w:b/>
          <w:color w:val="auto"/>
          <w:spacing w:val="0"/>
          <w:position w:val="0"/>
          <w:sz w:val="52"/>
          <w:shd w:val="clear" w:fill="auto"/>
        </w:rPr>
        <w:t>周口市公共资源交易中心</w:t>
      </w:r>
    </w:p>
    <w:p w14:paraId="2739F007">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256CD896">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04B17C96">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4B4AB37A">
      <w:pPr>
        <w:tabs>
          <w:tab w:val="left" w:pos="315"/>
          <w:tab w:val="left" w:pos="8820"/>
        </w:tabs>
        <w:spacing w:before="0" w:after="0" w:line="500" w:lineRule="auto"/>
        <w:ind w:left="0" w:right="267" w:firstLine="0"/>
        <w:jc w:val="both"/>
        <w:rPr>
          <w:rFonts w:ascii="微软简标宋" w:hAnsi="微软简标宋" w:eastAsia="微软简标宋" w:cs="微软简标宋"/>
          <w:b/>
          <w:color w:val="auto"/>
          <w:spacing w:val="0"/>
          <w:position w:val="0"/>
          <w:sz w:val="52"/>
          <w:shd w:val="clear" w:fill="auto"/>
        </w:rPr>
      </w:pPr>
    </w:p>
    <w:p w14:paraId="09EA5C37">
      <w:pPr>
        <w:tabs>
          <w:tab w:val="left" w:pos="315"/>
          <w:tab w:val="left" w:pos="8820"/>
        </w:tabs>
        <w:spacing w:before="0" w:after="0" w:line="600" w:lineRule="auto"/>
        <w:ind w:left="2209" w:right="267" w:hanging="2209" w:hangingChars="500"/>
        <w:jc w:val="left"/>
        <w:rPr>
          <w:rFonts w:hint="eastAsia" w:ascii="Times New Roman" w:hAnsi="Times New Roman" w:eastAsia="Times New Roman" w:cs="Times New Roman"/>
          <w:color w:val="auto"/>
          <w:spacing w:val="0"/>
          <w:position w:val="0"/>
          <w:sz w:val="36"/>
          <w:szCs w:val="36"/>
          <w:u w:val="none"/>
          <w:shd w:val="clear" w:fill="auto"/>
          <w:lang w:val="en-US" w:eastAsia="zh-CN"/>
        </w:rPr>
      </w:pPr>
      <w:r>
        <w:rPr>
          <w:rFonts w:ascii="宋体" w:hAnsi="宋体" w:eastAsia="宋体" w:cs="宋体"/>
          <w:b/>
          <w:color w:val="auto"/>
          <w:spacing w:val="0"/>
          <w:position w:val="0"/>
          <w:sz w:val="44"/>
          <w:shd w:val="clear" w:fill="auto"/>
        </w:rPr>
        <w:t>项目名称:</w:t>
      </w:r>
      <w:r>
        <w:rPr>
          <w:rFonts w:ascii="宋体" w:hAnsi="宋体" w:eastAsia="宋体" w:cs="宋体"/>
          <w:color w:val="auto"/>
          <w:spacing w:val="0"/>
          <w:position w:val="0"/>
          <w:sz w:val="20"/>
          <w:shd w:val="clear" w:fill="auto"/>
        </w:rPr>
        <w:t xml:space="preserve"> </w:t>
      </w:r>
      <w:r>
        <w:rPr>
          <w:rFonts w:hint="eastAsia" w:ascii="Times New Roman" w:hAnsi="Times New Roman" w:eastAsia="Times New Roman" w:cs="Times New Roman"/>
          <w:color w:val="auto"/>
          <w:spacing w:val="0"/>
          <w:position w:val="0"/>
          <w:sz w:val="36"/>
          <w:szCs w:val="36"/>
          <w:u w:val="none"/>
          <w:shd w:val="clear" w:fill="auto"/>
        </w:rPr>
        <w:t>周口市第一高级中学周口一高改善办学条件项目</w:t>
      </w:r>
      <w:r>
        <w:rPr>
          <w:rFonts w:hint="eastAsia" w:ascii="Times New Roman" w:hAnsi="Times New Roman" w:eastAsia="Times New Roman" w:cs="Times New Roman"/>
          <w:color w:val="auto"/>
          <w:spacing w:val="0"/>
          <w:position w:val="0"/>
          <w:sz w:val="36"/>
          <w:szCs w:val="36"/>
          <w:u w:val="none"/>
          <w:shd w:val="clear" w:fill="auto"/>
          <w:lang w:val="en-US" w:eastAsia="zh-CN"/>
        </w:rPr>
        <w:t>(2025年普通高中发展引导省级补助资金)</w:t>
      </w:r>
    </w:p>
    <w:p w14:paraId="2CFB8748">
      <w:pPr>
        <w:tabs>
          <w:tab w:val="left" w:pos="315"/>
          <w:tab w:val="left" w:pos="8820"/>
        </w:tabs>
        <w:spacing w:before="0" w:after="0" w:line="600" w:lineRule="auto"/>
        <w:ind w:left="2209" w:right="267" w:hanging="2209" w:hangingChars="500"/>
        <w:jc w:val="left"/>
        <w:rPr>
          <w:rFonts w:ascii="宋体" w:hAnsi="宋体" w:eastAsia="宋体" w:cs="宋体"/>
          <w:b/>
          <w:color w:val="FF0000"/>
          <w:spacing w:val="0"/>
          <w:position w:val="0"/>
          <w:sz w:val="44"/>
          <w:shd w:val="clear" w:fill="auto"/>
        </w:rPr>
      </w:pPr>
      <w:r>
        <w:rPr>
          <w:rFonts w:ascii="宋体" w:hAnsi="宋体" w:eastAsia="宋体" w:cs="宋体"/>
          <w:b/>
          <w:color w:val="FF0000"/>
          <w:spacing w:val="0"/>
          <w:position w:val="0"/>
          <w:sz w:val="44"/>
          <w:shd w:val="clear" w:fill="auto"/>
        </w:rPr>
        <w:t>项目编号:</w:t>
      </w:r>
      <w:r>
        <w:rPr>
          <w:rFonts w:ascii="宋体" w:hAnsi="宋体" w:eastAsia="宋体" w:cs="宋体"/>
          <w:color w:val="FF0000"/>
          <w:spacing w:val="0"/>
          <w:position w:val="0"/>
          <w:sz w:val="20"/>
          <w:shd w:val="clear" w:fill="auto"/>
        </w:rPr>
        <w:t>******************************</w:t>
      </w:r>
    </w:p>
    <w:p w14:paraId="34FA01D2">
      <w:pPr>
        <w:spacing w:before="0" w:after="120" w:line="240" w:lineRule="auto"/>
        <w:ind w:left="0" w:right="0" w:firstLine="0"/>
        <w:jc w:val="both"/>
        <w:rPr>
          <w:rFonts w:ascii="宋体" w:hAnsi="宋体" w:eastAsia="宋体" w:cs="宋体"/>
          <w:b/>
          <w:color w:val="auto"/>
          <w:spacing w:val="0"/>
          <w:position w:val="0"/>
          <w:sz w:val="32"/>
          <w:shd w:val="clear" w:fill="auto"/>
        </w:rPr>
      </w:pPr>
    </w:p>
    <w:p w14:paraId="3DBE8836">
      <w:pPr>
        <w:spacing w:before="0" w:after="120" w:line="240" w:lineRule="auto"/>
        <w:ind w:left="0" w:right="0" w:firstLine="0"/>
        <w:jc w:val="both"/>
        <w:rPr>
          <w:rFonts w:ascii="宋体" w:hAnsi="宋体" w:eastAsia="宋体" w:cs="宋体"/>
          <w:b/>
          <w:color w:val="auto"/>
          <w:spacing w:val="0"/>
          <w:position w:val="0"/>
          <w:sz w:val="32"/>
          <w:shd w:val="clear" w:fill="auto"/>
        </w:rPr>
      </w:pPr>
    </w:p>
    <w:p w14:paraId="3FBADEC3">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val="en-US" w:eastAsia="zh-CN"/>
        </w:rPr>
        <w:t>2026年5月8日</w:t>
      </w:r>
    </w:p>
    <w:p w14:paraId="3AEDEDA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A1CD6A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2A3F072">
      <w:pP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br w:type="page"/>
      </w:r>
    </w:p>
    <w:p w14:paraId="72186119">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49F8C6BD">
      <w:pPr>
        <w:spacing w:before="0" w:after="0" w:line="240" w:lineRule="auto"/>
        <w:ind w:left="0" w:right="0" w:firstLine="0"/>
        <w:jc w:val="both"/>
        <w:rPr>
          <w:rFonts w:ascii="宋体" w:hAnsi="宋体" w:eastAsia="宋体" w:cs="宋体"/>
          <w:b/>
          <w:color w:val="auto"/>
          <w:spacing w:val="0"/>
          <w:position w:val="0"/>
          <w:sz w:val="32"/>
          <w:shd w:val="clear" w:fill="auto"/>
        </w:rPr>
      </w:pPr>
    </w:p>
    <w:p w14:paraId="2ADF2401">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730F8C59">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042B26FF">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2FDFE431">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41F3379E">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242BAB2B">
      <w:pPr>
        <w:spacing w:before="0" w:after="0" w:line="800" w:lineRule="auto"/>
        <w:ind w:left="0" w:right="0" w:firstLine="0"/>
        <w:jc w:val="both"/>
        <w:rPr>
          <w:rFonts w:ascii="宋体" w:hAnsi="宋体" w:eastAsia="宋体" w:cs="宋体"/>
          <w:b/>
          <w:color w:val="auto"/>
          <w:spacing w:val="0"/>
          <w:position w:val="0"/>
          <w:sz w:val="32"/>
          <w:shd w:val="clear" w:fill="auto"/>
        </w:rPr>
      </w:pPr>
    </w:p>
    <w:p w14:paraId="111FDD87">
      <w:pPr>
        <w:spacing w:before="0" w:after="0" w:line="800" w:lineRule="auto"/>
        <w:ind w:left="0" w:right="0" w:firstLine="0"/>
        <w:jc w:val="both"/>
        <w:rPr>
          <w:rFonts w:ascii="宋体" w:hAnsi="宋体" w:eastAsia="宋体" w:cs="宋体"/>
          <w:b/>
          <w:color w:val="auto"/>
          <w:spacing w:val="0"/>
          <w:position w:val="0"/>
          <w:sz w:val="32"/>
          <w:shd w:val="clear" w:fill="auto"/>
        </w:rPr>
      </w:pPr>
    </w:p>
    <w:p w14:paraId="1E023714">
      <w:pPr>
        <w:spacing w:before="0" w:after="0" w:line="800" w:lineRule="auto"/>
        <w:ind w:left="0" w:right="0" w:firstLine="0"/>
        <w:jc w:val="both"/>
        <w:rPr>
          <w:rFonts w:ascii="宋体" w:hAnsi="宋体" w:eastAsia="宋体" w:cs="宋体"/>
          <w:b/>
          <w:color w:val="auto"/>
          <w:spacing w:val="0"/>
          <w:position w:val="0"/>
          <w:sz w:val="32"/>
          <w:shd w:val="clear" w:fill="auto"/>
        </w:rPr>
      </w:pPr>
    </w:p>
    <w:p w14:paraId="31680303">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12EEEA55">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7634820B">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5A2E8F7F">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3BCAE6AC">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535035EE">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5A32F397">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5260A157">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Times New Roman" w:hAnsi="Times New Roman" w:eastAsia="Times New Roman" w:cs="Times New Roman"/>
          <w:color w:val="auto"/>
          <w:spacing w:val="0"/>
          <w:position w:val="0"/>
          <w:sz w:val="24"/>
          <w:u w:val="single"/>
          <w:shd w:val="clear" w:fill="auto"/>
        </w:rPr>
        <w:t>周口市第一高级中学周口一高改善办学条件</w:t>
      </w:r>
      <w:r>
        <w:rPr>
          <w:rFonts w:ascii="宋体" w:hAnsi="宋体" w:eastAsia="宋体" w:cs="宋体"/>
          <w:color w:val="auto"/>
          <w:spacing w:val="0"/>
          <w:position w:val="0"/>
          <w:sz w:val="24"/>
          <w:shd w:val="clear" w:fill="auto"/>
        </w:rPr>
        <w:t>项目</w:t>
      </w:r>
      <w:r>
        <w:rPr>
          <w:rFonts w:hint="eastAsia" w:ascii="Times New Roman" w:hAnsi="Times New Roman" w:eastAsia="宋体" w:cs="Times New Roman"/>
          <w:color w:val="auto"/>
          <w:spacing w:val="0"/>
          <w:position w:val="0"/>
          <w:sz w:val="24"/>
          <w:u w:val="single"/>
          <w:shd w:val="clear" w:fill="auto"/>
          <w:lang w:val="en-US" w:eastAsia="zh-CN"/>
        </w:rPr>
        <w:t>(2</w:t>
      </w:r>
      <w:r>
        <w:rPr>
          <w:rFonts w:hint="eastAsia" w:ascii="宋体" w:hAnsi="宋体" w:eastAsia="宋体" w:cs="宋体"/>
          <w:color w:val="auto"/>
          <w:spacing w:val="0"/>
          <w:position w:val="0"/>
          <w:sz w:val="24"/>
          <w:szCs w:val="24"/>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u w:val="single"/>
          <w:shd w:val="clear" w:fill="auto"/>
          <w:lang w:val="en-US" w:eastAsia="zh-CN"/>
        </w:rPr>
        <w:t>)</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的潜在供应商应在周口市公共资源交易中心网获取采购文件，并于</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点</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5EFB119D">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650636C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5F5C6FCA">
      <w:pPr>
        <w:spacing w:before="0" w:after="0" w:line="360" w:lineRule="auto"/>
        <w:ind w:left="0" w:right="0" w:firstLine="480"/>
        <w:jc w:val="both"/>
        <w:rPr>
          <w:rFonts w:ascii="Times New Roman" w:hAnsi="Times New Roman" w:eastAsia="Times New Roman" w:cs="Times New Roman"/>
          <w:color w:val="FF0000"/>
          <w:spacing w:val="0"/>
          <w:position w:val="0"/>
          <w:sz w:val="24"/>
          <w:shd w:val="clear" w:fill="auto"/>
        </w:rPr>
      </w:pPr>
      <w:r>
        <w:rPr>
          <w:rFonts w:ascii="宋体" w:hAnsi="宋体" w:eastAsia="宋体" w:cs="宋体"/>
          <w:color w:val="FF0000"/>
          <w:spacing w:val="0"/>
          <w:position w:val="0"/>
          <w:sz w:val="24"/>
          <w:shd w:val="clear" w:fill="auto"/>
        </w:rPr>
        <w:t>项目编号：</w:t>
      </w:r>
    </w:p>
    <w:p w14:paraId="3E5E18F4">
      <w:pPr>
        <w:tabs>
          <w:tab w:val="left" w:pos="315"/>
          <w:tab w:val="left" w:pos="8820"/>
        </w:tabs>
        <w:spacing w:before="0" w:after="0" w:line="360" w:lineRule="auto"/>
        <w:ind w:left="2209" w:right="267" w:hanging="1200" w:hangingChars="500"/>
        <w:jc w:val="left"/>
        <w:rPr>
          <w:rFonts w:ascii="Times New Roman" w:hAnsi="Times New Roman" w:eastAsia="Times New Roman" w:cs="Times New Roman"/>
          <w:color w:val="auto"/>
          <w:spacing w:val="0"/>
          <w:position w:val="0"/>
          <w:sz w:val="24"/>
          <w:highlight w:val="red"/>
          <w:u w:val="single"/>
          <w:shd w:val="clear" w:fill="auto"/>
        </w:rPr>
      </w:pPr>
      <w:r>
        <w:rPr>
          <w:rFonts w:ascii="宋体" w:hAnsi="宋体" w:eastAsia="宋体" w:cs="宋体"/>
          <w:color w:val="auto"/>
          <w:spacing w:val="0"/>
          <w:position w:val="0"/>
          <w:sz w:val="24"/>
          <w:shd w:val="clear" w:fill="auto"/>
        </w:rPr>
        <w:t>项目名称：</w:t>
      </w:r>
      <w:r>
        <w:rPr>
          <w:rFonts w:hint="eastAsia" w:ascii="Times New Roman" w:hAnsi="Times New Roman" w:eastAsia="Times New Roman" w:cs="Times New Roman"/>
          <w:color w:val="auto"/>
          <w:spacing w:val="0"/>
          <w:position w:val="0"/>
          <w:sz w:val="24"/>
          <w:u w:val="single"/>
          <w:shd w:val="clear" w:fill="auto"/>
        </w:rPr>
        <w:t>周口市第一高级中学周口一高改善办学条件</w:t>
      </w:r>
      <w:r>
        <w:rPr>
          <w:rFonts w:ascii="宋体" w:hAnsi="宋体" w:eastAsia="宋体" w:cs="宋体"/>
          <w:color w:val="auto"/>
          <w:spacing w:val="0"/>
          <w:position w:val="0"/>
          <w:sz w:val="24"/>
          <w:shd w:val="clear" w:fill="auto"/>
        </w:rPr>
        <w:t>项目</w:t>
      </w:r>
      <w:r>
        <w:rPr>
          <w:rFonts w:hint="eastAsia" w:ascii="Times New Roman" w:hAnsi="Times New Roman" w:eastAsia="宋体" w:cs="Times New Roman"/>
          <w:color w:val="auto"/>
          <w:spacing w:val="0"/>
          <w:position w:val="0"/>
          <w:sz w:val="24"/>
          <w:u w:val="single"/>
          <w:shd w:val="clear" w:fill="auto"/>
          <w:lang w:val="en-US" w:eastAsia="zh-CN"/>
        </w:rPr>
        <w:t>(2</w:t>
      </w:r>
      <w:r>
        <w:rPr>
          <w:rFonts w:hint="eastAsia" w:ascii="宋体" w:hAnsi="宋体" w:eastAsia="宋体" w:cs="宋体"/>
          <w:color w:val="auto"/>
          <w:spacing w:val="0"/>
          <w:position w:val="0"/>
          <w:sz w:val="24"/>
          <w:szCs w:val="24"/>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u w:val="single"/>
          <w:shd w:val="clear" w:fill="auto"/>
          <w:lang w:val="en-US" w:eastAsia="zh-CN"/>
        </w:rPr>
        <w:t>)</w:t>
      </w:r>
      <w:r>
        <w:rPr>
          <w:rFonts w:ascii="Times New Roman" w:hAnsi="Times New Roman" w:eastAsia="Times New Roman" w:cs="Times New Roman"/>
          <w:color w:val="auto"/>
          <w:spacing w:val="0"/>
          <w:position w:val="0"/>
          <w:sz w:val="24"/>
          <w:shd w:val="clear" w:fill="auto"/>
        </w:rPr>
        <w:t xml:space="preserve"> </w:t>
      </w:r>
    </w:p>
    <w:p w14:paraId="24A210D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7849584F">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highlight w:val="red"/>
          <w:shd w:val="clear" w:fill="auto"/>
          <w:lang w:val="en-US" w:eastAsia="zh-CN"/>
        </w:rPr>
        <w:t>2663000</w:t>
      </w:r>
    </w:p>
    <w:p w14:paraId="3BA61389">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red"/>
          <w:shd w:val="clear" w:fill="auto"/>
          <w:lang w:val="en-US" w:eastAsia="zh-CN"/>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highlight w:val="red"/>
          <w:shd w:val="clear" w:fill="auto"/>
          <w:lang w:val="en-US" w:eastAsia="zh-CN"/>
        </w:rPr>
        <w:t>2663000</w:t>
      </w:r>
    </w:p>
    <w:p w14:paraId="6ABE8885">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highlight w:val="red"/>
          <w:shd w:val="clear" w:fill="auto"/>
          <w:lang w:val="en-US" w:eastAsia="zh-CN"/>
        </w:rPr>
        <w:t>5</w:t>
      </w:r>
      <w:r>
        <w:rPr>
          <w:rFonts w:ascii="宋体" w:hAnsi="宋体" w:eastAsia="宋体" w:cs="宋体"/>
          <w:color w:val="000000"/>
          <w:spacing w:val="0"/>
          <w:position w:val="0"/>
          <w:sz w:val="24"/>
          <w:highlight w:val="red"/>
          <w:shd w:val="clear" w:fill="auto"/>
        </w:rPr>
        <w:t>个包</w:t>
      </w:r>
    </w:p>
    <w:tbl>
      <w:tblPr>
        <w:tblStyle w:val="16"/>
        <w:tblW w:w="0" w:type="auto"/>
        <w:tblInd w:w="0" w:type="dxa"/>
        <w:tblLayout w:type="autofit"/>
        <w:tblCellMar>
          <w:top w:w="0" w:type="dxa"/>
          <w:left w:w="10" w:type="dxa"/>
          <w:bottom w:w="0" w:type="dxa"/>
          <w:right w:w="10" w:type="dxa"/>
        </w:tblCellMar>
      </w:tblPr>
      <w:tblGrid>
        <w:gridCol w:w="1176"/>
        <w:gridCol w:w="3697"/>
        <w:gridCol w:w="1824"/>
        <w:gridCol w:w="1824"/>
      </w:tblGrid>
      <w:tr w14:paraId="4422245B">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04A60">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79DA0">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AB2B1">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71D04">
            <w:pPr>
              <w:widowControl w:val="0"/>
              <w:spacing w:before="0" w:after="0" w:line="360" w:lineRule="auto"/>
              <w:ind w:left="0" w:right="0" w:firstLine="0"/>
              <w:jc w:val="center"/>
              <w:rPr>
                <w:rFonts w:hint="default"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备注</w:t>
            </w:r>
          </w:p>
        </w:tc>
      </w:tr>
      <w:tr w14:paraId="60FC8A6D">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6AC02">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C17AB">
            <w:pPr>
              <w:spacing w:before="0" w:after="0" w:line="360" w:lineRule="auto"/>
              <w:ind w:left="0" w:right="0" w:firstLine="0"/>
              <w:jc w:val="center"/>
              <w:rPr>
                <w:rFonts w:hint="default" w:eastAsia="宋体"/>
                <w:color w:val="EEECE1" w:themeColor="background2"/>
                <w:spacing w:val="0"/>
                <w:position w:val="0"/>
                <w:shd w:val="clear" w:fill="auto"/>
                <w:lang w:val="en-US" w:eastAsia="zh-CN"/>
                <w14:textFill>
                  <w14:solidFill>
                    <w14:schemeClr w14:val="bg2"/>
                  </w14:solidFill>
                </w14:textFill>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3CE20">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color w:val="auto"/>
                <w:spacing w:val="0"/>
                <w:position w:val="0"/>
                <w:shd w:val="clear" w:fill="auto"/>
                <w:lang w:val="en-US" w:eastAsia="zh-CN"/>
              </w:rPr>
              <w:t>44.010152</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61A98">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高一、高二教学楼</w:t>
            </w:r>
          </w:p>
        </w:tc>
      </w:tr>
      <w:tr w14:paraId="665ADC3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9BA79">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D93E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red"/>
                <w:shd w:val="clear" w:fill="auto"/>
                <w:lang w:val="en-US" w:eastAsia="zh-CN"/>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58381">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30.9</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E3A3E">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教室黑板更新</w:t>
            </w:r>
          </w:p>
        </w:tc>
      </w:tr>
      <w:tr w14:paraId="3A8FC727">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DC26E">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E8298">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84F27">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122.8935</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BD167">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科技类等</w:t>
            </w:r>
          </w:p>
        </w:tc>
      </w:tr>
      <w:tr w14:paraId="2BD95C59">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1A9A7">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A245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3CE8F">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24.624043</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608AB">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高一、高二教学楼及高三男女寝室</w:t>
            </w:r>
          </w:p>
        </w:tc>
      </w:tr>
      <w:tr w14:paraId="3CF85373">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2F1EE">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B4CC5">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red"/>
                <w:shd w:val="clear" w:fill="auto"/>
                <w:lang w:val="en-US" w:eastAsia="zh-CN"/>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FC859">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40.6</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0385C7">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高一高二教学楼</w:t>
            </w:r>
          </w:p>
        </w:tc>
      </w:tr>
    </w:tbl>
    <w:p w14:paraId="1F03A7DE">
      <w:pPr>
        <w:spacing w:before="0" w:after="0" w:line="360" w:lineRule="auto"/>
        <w:ind w:left="0" w:right="0" w:firstLine="480"/>
        <w:jc w:val="both"/>
        <w:rPr>
          <w:rFonts w:ascii="宋体" w:hAnsi="宋体" w:eastAsia="宋体" w:cs="宋体"/>
          <w:color w:val="auto"/>
          <w:spacing w:val="0"/>
          <w:position w:val="0"/>
          <w:sz w:val="24"/>
          <w:shd w:val="clear" w:fill="auto"/>
        </w:rPr>
      </w:pPr>
    </w:p>
    <w:p w14:paraId="0552D91C">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采购需求：（包括但不限于标的的名称、数量、简要技术需求或服务要求等）</w:t>
      </w:r>
    </w:p>
    <w:p w14:paraId="33FAD115">
      <w:pPr>
        <w:spacing w:before="0" w:after="0" w:line="360" w:lineRule="auto"/>
        <w:ind w:left="0" w:right="0" w:firstLine="480"/>
        <w:jc w:val="both"/>
        <w:rPr>
          <w:rFonts w:hint="eastAsia"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合同履行期限：</w:t>
      </w:r>
    </w:p>
    <w:tbl>
      <w:tblPr>
        <w:tblStyle w:val="16"/>
        <w:tblW w:w="0" w:type="auto"/>
        <w:tblInd w:w="0" w:type="dxa"/>
        <w:tblLayout w:type="autofit"/>
        <w:tblCellMar>
          <w:top w:w="0" w:type="dxa"/>
          <w:left w:w="10" w:type="dxa"/>
          <w:bottom w:w="0" w:type="dxa"/>
          <w:right w:w="10" w:type="dxa"/>
        </w:tblCellMar>
      </w:tblPr>
      <w:tblGrid>
        <w:gridCol w:w="1176"/>
        <w:gridCol w:w="3697"/>
        <w:gridCol w:w="1824"/>
        <w:gridCol w:w="1824"/>
      </w:tblGrid>
      <w:tr w14:paraId="618538D8">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A95A1">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D341B">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B0346">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FF0000"/>
                <w:spacing w:val="0"/>
                <w:position w:val="0"/>
                <w:sz w:val="24"/>
                <w:shd w:val="clear" w:fill="auto"/>
              </w:rPr>
              <w:t>合同履行期限</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560C6">
            <w:pPr>
              <w:widowControl w:val="0"/>
              <w:spacing w:before="0" w:after="0" w:line="360" w:lineRule="auto"/>
              <w:ind w:left="0" w:right="0" w:firstLine="0"/>
              <w:jc w:val="center"/>
              <w:rPr>
                <w:rFonts w:hint="default"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备注</w:t>
            </w:r>
          </w:p>
        </w:tc>
      </w:tr>
      <w:tr w14:paraId="4A579B4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9777D">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43AE2">
            <w:pPr>
              <w:spacing w:before="0" w:after="0" w:line="360" w:lineRule="auto"/>
              <w:ind w:left="0" w:right="0" w:firstLine="0"/>
              <w:jc w:val="center"/>
              <w:rPr>
                <w:color w:val="auto"/>
                <w:spacing w:val="0"/>
                <w:position w:val="0"/>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575E0">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color w:val="auto"/>
                <w:spacing w:val="0"/>
                <w:position w:val="0"/>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9C61B">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p>
        </w:tc>
      </w:tr>
      <w:tr w14:paraId="469D2EB5">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35A7C">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1B81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671A">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545DC">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r w14:paraId="2D8DE05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04488">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A046F">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9CFEA">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r>
              <w:rPr>
                <w:rFonts w:hint="eastAsia"/>
                <w:color w:val="auto"/>
                <w:spacing w:val="0"/>
                <w:position w:val="0"/>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0301C">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r w14:paraId="4A849ECF">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42788">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F4C52">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auto" w:fill="auto"/>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3C3A1">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A4C6C">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r w14:paraId="62F851A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C8E4F">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6260B">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CAD3C">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C1871">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bl>
    <w:p w14:paraId="5D1F73F9">
      <w:pPr>
        <w:pStyle w:val="20"/>
      </w:pPr>
    </w:p>
    <w:p w14:paraId="50EE70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3A6CF6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6CA45E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是否为只面向中小企业采购：否</w:t>
      </w:r>
    </w:p>
    <w:p w14:paraId="01F4BE9A">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5B7D373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6261076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679DA7F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00D1E9B5">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66B88B1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6849D39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36DD07D6">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4112F380">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5CD8C0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p>
    <w:p w14:paraId="2EAEB6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（1）</w:t>
      </w:r>
      <w:r>
        <w:rPr>
          <w:rFonts w:hint="eastAsia" w:ascii="宋体" w:hAnsi="宋体" w:eastAsia="宋体" w:cs="宋体"/>
          <w:i w:val="0"/>
          <w:iCs w:val="0"/>
          <w:sz w:val="24"/>
          <w:szCs w:val="24"/>
          <w:lang w:val="en-US" w:eastAsia="zh-CN"/>
        </w:rPr>
        <w:t>包1:</w:t>
      </w:r>
      <w:r>
        <w:rPr>
          <w:rFonts w:hint="eastAsia" w:ascii="宋体" w:hAnsi="宋体" w:eastAsia="宋体" w:cs="宋体"/>
          <w:i w:val="0"/>
          <w:iCs w:val="0"/>
          <w:sz w:val="24"/>
          <w:szCs w:val="24"/>
        </w:rPr>
        <w:t>周口一高改善办学条件项目窗户工程</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供应商须具备建筑工程施工总承包叁级及以上资质，具有有效的安全生产许可证，并在人员、设备、资金等方面具有相应的施工能力，拟派项目经理须具备建筑工程专业贰级及以上注册建造师执业资格，具备有效的安全生产考核合格证书，且未担任其他在建工程项目的项目经理</w:t>
      </w:r>
      <w:r>
        <w:rPr>
          <w:rFonts w:hint="eastAsia" w:ascii="宋体" w:hAnsi="宋体" w:eastAsia="宋体" w:cs="宋体"/>
          <w:i w:val="0"/>
          <w:iCs w:val="0"/>
          <w:sz w:val="24"/>
          <w:szCs w:val="24"/>
          <w:lang w:eastAsia="zh-CN"/>
        </w:rPr>
        <w:t>；</w:t>
      </w:r>
    </w:p>
    <w:p w14:paraId="3FF035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val="en-US" w:eastAsia="zh-CN"/>
        </w:rPr>
        <w:t>包4</w:t>
      </w:r>
      <w:r>
        <w:rPr>
          <w:rFonts w:hint="eastAsia" w:ascii="宋体" w:hAnsi="宋体" w:eastAsia="宋体" w:cs="宋体"/>
          <w:i w:val="0"/>
          <w:iCs w:val="0"/>
          <w:sz w:val="24"/>
          <w:szCs w:val="24"/>
          <w:lang w:eastAsia="zh-CN"/>
        </w:rPr>
        <w:t>周口一高改善办学条件项目消防工程：供应商须具备消防设施工程专业承包二级及以上资质，并在人员、设备、资金等方面具有相应的施工能力，须具有有效的安全生产许可证；拟派项目经理须具备机电专业贰级及以上注册建造师执业资格，具备有效的安全生产考核合格证书，且未担任其他在施建设工程项目的项目经理。</w:t>
      </w:r>
    </w:p>
    <w:p w14:paraId="55ED69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w:t>
      </w:r>
      <w:r>
        <w:rPr>
          <w:rFonts w:hint="eastAsia" w:ascii="宋体" w:hAnsi="宋体" w:eastAsia="宋体" w:cs="宋体"/>
          <w:i w:val="0"/>
          <w:iCs w:val="0"/>
          <w:sz w:val="24"/>
          <w:szCs w:val="24"/>
          <w:lang w:val="en-US" w:eastAsia="zh-CN"/>
        </w:rPr>
        <w:t>2</w:t>
      </w:r>
      <w:r>
        <w:rPr>
          <w:rFonts w:hint="eastAsia" w:ascii="宋体" w:hAnsi="宋体" w:eastAsia="宋体" w:cs="宋体"/>
          <w:i w:val="0"/>
          <w:iCs w:val="0"/>
          <w:sz w:val="24"/>
          <w:szCs w:val="24"/>
        </w:rPr>
        <w:t>）根据《关于在政府采购活动中查询及使用信用记录有关问题的通知》(财库[2016]125号)和豫财购【2016】15号的规定，对列入“信用中国”网站（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3E26288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493CE827">
      <w:pPr>
        <w:spacing w:before="0" w:after="0" w:line="360" w:lineRule="auto"/>
        <w:ind w:left="0" w:right="0" w:firstLine="540"/>
        <w:jc w:val="both"/>
        <w:rPr>
          <w:rFonts w:ascii="Times New Roman" w:hAnsi="Times New Roman" w:eastAsia="Times New Roman" w:cs="Times New Roman"/>
          <w:color w:val="FF0000"/>
          <w:spacing w:val="0"/>
          <w:position w:val="0"/>
          <w:sz w:val="24"/>
          <w:shd w:val="clear" w:fill="auto"/>
        </w:rPr>
      </w:pPr>
      <w:r>
        <w:rPr>
          <w:rFonts w:ascii="宋体" w:hAnsi="宋体" w:eastAsia="宋体" w:cs="宋体"/>
          <w:color w:val="FF0000"/>
          <w:spacing w:val="0"/>
          <w:position w:val="0"/>
          <w:sz w:val="24"/>
          <w:shd w:val="clear" w:fill="auto"/>
        </w:rPr>
        <w:t>时间：</w:t>
      </w:r>
      <w:r>
        <w:rPr>
          <w:rFonts w:ascii="宋体" w:hAnsi="宋体" w:eastAsia="宋体" w:cs="宋体"/>
          <w:color w:val="FF0000"/>
          <w:spacing w:val="0"/>
          <w:position w:val="0"/>
          <w:sz w:val="24"/>
          <w:u w:val="single"/>
          <w:shd w:val="clear" w:fill="auto"/>
        </w:rPr>
        <w:t>　</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宋体" w:hAnsi="宋体" w:eastAsia="宋体" w:cs="宋体"/>
          <w:color w:val="FF0000"/>
          <w:spacing w:val="0"/>
          <w:position w:val="0"/>
          <w:sz w:val="24"/>
          <w:shd w:val="clear" w:fill="auto"/>
        </w:rPr>
        <w:t>至</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宋体" w:hAnsi="宋体" w:eastAsia="宋体" w:cs="宋体"/>
          <w:color w:val="FF0000"/>
          <w:spacing w:val="0"/>
          <w:position w:val="0"/>
          <w:sz w:val="24"/>
          <w:shd w:val="clear" w:fill="auto"/>
        </w:rPr>
        <w:t>（北京时间，法定节假日除外</w:t>
      </w:r>
      <w:r>
        <w:rPr>
          <w:rFonts w:ascii="Times New Roman" w:hAnsi="Times New Roman" w:eastAsia="Times New Roman" w:cs="Times New Roman"/>
          <w:color w:val="FF0000"/>
          <w:spacing w:val="0"/>
          <w:position w:val="0"/>
          <w:sz w:val="24"/>
          <w:shd w:val="clear" w:fill="auto"/>
        </w:rPr>
        <w:t xml:space="preserve"> </w:t>
      </w:r>
      <w:r>
        <w:rPr>
          <w:rFonts w:ascii="宋体" w:hAnsi="宋体" w:eastAsia="宋体" w:cs="宋体"/>
          <w:color w:val="FF0000"/>
          <w:spacing w:val="0"/>
          <w:position w:val="0"/>
          <w:sz w:val="24"/>
          <w:shd w:val="clear" w:fill="auto"/>
        </w:rPr>
        <w:t>）</w:t>
      </w:r>
    </w:p>
    <w:p w14:paraId="1E854B0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69E2C11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1B753E9B">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241E476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41C24A50">
      <w:pPr>
        <w:spacing w:before="0" w:after="0" w:line="360" w:lineRule="auto"/>
        <w:ind w:left="0" w:right="0" w:firstLine="480"/>
        <w:jc w:val="both"/>
        <w:rPr>
          <w:rFonts w:ascii="Times New Roman" w:hAnsi="Times New Roman" w:eastAsia="Times New Roman" w:cs="Times New Roman"/>
          <w:color w:val="FF0000"/>
          <w:spacing w:val="0"/>
          <w:position w:val="0"/>
          <w:sz w:val="24"/>
          <w:u w:val="single"/>
          <w:shd w:val="clear" w:fill="auto"/>
        </w:rPr>
      </w:pPr>
      <w:r>
        <w:rPr>
          <w:rFonts w:ascii="宋体" w:hAnsi="宋体" w:eastAsia="宋体" w:cs="宋体"/>
          <w:color w:val="FF0000"/>
          <w:spacing w:val="0"/>
          <w:position w:val="0"/>
          <w:sz w:val="24"/>
          <w:shd w:val="clear" w:fill="auto"/>
        </w:rPr>
        <w:t>截止时间：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点</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分</w:t>
      </w:r>
      <w:r>
        <w:rPr>
          <w:rFonts w:ascii="宋体" w:hAnsi="宋体" w:eastAsia="宋体" w:cs="宋体"/>
          <w:color w:val="FF0000"/>
          <w:spacing w:val="0"/>
          <w:position w:val="0"/>
          <w:sz w:val="24"/>
          <w:shd w:val="clear" w:fill="auto"/>
        </w:rPr>
        <w:t>（北京时间）</w:t>
      </w:r>
    </w:p>
    <w:p w14:paraId="7494CC7B">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3C3D52F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0568B4D3">
      <w:pPr>
        <w:spacing w:before="0" w:after="0" w:line="360" w:lineRule="auto"/>
        <w:ind w:left="0" w:right="0" w:firstLine="480"/>
        <w:jc w:val="both"/>
        <w:rPr>
          <w:rFonts w:ascii="Times New Roman" w:hAnsi="Times New Roman" w:eastAsia="Times New Roman" w:cs="Times New Roman"/>
          <w:color w:val="FF0000"/>
          <w:spacing w:val="0"/>
          <w:position w:val="0"/>
          <w:sz w:val="24"/>
          <w:u w:val="single"/>
          <w:shd w:val="clear" w:fill="auto"/>
        </w:rPr>
      </w:pPr>
      <w:r>
        <w:rPr>
          <w:rFonts w:ascii="宋体" w:hAnsi="宋体" w:eastAsia="宋体" w:cs="宋体"/>
          <w:color w:val="FF0000"/>
          <w:spacing w:val="0"/>
          <w:position w:val="0"/>
          <w:sz w:val="24"/>
          <w:shd w:val="clear" w:fill="auto"/>
        </w:rPr>
        <w:t>时间：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点</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分</w:t>
      </w:r>
      <w:r>
        <w:rPr>
          <w:rFonts w:ascii="宋体" w:hAnsi="宋体" w:eastAsia="宋体" w:cs="宋体"/>
          <w:color w:val="FF0000"/>
          <w:spacing w:val="0"/>
          <w:position w:val="0"/>
          <w:sz w:val="24"/>
          <w:shd w:val="clear" w:fill="auto"/>
        </w:rPr>
        <w:t>（北京时间）</w:t>
      </w:r>
    </w:p>
    <w:p w14:paraId="5D2F75FE">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5EF28089">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77276830">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176DFC0A">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0F29A07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67ABF08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2D27CC4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rPr>
        <w:t>周口市第一高级中学</w:t>
      </w:r>
      <w:r>
        <w:rPr>
          <w:rFonts w:ascii="宋体" w:hAnsi="宋体" w:eastAsia="宋体" w:cs="宋体"/>
          <w:color w:val="auto"/>
          <w:spacing w:val="0"/>
          <w:position w:val="0"/>
          <w:sz w:val="24"/>
          <w:shd w:val="clear" w:fill="auto"/>
        </w:rPr>
        <w:t>　　　　　　　　　　　　</w:t>
      </w:r>
    </w:p>
    <w:p w14:paraId="442C59F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rPr>
        <w:t>周口市银珠路 1 号</w:t>
      </w:r>
      <w:r>
        <w:rPr>
          <w:rFonts w:ascii="宋体" w:hAnsi="宋体" w:eastAsia="宋体" w:cs="宋体"/>
          <w:color w:val="auto"/>
          <w:spacing w:val="0"/>
          <w:position w:val="0"/>
          <w:sz w:val="24"/>
          <w:shd w:val="clear" w:fill="auto"/>
        </w:rPr>
        <w:t>　　　　　　　　　　　　</w:t>
      </w:r>
    </w:p>
    <w:p w14:paraId="688141C5">
      <w:pPr>
        <w:spacing w:before="0" w:after="0" w:line="360" w:lineRule="auto"/>
        <w:ind w:left="0" w:right="0" w:firstLine="480"/>
        <w:jc w:val="left"/>
        <w:rPr>
          <w:rFonts w:hint="default" w:ascii="宋体" w:hAnsi="宋体" w:eastAsia="宋体" w:cs="宋体"/>
          <w:color w:val="auto"/>
          <w:spacing w:val="0"/>
          <w:position w:val="0"/>
          <w:sz w:val="24"/>
          <w:szCs w:val="24"/>
          <w:highlight w:val="none"/>
          <w:shd w:val="clear" w:fill="auto"/>
          <w:lang w:val="en-US" w:eastAsia="zh-CN"/>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eastAsia="zh-CN"/>
        </w:rPr>
        <w:t>王庆刚</w:t>
      </w:r>
      <w:r>
        <w:rPr>
          <w:rFonts w:hint="eastAsia" w:ascii="宋体" w:hAnsi="宋体" w:eastAsia="宋体" w:cs="宋体"/>
          <w:color w:val="auto"/>
          <w:spacing w:val="0"/>
          <w:position w:val="0"/>
          <w:sz w:val="24"/>
          <w:shd w:val="clear" w:fill="auto"/>
          <w:lang w:val="en-US" w:eastAsia="zh-CN"/>
        </w:rPr>
        <w:t xml:space="preserve"> （总联系人）</w:t>
      </w: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bl>
      <w:tblPr>
        <w:tblStyle w:val="17"/>
        <w:tblpPr w:leftFromText="180" w:rightFromText="180" w:vertAnchor="text" w:horzAnchor="page" w:tblpX="2268"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2652"/>
        <w:gridCol w:w="4509"/>
      </w:tblGrid>
      <w:tr w14:paraId="449A9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74E4D419">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包号</w:t>
            </w:r>
          </w:p>
        </w:tc>
        <w:tc>
          <w:tcPr>
            <w:tcW w:w="2652" w:type="dxa"/>
            <w:vAlign w:val="top"/>
          </w:tcPr>
          <w:p w14:paraId="1D004F80">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联系人（分包联系人）</w:t>
            </w:r>
          </w:p>
        </w:tc>
        <w:tc>
          <w:tcPr>
            <w:tcW w:w="4509" w:type="dxa"/>
            <w:vAlign w:val="top"/>
          </w:tcPr>
          <w:p w14:paraId="14F7173E">
            <w:pPr>
              <w:spacing w:before="0" w:after="0" w:line="360" w:lineRule="auto"/>
              <w:ind w:right="0"/>
              <w:jc w:val="left"/>
              <w:rPr>
                <w:rFonts w:hint="eastAsia"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联系电话</w:t>
            </w:r>
          </w:p>
        </w:tc>
      </w:tr>
      <w:tr w14:paraId="544E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301FF572">
            <w:pPr>
              <w:spacing w:before="0" w:after="0" w:line="360" w:lineRule="auto"/>
              <w:ind w:right="0"/>
              <w:jc w:val="left"/>
              <w:rPr>
                <w:rFonts w:hint="default"/>
                <w:sz w:val="24"/>
                <w:szCs w:val="24"/>
                <w:highlight w:val="no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w:t>
            </w:r>
          </w:p>
        </w:tc>
        <w:tc>
          <w:tcPr>
            <w:tcW w:w="2652" w:type="dxa"/>
            <w:vAlign w:val="top"/>
          </w:tcPr>
          <w:p w14:paraId="672E8FD8">
            <w:pPr>
              <w:spacing w:before="0" w:after="0" w:line="360" w:lineRule="auto"/>
              <w:ind w:right="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vAlign w:val="top"/>
          </w:tcPr>
          <w:p w14:paraId="22263474">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038A2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6C1266C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2</w:t>
            </w:r>
          </w:p>
        </w:tc>
        <w:tc>
          <w:tcPr>
            <w:tcW w:w="2652" w:type="dxa"/>
            <w:shd w:val="clear" w:color="auto" w:fill="auto"/>
            <w:vAlign w:val="top"/>
          </w:tcPr>
          <w:p w14:paraId="4F698A22">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刘峰</w:t>
            </w:r>
          </w:p>
        </w:tc>
        <w:tc>
          <w:tcPr>
            <w:tcW w:w="4509" w:type="dxa"/>
            <w:shd w:val="clear" w:color="auto" w:fill="auto"/>
            <w:vAlign w:val="top"/>
          </w:tcPr>
          <w:p w14:paraId="799B1C98">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13525776599</w:t>
            </w:r>
            <w:r>
              <w:rPr>
                <w:rFonts w:ascii="宋体" w:hAnsi="宋体" w:eastAsia="宋体" w:cs="宋体"/>
                <w:color w:val="auto"/>
                <w:spacing w:val="0"/>
                <w:position w:val="0"/>
                <w:sz w:val="24"/>
                <w:szCs w:val="24"/>
                <w:highlight w:val="none"/>
                <w:shd w:val="clear" w:fill="auto"/>
              </w:rPr>
              <w:t>　</w:t>
            </w:r>
          </w:p>
        </w:tc>
      </w:tr>
      <w:tr w14:paraId="135F3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0503CB9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3</w:t>
            </w:r>
          </w:p>
        </w:tc>
        <w:tc>
          <w:tcPr>
            <w:tcW w:w="2652" w:type="dxa"/>
            <w:vAlign w:val="top"/>
          </w:tcPr>
          <w:p w14:paraId="05527D1D">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王永刚</w:t>
            </w:r>
          </w:p>
        </w:tc>
        <w:tc>
          <w:tcPr>
            <w:tcW w:w="4509" w:type="dxa"/>
            <w:vAlign w:val="top"/>
          </w:tcPr>
          <w:p w14:paraId="568E1A63">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13949988136</w:t>
            </w:r>
          </w:p>
        </w:tc>
      </w:tr>
      <w:tr w14:paraId="7019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10E96ED">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4</w:t>
            </w:r>
          </w:p>
        </w:tc>
        <w:tc>
          <w:tcPr>
            <w:tcW w:w="2652" w:type="dxa"/>
            <w:shd w:val="clear" w:color="auto" w:fill="auto"/>
            <w:vAlign w:val="top"/>
          </w:tcPr>
          <w:p w14:paraId="2275576C">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7C31ABFC">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342CC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323FD8E6">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5</w:t>
            </w:r>
          </w:p>
        </w:tc>
        <w:tc>
          <w:tcPr>
            <w:tcW w:w="2652" w:type="dxa"/>
            <w:shd w:val="clear" w:color="auto" w:fill="auto"/>
            <w:vAlign w:val="top"/>
          </w:tcPr>
          <w:p w14:paraId="1EBE9861">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2AD09B4D">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bl>
    <w:p w14:paraId="6E83DB41">
      <w:pPr>
        <w:spacing w:before="0" w:after="0" w:line="360" w:lineRule="auto"/>
        <w:ind w:right="0"/>
        <w:jc w:val="left"/>
        <w:rPr>
          <w:rFonts w:ascii="宋体" w:hAnsi="宋体" w:eastAsia="宋体" w:cs="宋体"/>
          <w:color w:val="auto"/>
          <w:spacing w:val="0"/>
          <w:position w:val="0"/>
          <w:sz w:val="24"/>
          <w:shd w:val="clear" w:fill="auto"/>
        </w:rPr>
      </w:pPr>
    </w:p>
    <w:p w14:paraId="6EF07653">
      <w:pPr>
        <w:spacing w:before="0" w:after="0" w:line="360" w:lineRule="auto"/>
        <w:ind w:right="0"/>
        <w:jc w:val="left"/>
        <w:rPr>
          <w:rFonts w:ascii="宋体" w:hAnsi="宋体" w:eastAsia="宋体" w:cs="宋体"/>
          <w:color w:val="auto"/>
          <w:spacing w:val="0"/>
          <w:position w:val="0"/>
          <w:sz w:val="24"/>
          <w:shd w:val="clear" w:fill="auto"/>
        </w:rPr>
      </w:pPr>
    </w:p>
    <w:p w14:paraId="3DB9659B">
      <w:pPr>
        <w:spacing w:before="0" w:after="0" w:line="360" w:lineRule="auto"/>
        <w:ind w:right="0"/>
        <w:jc w:val="left"/>
        <w:rPr>
          <w:rFonts w:ascii="宋体" w:hAnsi="宋体" w:eastAsia="宋体" w:cs="宋体"/>
          <w:color w:val="auto"/>
          <w:spacing w:val="0"/>
          <w:position w:val="0"/>
          <w:sz w:val="24"/>
          <w:shd w:val="clear" w:fill="auto"/>
        </w:rPr>
      </w:pPr>
    </w:p>
    <w:p w14:paraId="3A66A99D">
      <w:pPr>
        <w:spacing w:before="0" w:after="0" w:line="360" w:lineRule="auto"/>
        <w:ind w:right="0"/>
        <w:jc w:val="left"/>
        <w:rPr>
          <w:rFonts w:ascii="宋体" w:hAnsi="宋体" w:eastAsia="宋体" w:cs="宋体"/>
          <w:color w:val="auto"/>
          <w:spacing w:val="0"/>
          <w:position w:val="0"/>
          <w:sz w:val="24"/>
          <w:shd w:val="clear" w:fill="auto"/>
        </w:rPr>
      </w:pPr>
    </w:p>
    <w:p w14:paraId="573FC933">
      <w:pPr>
        <w:spacing w:before="0" w:after="0" w:line="360" w:lineRule="auto"/>
        <w:ind w:right="0"/>
        <w:jc w:val="left"/>
        <w:rPr>
          <w:rFonts w:ascii="宋体" w:hAnsi="宋体" w:eastAsia="宋体" w:cs="宋体"/>
          <w:color w:val="auto"/>
          <w:spacing w:val="0"/>
          <w:position w:val="0"/>
          <w:sz w:val="24"/>
          <w:shd w:val="clear" w:fill="auto"/>
        </w:rPr>
      </w:pPr>
    </w:p>
    <w:p w14:paraId="07C8BD5A">
      <w:pPr>
        <w:spacing w:before="0" w:after="0" w:line="360" w:lineRule="auto"/>
        <w:ind w:right="0"/>
        <w:jc w:val="left"/>
        <w:rPr>
          <w:rFonts w:ascii="宋体" w:hAnsi="宋体" w:eastAsia="宋体" w:cs="宋体"/>
          <w:color w:val="auto"/>
          <w:spacing w:val="0"/>
          <w:position w:val="0"/>
          <w:sz w:val="24"/>
          <w:shd w:val="clear" w:fill="auto"/>
        </w:rPr>
      </w:pPr>
    </w:p>
    <w:p w14:paraId="04B1FC67">
      <w:pPr>
        <w:spacing w:before="0" w:after="0" w:line="360" w:lineRule="auto"/>
        <w:ind w:right="0"/>
        <w:jc w:val="left"/>
        <w:rPr>
          <w:rFonts w:ascii="宋体" w:hAnsi="宋体" w:eastAsia="宋体" w:cs="宋体"/>
          <w:color w:val="auto"/>
          <w:spacing w:val="0"/>
          <w:position w:val="0"/>
          <w:sz w:val="24"/>
          <w:shd w:val="clear" w:fill="auto"/>
        </w:rPr>
      </w:pPr>
    </w:p>
    <w:p w14:paraId="31A0EDC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68785FB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3763790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42E95EE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项目联系人： </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 xml:space="preserve">  </w:t>
      </w:r>
    </w:p>
    <w:p w14:paraId="723188C4">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rPr>
        <w:t>周口市财政局</w:t>
      </w:r>
    </w:p>
    <w:p w14:paraId="0CC2E3A7">
      <w:pPr>
        <w:spacing w:before="0" w:after="0" w:line="36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rPr>
        <w:t>0394-8106976</w:t>
      </w:r>
      <w:r>
        <w:rPr>
          <w:rFonts w:ascii="宋体" w:hAnsi="宋体" w:eastAsia="宋体" w:cs="宋体"/>
          <w:color w:val="auto"/>
          <w:spacing w:val="0"/>
          <w:position w:val="0"/>
          <w:sz w:val="24"/>
          <w:shd w:val="clear" w:fill="auto"/>
        </w:rPr>
        <w:t xml:space="preserve">  </w:t>
      </w:r>
    </w:p>
    <w:p w14:paraId="1878F4E3">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459530FC">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2D18DD28">
      <w:pPr>
        <w:tabs>
          <w:tab w:val="left" w:pos="0"/>
          <w:tab w:val="left" w:pos="993"/>
          <w:tab w:val="left" w:pos="1134"/>
        </w:tabs>
        <w:spacing w:before="0" w:after="0" w:line="240" w:lineRule="auto"/>
        <w:ind w:left="0" w:right="0" w:firstLine="360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 xml:space="preserve">年 </w:t>
      </w:r>
      <w:r>
        <w:rPr>
          <w:rFonts w:hint="eastAsia" w:ascii="宋体" w:hAnsi="宋体" w:eastAsia="宋体" w:cs="宋体"/>
          <w:color w:val="FF0000"/>
          <w:spacing w:val="0"/>
          <w:position w:val="0"/>
          <w:sz w:val="24"/>
          <w:shd w:val="clear" w:fill="auto"/>
          <w:lang w:val="en-US" w:eastAsia="zh-CN"/>
        </w:rPr>
        <w:t xml:space="preserve">  </w:t>
      </w:r>
      <w:r>
        <w:rPr>
          <w:rFonts w:ascii="宋体" w:hAnsi="宋体" w:eastAsia="宋体" w:cs="宋体"/>
          <w:color w:val="FF0000"/>
          <w:spacing w:val="0"/>
          <w:position w:val="0"/>
          <w:sz w:val="24"/>
          <w:shd w:val="clear" w:fill="auto"/>
        </w:rPr>
        <w:t>月</w:t>
      </w:r>
      <w:r>
        <w:rPr>
          <w:rFonts w:hint="eastAsia" w:ascii="宋体" w:hAnsi="宋体" w:eastAsia="宋体" w:cs="宋体"/>
          <w:color w:val="FF0000"/>
          <w:spacing w:val="0"/>
          <w:position w:val="0"/>
          <w:sz w:val="24"/>
          <w:shd w:val="clear" w:fill="auto"/>
          <w:lang w:val="en-US" w:eastAsia="zh-CN"/>
        </w:rPr>
        <w:t xml:space="preserve">  </w:t>
      </w:r>
      <w:r>
        <w:rPr>
          <w:rFonts w:ascii="宋体" w:hAnsi="宋体" w:eastAsia="宋体" w:cs="宋体"/>
          <w:color w:val="FF0000"/>
          <w:spacing w:val="0"/>
          <w:position w:val="0"/>
          <w:sz w:val="24"/>
          <w:shd w:val="clear" w:fill="auto"/>
        </w:rPr>
        <w:t xml:space="preserve"> 日</w:t>
      </w:r>
    </w:p>
    <w:p w14:paraId="7B565D0F">
      <w:pPr>
        <w:pStyle w:val="21"/>
        <w:ind w:left="0" w:leftChars="0" w:firstLine="0" w:firstLineChars="0"/>
        <w:rPr>
          <w:rFonts w:ascii="宋体" w:hAnsi="宋体" w:eastAsia="宋体" w:cs="宋体"/>
          <w:color w:val="auto"/>
          <w:spacing w:val="0"/>
          <w:position w:val="0"/>
          <w:sz w:val="24"/>
          <w:shd w:val="clear" w:fill="auto"/>
        </w:rPr>
      </w:pPr>
    </w:p>
    <w:p w14:paraId="79014E97">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4B9D40E0">
      <w:pP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br w:type="page"/>
      </w:r>
    </w:p>
    <w:p w14:paraId="5BF924B3">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p w14:paraId="4A669BA0">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tbl>
      <w:tblPr>
        <w:tblStyle w:val="16"/>
        <w:tblW w:w="0" w:type="auto"/>
        <w:tblInd w:w="108" w:type="dxa"/>
        <w:tblLayout w:type="autofit"/>
        <w:tblCellMar>
          <w:top w:w="0" w:type="dxa"/>
          <w:left w:w="10" w:type="dxa"/>
          <w:bottom w:w="0" w:type="dxa"/>
          <w:right w:w="10" w:type="dxa"/>
        </w:tblCellMar>
      </w:tblPr>
      <w:tblGrid>
        <w:gridCol w:w="856"/>
        <w:gridCol w:w="1913"/>
        <w:gridCol w:w="6429"/>
      </w:tblGrid>
      <w:tr w14:paraId="22158926">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62B6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5CC0F00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88B4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A0D1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B711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1FC94B3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C2FBC">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F6BF41">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4B799">
            <w:pPr>
              <w:spacing w:before="0" w:after="0" w:line="240" w:lineRule="auto"/>
              <w:ind w:left="0" w:right="0" w:firstLine="0"/>
              <w:jc w:val="both"/>
              <w:rPr>
                <w:rFonts w:ascii="宋体" w:hAnsi="宋体" w:eastAsia="宋体" w:cs="宋体"/>
                <w:color w:val="000000"/>
                <w:spacing w:val="0"/>
                <w:position w:val="0"/>
                <w:sz w:val="24"/>
                <w:highlight w:val="red"/>
                <w:shd w:val="clear" w:fill="auto"/>
              </w:rPr>
            </w:pPr>
            <w:r>
              <w:rPr>
                <w:rFonts w:ascii="宋体" w:hAnsi="宋体" w:eastAsia="宋体" w:cs="宋体"/>
                <w:color w:val="000000"/>
                <w:spacing w:val="0"/>
                <w:position w:val="0"/>
                <w:sz w:val="24"/>
                <w:shd w:val="clear" w:fill="auto"/>
              </w:rPr>
              <w:t>1）项目名称：</w:t>
            </w:r>
            <w:r>
              <w:rPr>
                <w:rFonts w:hint="eastAsia" w:ascii="Times New Roman" w:hAnsi="Times New Roman" w:eastAsia="Times New Roman" w:cs="Times New Roman"/>
                <w:color w:val="auto"/>
                <w:spacing w:val="0"/>
                <w:position w:val="0"/>
                <w:sz w:val="24"/>
                <w:u w:val="single"/>
                <w:shd w:val="clear" w:fill="auto"/>
              </w:rPr>
              <w:t>周口市第一高级中学周口一高改善办学条件</w:t>
            </w:r>
            <w:r>
              <w:rPr>
                <w:rFonts w:ascii="宋体" w:hAnsi="宋体" w:eastAsia="宋体" w:cs="宋体"/>
                <w:color w:val="auto"/>
                <w:spacing w:val="0"/>
                <w:position w:val="0"/>
                <w:sz w:val="24"/>
                <w:shd w:val="clear" w:fill="auto"/>
              </w:rPr>
              <w:t>项目</w:t>
            </w:r>
            <w:r>
              <w:rPr>
                <w:rFonts w:hint="eastAsia" w:ascii="Times New Roman" w:hAnsi="Times New Roman" w:eastAsia="宋体" w:cs="Times New Roman"/>
                <w:color w:val="auto"/>
                <w:spacing w:val="0"/>
                <w:position w:val="0"/>
                <w:sz w:val="24"/>
                <w:u w:val="single"/>
                <w:shd w:val="clear" w:fill="auto"/>
                <w:lang w:val="en-US" w:eastAsia="zh-CN"/>
              </w:rPr>
              <w:t>(2</w:t>
            </w:r>
            <w:r>
              <w:rPr>
                <w:rFonts w:hint="eastAsia" w:ascii="宋体" w:hAnsi="宋体" w:eastAsia="宋体" w:cs="宋体"/>
                <w:color w:val="auto"/>
                <w:spacing w:val="0"/>
                <w:position w:val="0"/>
                <w:sz w:val="24"/>
                <w:szCs w:val="24"/>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u w:val="single"/>
                <w:shd w:val="clear" w:fill="auto"/>
                <w:lang w:val="en-US" w:eastAsia="zh-CN"/>
              </w:rPr>
              <w:t>)</w:t>
            </w:r>
            <w:r>
              <w:rPr>
                <w:rFonts w:ascii="Times New Roman" w:hAnsi="Times New Roman" w:eastAsia="Times New Roman" w:cs="Times New Roman"/>
                <w:color w:val="auto"/>
                <w:spacing w:val="0"/>
                <w:position w:val="0"/>
                <w:sz w:val="24"/>
                <w:shd w:val="clear" w:fill="auto"/>
              </w:rPr>
              <w:t xml:space="preserve"> </w:t>
            </w:r>
            <w:bookmarkStart w:id="9" w:name="_GoBack"/>
            <w:bookmarkEnd w:id="9"/>
          </w:p>
          <w:p w14:paraId="1B52B45F">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2）采购内容：</w:t>
            </w:r>
            <w:r>
              <w:rPr>
                <w:rFonts w:hint="eastAsia" w:ascii="宋体" w:hAnsi="宋体" w:eastAsia="宋体" w:cs="宋体"/>
                <w:color w:val="000000"/>
                <w:spacing w:val="0"/>
                <w:position w:val="0"/>
                <w:sz w:val="24"/>
                <w:shd w:val="clear" w:fill="auto"/>
              </w:rPr>
              <w:t>主要</w:t>
            </w:r>
            <w:r>
              <w:rPr>
                <w:rFonts w:hint="eastAsia" w:ascii="宋体" w:hAnsi="宋体" w:eastAsia="宋体" w:cs="宋体"/>
                <w:color w:val="000000"/>
                <w:spacing w:val="0"/>
                <w:position w:val="0"/>
                <w:sz w:val="24"/>
                <w:shd w:val="clear" w:fill="auto"/>
                <w:lang w:val="en-US" w:eastAsia="zh-CN"/>
              </w:rPr>
              <w:t>进行高一、高二教学楼及高三男女寝室消防改造项目，共计四栋建筑物，具体内容以工程量清单为准</w:t>
            </w:r>
          </w:p>
          <w:p w14:paraId="3C36C828">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000000"/>
                <w:spacing w:val="0"/>
                <w:position w:val="0"/>
                <w:sz w:val="24"/>
                <w:shd w:val="clear" w:fill="auto"/>
              </w:rPr>
              <w:t>周口市第一高级中学</w:t>
            </w:r>
          </w:p>
          <w:p w14:paraId="60504C4E">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6811EF0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7D817">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2F6A1">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2F1EE">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11D0685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F045E">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8EF1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0CBDA">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7AE21CE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91BDC">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FB87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DC73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02A9C0A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426C1">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66AE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894CE">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16BD5F3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E202C">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E394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6F154">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6BAEA2F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649A4">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C1C7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2D18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w:t>
            </w:r>
            <w:r>
              <w:rPr>
                <w:rFonts w:ascii="宋体" w:hAnsi="宋体" w:eastAsia="宋体" w:cs="宋体"/>
                <w:color w:val="auto"/>
                <w:spacing w:val="0"/>
                <w:position w:val="0"/>
                <w:sz w:val="24"/>
                <w:highlight w:val="red"/>
                <w:shd w:val="clear" w:fill="auto"/>
              </w:rPr>
              <w:t>60</w:t>
            </w:r>
            <w:r>
              <w:rPr>
                <w:rFonts w:hint="eastAsia" w:ascii="宋体" w:hAnsi="宋体" w:eastAsia="宋体" w:cs="宋体"/>
                <w:color w:val="auto"/>
                <w:spacing w:val="0"/>
                <w:position w:val="0"/>
                <w:sz w:val="24"/>
                <w:highlight w:val="red"/>
                <w:shd w:val="clear" w:fill="auto"/>
                <w:lang w:val="en-US" w:eastAsia="zh-CN"/>
              </w:rPr>
              <w:t>日历</w:t>
            </w:r>
            <w:r>
              <w:rPr>
                <w:rFonts w:ascii="宋体" w:hAnsi="宋体" w:eastAsia="宋体" w:cs="宋体"/>
                <w:color w:val="auto"/>
                <w:spacing w:val="0"/>
                <w:position w:val="0"/>
                <w:sz w:val="24"/>
                <w:highlight w:val="red"/>
                <w:shd w:val="clear" w:fill="auto"/>
              </w:rPr>
              <w:t>日</w:t>
            </w:r>
            <w:r>
              <w:rPr>
                <w:rFonts w:ascii="宋体" w:hAnsi="宋体" w:eastAsia="宋体" w:cs="宋体"/>
                <w:color w:val="auto"/>
                <w:spacing w:val="0"/>
                <w:position w:val="0"/>
                <w:sz w:val="24"/>
                <w:shd w:val="clear" w:fill="auto"/>
              </w:rPr>
              <w:t>内有效</w:t>
            </w:r>
          </w:p>
        </w:tc>
      </w:tr>
      <w:tr w14:paraId="5D99A63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88A11">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1B89B">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0B20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BE270F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BAEB1">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580AD">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B42A4">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28783CE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C4FF8">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278DE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4AAD3">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2BB46B7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64221">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7B76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6D449">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B01F98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BC0A0">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215D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9BBE2">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5A147497">
            <w:pPr>
              <w:spacing w:before="0" w:after="0" w:line="240" w:lineRule="auto"/>
              <w:ind w:left="0" w:right="0" w:firstLine="0"/>
              <w:jc w:val="both"/>
              <w:rPr>
                <w:rFonts w:ascii="宋体" w:hAnsi="宋体" w:eastAsia="宋体" w:cs="宋体"/>
                <w:color w:val="auto"/>
                <w:spacing w:val="0"/>
                <w:position w:val="0"/>
                <w:shd w:val="clear" w:fill="auto"/>
              </w:rPr>
            </w:pPr>
          </w:p>
        </w:tc>
      </w:tr>
      <w:tr w14:paraId="7D5E72C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2D4">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AFCD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4289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3329E5E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453BC">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5151F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88A25">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4888476D">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78A8D8AD">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sz w:val="24"/>
                <w:szCs w:val="24"/>
              </w:rPr>
              <w:t>（本项目实行网上远程开标无须到现场提交响应文件）</w:t>
            </w:r>
          </w:p>
        </w:tc>
      </w:tr>
      <w:tr w14:paraId="2D4C7B7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2B436">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8859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1D61A">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4E8EF4D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1C446">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EC1E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CCE05">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64E4881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D905">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7002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16FE6">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274ACD4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A21C">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BCACC">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4B035">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37A2110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39364">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7FB00">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341A9">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7B9F9EF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6684E">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15BDF">
            <w:pPr>
              <w:spacing w:before="0" w:after="0" w:line="240" w:lineRule="auto"/>
              <w:ind w:left="0" w:right="0" w:firstLine="0"/>
              <w:jc w:val="center"/>
              <w:rPr>
                <w:rFonts w:hint="eastAsia" w:ascii="宋体" w:hAnsi="宋体" w:eastAsia="宋体" w:cs="宋体"/>
                <w:color w:val="FF0000"/>
                <w:spacing w:val="0"/>
                <w:position w:val="0"/>
                <w:shd w:val="clear" w:fill="auto"/>
                <w:lang w:eastAsia="zh-CN"/>
              </w:rPr>
            </w:pPr>
            <w:r>
              <w:rPr>
                <w:rFonts w:hint="eastAsia" w:ascii="宋体" w:hAnsi="宋体" w:eastAsia="宋体" w:cs="宋体"/>
                <w:color w:val="FF0000"/>
                <w:spacing w:val="0"/>
                <w:position w:val="0"/>
                <w:sz w:val="24"/>
                <w:shd w:val="clear" w:fill="auto"/>
                <w:lang w:val="en-US" w:eastAsia="zh-CN"/>
              </w:rPr>
              <w:t>工期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9F284">
            <w:pPr>
              <w:spacing w:before="0" w:after="0" w:line="240" w:lineRule="auto"/>
              <w:ind w:left="0" w:right="0" w:firstLine="0"/>
              <w:jc w:val="left"/>
              <w:rPr>
                <w:rFonts w:ascii="宋体" w:hAnsi="宋体" w:eastAsia="宋体" w:cs="宋体"/>
                <w:color w:val="FF0000"/>
                <w:spacing w:val="0"/>
                <w:position w:val="0"/>
                <w:shd w:val="clear" w:fill="auto"/>
              </w:rPr>
            </w:pPr>
            <w:r>
              <w:rPr>
                <w:rFonts w:ascii="宋体" w:hAnsi="宋体" w:eastAsia="宋体" w:cs="宋体"/>
                <w:color w:val="FF0000"/>
                <w:spacing w:val="0"/>
                <w:position w:val="0"/>
                <w:sz w:val="24"/>
                <w:shd w:val="clear" w:fill="auto"/>
              </w:rPr>
              <w:t>合同签订后</w:t>
            </w:r>
            <w:r>
              <w:rPr>
                <w:rFonts w:hint="eastAsia" w:ascii="宋体" w:hAnsi="宋体" w:eastAsia="宋体" w:cs="宋体"/>
                <w:color w:val="FF0000"/>
                <w:spacing w:val="0"/>
                <w:position w:val="0"/>
                <w:sz w:val="24"/>
                <w:shd w:val="clear" w:fill="auto"/>
                <w:lang w:val="en-US" w:eastAsia="zh-CN"/>
              </w:rPr>
              <w:t>30</w:t>
            </w:r>
            <w:r>
              <w:rPr>
                <w:rFonts w:ascii="宋体" w:hAnsi="宋体" w:eastAsia="宋体" w:cs="宋体"/>
                <w:color w:val="FF0000"/>
                <w:spacing w:val="0"/>
                <w:position w:val="0"/>
                <w:sz w:val="24"/>
                <w:shd w:val="clear" w:fill="auto"/>
              </w:rPr>
              <w:t>日历天</w:t>
            </w:r>
          </w:p>
        </w:tc>
      </w:tr>
      <w:tr w14:paraId="4F9FFCF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3C29C">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3EA42">
            <w:pPr>
              <w:spacing w:before="0" w:after="0" w:line="240" w:lineRule="auto"/>
              <w:ind w:left="0" w:right="0" w:firstLine="14"/>
              <w:jc w:val="center"/>
              <w:rPr>
                <w:rFonts w:ascii="宋体" w:hAnsi="宋体" w:eastAsia="宋体" w:cs="宋体"/>
                <w:color w:val="FF0000"/>
                <w:spacing w:val="0"/>
                <w:position w:val="0"/>
                <w:shd w:val="clear" w:fill="auto"/>
              </w:rPr>
            </w:pPr>
            <w:r>
              <w:rPr>
                <w:rFonts w:ascii="宋体" w:hAnsi="宋体" w:eastAsia="宋体" w:cs="宋体"/>
                <w:color w:val="FF0000"/>
                <w:spacing w:val="0"/>
                <w:position w:val="0"/>
                <w:sz w:val="24"/>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4C2BF">
            <w:pPr>
              <w:tabs>
                <w:tab w:val="left" w:pos="8640"/>
              </w:tabs>
              <w:spacing w:before="0" w:after="0" w:line="240" w:lineRule="auto"/>
              <w:ind w:left="0" w:right="0" w:firstLine="0"/>
              <w:jc w:val="left"/>
              <w:rPr>
                <w:rFonts w:ascii="宋体" w:hAnsi="宋体" w:eastAsia="宋体" w:cs="宋体"/>
                <w:color w:val="FF0000"/>
                <w:spacing w:val="0"/>
                <w:position w:val="0"/>
                <w:shd w:val="clear" w:fill="auto"/>
              </w:rPr>
            </w:pPr>
            <w:r>
              <w:rPr>
                <w:rFonts w:hint="eastAsia" w:ascii="宋体" w:hAnsi="宋体" w:cs="宋体"/>
                <w:color w:val="FF0000"/>
                <w:sz w:val="24"/>
                <w:lang w:val="en-US" w:eastAsia="zh-CN"/>
              </w:rPr>
              <w:t>项目验收合格后付款。</w:t>
            </w:r>
          </w:p>
        </w:tc>
      </w:tr>
      <w:tr w14:paraId="4EDC95A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74F1B">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8F76D">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D94C6">
            <w:pPr>
              <w:keepNext w:val="0"/>
              <w:keepLines w:val="0"/>
              <w:widowControl/>
              <w:suppressLineNumbers w:val="0"/>
              <w:jc w:val="left"/>
              <w:rPr>
                <w:rFonts w:hint="eastAsia" w:ascii="宋体" w:hAnsi="宋体" w:eastAsia="宋体" w:cs="宋体"/>
                <w:color w:val="000000"/>
                <w:kern w:val="0"/>
                <w:sz w:val="24"/>
                <w:szCs w:val="24"/>
                <w:highlight w:val="red"/>
                <w:lang w:val="en-US" w:eastAsia="zh-CN" w:bidi="ar"/>
              </w:rPr>
            </w:pPr>
            <w:r>
              <w:rPr>
                <w:rFonts w:hint="eastAsia" w:ascii="宋体" w:hAnsi="宋体" w:eastAsia="宋体" w:cs="宋体"/>
                <w:color w:val="000000"/>
                <w:kern w:val="0"/>
                <w:sz w:val="24"/>
                <w:szCs w:val="24"/>
                <w:highlight w:val="red"/>
                <w:lang w:val="en-US" w:eastAsia="zh-CN" w:bidi="ar"/>
              </w:rPr>
              <w:t>需勘查</w:t>
            </w:r>
          </w:p>
          <w:p w14:paraId="6DE85110">
            <w:pPr>
              <w:keepNext w:val="0"/>
              <w:keepLines w:val="0"/>
              <w:widowControl/>
              <w:suppressLineNumbers w:val="0"/>
              <w:jc w:val="left"/>
              <w:rPr>
                <w:rFonts w:hint="eastAsia" w:ascii="宋体" w:hAnsi="宋体" w:eastAsia="宋体" w:cs="宋体"/>
                <w:color w:val="000000"/>
                <w:kern w:val="0"/>
                <w:sz w:val="24"/>
                <w:szCs w:val="24"/>
                <w:highlight w:val="red"/>
                <w:lang w:val="en-US" w:eastAsia="zh-CN" w:bidi="ar"/>
              </w:rPr>
            </w:pPr>
            <w:r>
              <w:rPr>
                <w:rFonts w:hint="eastAsia" w:ascii="宋体" w:hAnsi="宋体" w:cs="宋体"/>
                <w:bCs/>
                <w:sz w:val="24"/>
              </w:rPr>
              <w:t>勘察时间为</w:t>
            </w:r>
            <w:r>
              <w:rPr>
                <w:rFonts w:ascii="宋体" w:hAnsi="宋体" w:cs="宋体"/>
                <w:sz w:val="24"/>
              </w:rPr>
              <w:t>在项目</w:t>
            </w:r>
            <w:r>
              <w:rPr>
                <w:rFonts w:hint="eastAsia" w:ascii="宋体" w:hAnsi="宋体" w:cs="宋体"/>
                <w:sz w:val="24"/>
              </w:rPr>
              <w:t>获取招标文件截止时间后第二天开始3个工作日内进行</w:t>
            </w:r>
            <w:r>
              <w:rPr>
                <w:rFonts w:ascii="宋体" w:hAnsi="宋体" w:cs="宋体"/>
                <w:sz w:val="24"/>
              </w:rPr>
              <w:t>，及时到项目所在地进行实地勘</w:t>
            </w:r>
            <w:r>
              <w:rPr>
                <w:rFonts w:hint="eastAsia" w:ascii="宋体" w:hAnsi="宋体" w:cs="宋体"/>
                <w:sz w:val="24"/>
              </w:rPr>
              <w:t>察</w:t>
            </w:r>
            <w:r>
              <w:rPr>
                <w:rFonts w:ascii="宋体" w:hAnsi="宋体" w:cs="宋体"/>
                <w:sz w:val="24"/>
              </w:rPr>
              <w:t>，经采购人证实供应商已到现场勘察后，开具加盖采购单位公章的勘察证明函</w:t>
            </w:r>
            <w:r>
              <w:rPr>
                <w:rFonts w:hint="eastAsia" w:ascii="宋体" w:hAnsi="宋体" w:cs="宋体"/>
                <w:sz w:val="24"/>
              </w:rPr>
              <w:t>，</w:t>
            </w:r>
            <w:r>
              <w:rPr>
                <w:rFonts w:ascii="宋体" w:hAnsi="宋体" w:cs="宋体"/>
                <w:sz w:val="24"/>
              </w:rPr>
              <w:t>供应商应将证明函原件扫描件放在投标文件中</w:t>
            </w:r>
            <w:r>
              <w:rPr>
                <w:rFonts w:hint="eastAsia" w:ascii="宋体" w:hAnsi="宋体" w:cs="宋体"/>
                <w:sz w:val="24"/>
                <w:lang w:eastAsia="zh-CN"/>
              </w:rPr>
              <w:t>。</w:t>
            </w:r>
            <w:r>
              <w:rPr>
                <w:rFonts w:ascii="宋体" w:hAnsi="宋体" w:eastAsia="宋体" w:cs="宋体"/>
                <w:color w:val="auto"/>
                <w:spacing w:val="0"/>
                <w:position w:val="0"/>
                <w:sz w:val="24"/>
                <w:shd w:val="clear" w:fill="auto"/>
              </w:rPr>
              <w:t>联系人：</w:t>
            </w:r>
            <w:r>
              <w:rPr>
                <w:rFonts w:hint="eastAsia" w:ascii="宋体" w:hAnsi="宋体" w:eastAsia="宋体" w:cs="宋体"/>
                <w:color w:val="auto"/>
                <w:spacing w:val="0"/>
                <w:position w:val="0"/>
                <w:sz w:val="24"/>
                <w:shd w:val="clear" w:fill="auto"/>
                <w:lang w:eastAsia="zh-CN"/>
              </w:rPr>
              <w:t>王庆刚</w:t>
            </w:r>
            <w:r>
              <w:rPr>
                <w:rFonts w:hint="eastAsia" w:ascii="宋体" w:hAnsi="宋体" w:eastAsia="宋体" w:cs="宋体"/>
                <w:color w:val="auto"/>
                <w:spacing w:val="0"/>
                <w:position w:val="0"/>
                <w:sz w:val="24"/>
                <w:shd w:val="clear" w:fill="auto"/>
                <w:lang w:val="en-US" w:eastAsia="zh-CN"/>
              </w:rPr>
              <w:t xml:space="preserve"> （总联系人）</w:t>
            </w: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c>
      </w:tr>
      <w:tr w14:paraId="7FA71F8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E2150">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292FF">
            <w:pPr>
              <w:spacing w:beforeLines="50"/>
              <w:ind w:firstLine="14" w:firstLineChars="6"/>
              <w:jc w:val="center"/>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87341">
            <w:pPr>
              <w:tabs>
                <w:tab w:val="left" w:pos="8640"/>
              </w:tabs>
              <w:jc w:val="left"/>
              <w:rPr>
                <w:rFonts w:ascii="宋体" w:hAnsi="宋体" w:eastAsia="宋体" w:cs="宋体"/>
                <w:color w:val="FF0000"/>
                <w:spacing w:val="0"/>
                <w:position w:val="0"/>
                <w:highlight w:val="red"/>
                <w:shd w:val="clear" w:fill="auto"/>
              </w:rPr>
            </w:pPr>
            <w:r>
              <w:rPr>
                <w:rFonts w:hint="eastAsia" w:ascii="宋体" w:hAnsi="宋体" w:cs="宋体"/>
                <w:b/>
                <w:bCs/>
                <w:color w:val="auto"/>
                <w:sz w:val="24"/>
                <w:highlight w:val="red"/>
                <w:lang w:val="en-US" w:eastAsia="zh-CN"/>
              </w:rPr>
              <w:t xml:space="preserve">二次报价 </w:t>
            </w:r>
          </w:p>
        </w:tc>
      </w:tr>
      <w:tr w14:paraId="111E97D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2D0B92">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717F1E">
            <w:pPr>
              <w:spacing w:beforeLines="50"/>
              <w:ind w:firstLine="14" w:firstLineChars="6"/>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439EFF">
            <w:pPr>
              <w:tabs>
                <w:tab w:val="left" w:pos="8640"/>
              </w:tabs>
              <w:jc w:val="left"/>
              <w:rPr>
                <w:rFonts w:hint="default" w:ascii="宋体" w:hAnsi="宋体" w:cs="宋体"/>
                <w:b/>
                <w:bCs/>
                <w:color w:val="auto"/>
                <w:sz w:val="24"/>
                <w:highlight w:val="red"/>
                <w:lang w:val="en-US" w:eastAsia="zh-CN"/>
              </w:rPr>
            </w:pPr>
            <w:r>
              <w:rPr>
                <w:rFonts w:hint="eastAsia" w:ascii="宋体" w:hAnsi="宋体" w:cs="宋体"/>
                <w:b/>
                <w:bCs/>
                <w:color w:val="auto"/>
                <w:sz w:val="24"/>
                <w:highlight w:val="red"/>
                <w:lang w:val="en-US" w:eastAsia="zh-CN"/>
              </w:rPr>
              <w:t>建筑业</w:t>
            </w:r>
          </w:p>
        </w:tc>
      </w:tr>
    </w:tbl>
    <w:p w14:paraId="2CDAF202">
      <w:pPr>
        <w:spacing w:before="0" w:after="0" w:line="720" w:lineRule="auto"/>
        <w:ind w:left="0" w:right="0" w:firstLine="0"/>
        <w:jc w:val="center"/>
        <w:rPr>
          <w:rFonts w:ascii="宋体" w:hAnsi="宋体" w:eastAsia="宋体" w:cs="宋体"/>
          <w:b/>
          <w:color w:val="auto"/>
          <w:spacing w:val="0"/>
          <w:position w:val="0"/>
          <w:sz w:val="24"/>
          <w:shd w:val="clear" w:fill="auto"/>
        </w:rPr>
      </w:pPr>
    </w:p>
    <w:p w14:paraId="78CDFB38">
      <w:pP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br w:type="page"/>
      </w:r>
    </w:p>
    <w:p w14:paraId="0FE985E0">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50F4E662">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6E3F77C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513B716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3D3A829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1174BB99">
      <w:pPr>
        <w:tabs>
          <w:tab w:val="left" w:pos="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rPr>
        <w:t>周口市第一高级中学</w:t>
      </w:r>
    </w:p>
    <w:p w14:paraId="2EDAEA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1E976C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617C469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40D7560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822342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4684F61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6A3F2A2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6C2BED3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6682C79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7F6431E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4D4DAA9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2FAAE6D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19AAA4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2B826D3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245344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02E893E4">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49CC982A">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22EA9169">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43EDB7D3">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31DDBDCA">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14:paraId="2A6CDD8D">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14:paraId="5210C93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7033E8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6A918B4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26E614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7CFF57C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6150C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118055F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16415FE">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21157EF4">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6D6AE0A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182FF89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1E2694F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54ECBC2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0070BC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51C1065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328F8CB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0D050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6588DB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25CAEA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3762FC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B321B56">
      <w:pPr>
        <w:spacing w:before="0" w:after="0" w:line="560" w:lineRule="auto"/>
        <w:ind w:left="0" w:right="0" w:firstLine="480"/>
        <w:jc w:val="both"/>
        <w:rPr>
          <w:rFonts w:ascii="宋体" w:hAnsi="宋体" w:eastAsia="宋体" w:cs="宋体"/>
          <w:color w:val="auto"/>
          <w:spacing w:val="0"/>
          <w:position w:val="0"/>
          <w:sz w:val="24"/>
          <w:shd w:val="clear" w:fill="auto"/>
        </w:rPr>
      </w:pPr>
    </w:p>
    <w:p w14:paraId="4CAFBE8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5D87102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552ED1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052DF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6C9F2677">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3D2D71D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35B5F5F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01F1255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444D1A0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063D2D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67528C9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478DBEB1">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20892BA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5D1B1BB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D15905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3A1492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54E7F9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43221D4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62195B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29CB4E1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39883D5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1FF37DD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w:t>
      </w:r>
      <w:r>
        <w:rPr>
          <w:rFonts w:hint="eastAsia" w:ascii="宋体" w:hAnsi="宋体" w:eastAsia="宋体" w:cs="宋体"/>
          <w:color w:val="auto"/>
          <w:spacing w:val="0"/>
          <w:position w:val="0"/>
          <w:sz w:val="24"/>
          <w:shd w:val="clear" w:fill="auto"/>
          <w:lang w:val="en-US" w:eastAsia="zh-CN"/>
        </w:rPr>
        <w:t>日历日</w:t>
      </w:r>
      <w:r>
        <w:rPr>
          <w:rFonts w:ascii="宋体" w:hAnsi="宋体" w:eastAsia="宋体" w:cs="宋体"/>
          <w:color w:val="auto"/>
          <w:spacing w:val="0"/>
          <w:position w:val="0"/>
          <w:sz w:val="24"/>
          <w:shd w:val="clear" w:fill="auto"/>
        </w:rPr>
        <w:t>，有效期短于此规定的响应性文件将被视为无效。</w:t>
      </w:r>
    </w:p>
    <w:p w14:paraId="501853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4BDE7F8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1EB13BB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777A9C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6FB32DD">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14:textFill>
            <w14:solidFill>
              <w14:schemeClr w14:val="tx1"/>
            </w14:solidFill>
          </w14:textFill>
        </w:rPr>
        <w:t>文字资料、图纸和数据等详细描述的资料。</w:t>
      </w:r>
    </w:p>
    <w:p w14:paraId="6D5CA41C">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15</w:t>
      </w:r>
      <w:r>
        <w:rPr>
          <w:rFonts w:hint="eastAsia" w:ascii="宋体" w:hAnsi="宋体" w:cs="宋体"/>
          <w:color w:val="000000" w:themeColor="text1"/>
          <w:sz w:val="24"/>
          <w:lang w:val="en-US" w:eastAsia="zh-CN"/>
          <w14:textFill>
            <w14:solidFill>
              <w14:schemeClr w14:val="tx1"/>
            </w14:solidFill>
          </w14:textFill>
        </w:rPr>
        <w:t>电子投标文件制作</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见周口市公共资源交易中心</w:t>
      </w:r>
      <w:r>
        <w:rPr>
          <w:rFonts w:hint="eastAsia" w:ascii="宋体" w:hAnsi="宋体" w:cs="宋体"/>
          <w:color w:val="000000" w:themeColor="text1"/>
          <w:sz w:val="24"/>
          <w:lang w:val="en-US" w:eastAsia="zh-CN"/>
          <w14:textFill>
            <w14:solidFill>
              <w14:schemeClr w14:val="tx1"/>
            </w14:solidFill>
          </w14:textFill>
        </w:rPr>
        <w:t>网站下载中心版块</w:t>
      </w:r>
      <w:r>
        <w:rPr>
          <w:rFonts w:hint="eastAsia" w:ascii="宋体" w:hAnsi="宋体" w:cs="宋体"/>
          <w:color w:val="000000" w:themeColor="text1"/>
          <w:sz w:val="24"/>
          <w14:textFill>
            <w14:solidFill>
              <w14:schemeClr w14:val="tx1"/>
            </w14:solidFill>
          </w14:textFill>
        </w:rPr>
        <w:t>《投标单位-电子投标文件视频制作手册》的相关规定。</w:t>
      </w:r>
    </w:p>
    <w:p w14:paraId="37C2586F">
      <w:pPr>
        <w:pStyle w:val="21"/>
      </w:pPr>
    </w:p>
    <w:p w14:paraId="7800D829">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0D7505EB">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w:t>
      </w:r>
    </w:p>
    <w:p w14:paraId="26E8B551">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文件，投标无效。</w:t>
      </w:r>
    </w:p>
    <w:p w14:paraId="55543FFF">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48D0AE8E">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73E4091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1C62E89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3A6ADA17">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22352F50">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30706B4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36F6116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7EBF868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09062DFF">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327DECC5">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0CEB8633">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6BF2790F">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24C1E7B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7A9C22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45B905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24EC44F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2C5D26B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E20C109">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1E07B0C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C3996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649491F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7E81A0C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67B51D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7B19E79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3C0020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37ABA1D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6EF25C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016D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2240D25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106085C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03D4BA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16937D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40E62E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6DAB22A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57198E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289360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733BBCF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4FE094E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603BEA4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1A3FFECF">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1131EDC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6B43D4C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18E9531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2575C6F3">
      <w:pPr>
        <w:spacing w:line="360" w:lineRule="auto"/>
        <w:ind w:firstLine="480" w:firstLineChars="200"/>
        <w:rPr>
          <w:rFonts w:hint="eastAsia" w:eastAsia="宋体"/>
          <w:color w:val="000000" w:themeColor="text1"/>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41C7107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15A0579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10187A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1264AA2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7B041DC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48F5D428">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2181D3D0">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757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0" w:hRule="atLeast"/>
        </w:trPr>
        <w:tc>
          <w:tcPr>
            <w:tcW w:w="8505" w:type="dxa"/>
            <w:gridSpan w:val="5"/>
            <w:vAlign w:val="center"/>
          </w:tcPr>
          <w:p w14:paraId="057B7D55">
            <w:pPr>
              <w:pStyle w:val="31"/>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highlight w:val="none"/>
                <w14:textFill>
                  <w14:solidFill>
                    <w14:schemeClr w14:val="tx1"/>
                  </w14:solidFill>
                </w14:textFill>
              </w:rPr>
            </w:pPr>
            <w:r>
              <w:rPr>
                <w:rFonts w:hint="eastAsia" w:ascii="宋体" w:hAnsi="宋体" w:cs="宋体"/>
                <w:b/>
                <w:color w:val="000000" w:themeColor="text1"/>
                <w:kern w:val="2"/>
                <w:szCs w:val="24"/>
                <w:highlight w:val="none"/>
                <w14:textFill>
                  <w14:solidFill>
                    <w14:schemeClr w14:val="tx1"/>
                  </w14:solidFill>
                </w14:textFill>
              </w:rPr>
              <w:t>项目符合性审查表</w:t>
            </w:r>
          </w:p>
        </w:tc>
      </w:tr>
      <w:tr w14:paraId="405B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DE713EF">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665" w:type="dxa"/>
            <w:tcBorders>
              <w:bottom w:val="single" w:color="auto" w:sz="4" w:space="0"/>
            </w:tcBorders>
            <w:vAlign w:val="center"/>
          </w:tcPr>
          <w:p w14:paraId="41EFD14A">
            <w:pPr>
              <w:pStyle w:val="31"/>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highlight w:val="none"/>
                <w14:textFill>
                  <w14:solidFill>
                    <w14:schemeClr w14:val="tx1"/>
                  </w14:solidFill>
                </w14:textFill>
              </w:rPr>
            </w:pPr>
            <w:r>
              <w:rPr>
                <w:rFonts w:hint="eastAsia" w:ascii="宋体" w:hAnsi="宋体" w:cs="宋体"/>
                <w:color w:val="000000" w:themeColor="text1"/>
                <w:kern w:val="2"/>
                <w:szCs w:val="24"/>
                <w:highlight w:val="none"/>
                <w14:textFill>
                  <w14:solidFill>
                    <w14:schemeClr w14:val="tx1"/>
                  </w14:solidFill>
                </w14:textFill>
              </w:rPr>
              <w:t>指标名称</w:t>
            </w:r>
          </w:p>
        </w:tc>
        <w:tc>
          <w:tcPr>
            <w:tcW w:w="1937" w:type="dxa"/>
            <w:tcBorders>
              <w:bottom w:val="single" w:color="auto" w:sz="4" w:space="0"/>
            </w:tcBorders>
            <w:vAlign w:val="center"/>
          </w:tcPr>
          <w:p w14:paraId="4FD5D5D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指标要求</w:t>
            </w:r>
          </w:p>
        </w:tc>
        <w:tc>
          <w:tcPr>
            <w:tcW w:w="825" w:type="dxa"/>
            <w:tcBorders>
              <w:bottom w:val="single" w:color="auto" w:sz="4" w:space="0"/>
            </w:tcBorders>
            <w:vAlign w:val="center"/>
          </w:tcPr>
          <w:p w14:paraId="609B62FA">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w:t>
            </w:r>
          </w:p>
          <w:p w14:paraId="3A62A8E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通过</w:t>
            </w:r>
          </w:p>
        </w:tc>
        <w:tc>
          <w:tcPr>
            <w:tcW w:w="2371" w:type="dxa"/>
            <w:tcBorders>
              <w:bottom w:val="single" w:color="auto" w:sz="4" w:space="0"/>
            </w:tcBorders>
            <w:vAlign w:val="center"/>
          </w:tcPr>
          <w:p w14:paraId="522B3796">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投标文件格式及</w:t>
            </w:r>
          </w:p>
          <w:p w14:paraId="42EEEBF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提交资料要求</w:t>
            </w:r>
          </w:p>
        </w:tc>
      </w:tr>
      <w:tr w14:paraId="0F3E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5E5D8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665" w:type="dxa"/>
            <w:vAlign w:val="center"/>
          </w:tcPr>
          <w:p w14:paraId="164A1B7E">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营业执照</w:t>
            </w:r>
          </w:p>
        </w:tc>
        <w:tc>
          <w:tcPr>
            <w:tcW w:w="1937" w:type="dxa"/>
            <w:vAlign w:val="center"/>
          </w:tcPr>
          <w:p w14:paraId="6EE25F5B">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4AC27B7A">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04699C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C7F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30AC9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665" w:type="dxa"/>
            <w:vAlign w:val="center"/>
          </w:tcPr>
          <w:p w14:paraId="074A0284">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法定代表人及身份证</w:t>
            </w:r>
          </w:p>
        </w:tc>
        <w:tc>
          <w:tcPr>
            <w:tcW w:w="1937" w:type="dxa"/>
            <w:vAlign w:val="center"/>
          </w:tcPr>
          <w:p w14:paraId="0BE8D7C0">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4D732935">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AF87B4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0AD3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B46A0A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665" w:type="dxa"/>
            <w:vAlign w:val="center"/>
          </w:tcPr>
          <w:p w14:paraId="3072B7DD">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纳税凭证和社保证明</w:t>
            </w:r>
          </w:p>
        </w:tc>
        <w:tc>
          <w:tcPr>
            <w:tcW w:w="1937" w:type="dxa"/>
            <w:vAlign w:val="center"/>
          </w:tcPr>
          <w:p w14:paraId="54B3773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61C0239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6C8E115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7293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8E9B6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665" w:type="dxa"/>
            <w:vAlign w:val="center"/>
          </w:tcPr>
          <w:p w14:paraId="70CE425C">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财务</w:t>
            </w:r>
            <w:r>
              <w:rPr>
                <w:rFonts w:hint="eastAsia" w:ascii="宋体" w:hAnsi="宋体" w:cs="宋体"/>
                <w:bCs/>
                <w:color w:val="000000" w:themeColor="text1"/>
                <w:sz w:val="24"/>
                <w:highlight w:val="none"/>
                <w:lang w:val="en-US" w:eastAsia="zh-CN"/>
                <w14:textFill>
                  <w14:solidFill>
                    <w14:schemeClr w14:val="tx1"/>
                  </w14:solidFill>
                </w14:textFill>
              </w:rPr>
              <w:t>制度和</w:t>
            </w:r>
            <w:r>
              <w:rPr>
                <w:rFonts w:hint="eastAsia" w:ascii="宋体" w:hAnsi="宋体" w:cs="宋体"/>
                <w:bCs/>
                <w:color w:val="000000" w:themeColor="text1"/>
                <w:sz w:val="24"/>
                <w:highlight w:val="none"/>
                <w14:textFill>
                  <w14:solidFill>
                    <w14:schemeClr w14:val="tx1"/>
                  </w14:solidFill>
                </w14:textFill>
              </w:rPr>
              <w:t>审计报告</w:t>
            </w:r>
          </w:p>
        </w:tc>
        <w:tc>
          <w:tcPr>
            <w:tcW w:w="1937" w:type="dxa"/>
            <w:vAlign w:val="center"/>
          </w:tcPr>
          <w:p w14:paraId="24B8B5EF">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797946B3">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86D92B9">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55992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85B535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665" w:type="dxa"/>
            <w:vAlign w:val="center"/>
          </w:tcPr>
          <w:p w14:paraId="7D5FA1CC">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“信用中国”“中国政府采购网”查询</w:t>
            </w:r>
          </w:p>
        </w:tc>
        <w:tc>
          <w:tcPr>
            <w:tcW w:w="1937" w:type="dxa"/>
            <w:vAlign w:val="center"/>
          </w:tcPr>
          <w:p w14:paraId="084640E1">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A55877B">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0D623A45">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96B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3F5881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665" w:type="dxa"/>
            <w:vAlign w:val="center"/>
          </w:tcPr>
          <w:p w14:paraId="33DEDED7">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投标文件签字盖章格式</w:t>
            </w:r>
          </w:p>
        </w:tc>
        <w:tc>
          <w:tcPr>
            <w:tcW w:w="1937" w:type="dxa"/>
            <w:vAlign w:val="center"/>
          </w:tcPr>
          <w:p w14:paraId="2D541BB2">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F1CC5D2">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381333B">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49F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1E1749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665" w:type="dxa"/>
            <w:vAlign w:val="center"/>
          </w:tcPr>
          <w:p w14:paraId="0D9F983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合格供应商的声明函和承诺书</w:t>
            </w:r>
          </w:p>
        </w:tc>
        <w:tc>
          <w:tcPr>
            <w:tcW w:w="1937" w:type="dxa"/>
            <w:vAlign w:val="center"/>
          </w:tcPr>
          <w:p w14:paraId="1E9AD141">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51B362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CBAACC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4F32F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F5C732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665" w:type="dxa"/>
            <w:vAlign w:val="center"/>
          </w:tcPr>
          <w:p w14:paraId="48027D29">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工</w:t>
            </w:r>
            <w:r>
              <w:rPr>
                <w:rFonts w:hint="eastAsia" w:ascii="宋体" w:hAnsi="宋体" w:cs="宋体"/>
                <w:bCs/>
                <w:color w:val="000000" w:themeColor="text1"/>
                <w:sz w:val="24"/>
                <w:highlight w:val="none"/>
                <w14:textFill>
                  <w14:solidFill>
                    <w14:schemeClr w14:val="tx1"/>
                  </w14:solidFill>
                </w14:textFill>
              </w:rPr>
              <w:t>期</w:t>
            </w:r>
          </w:p>
        </w:tc>
        <w:tc>
          <w:tcPr>
            <w:tcW w:w="1937" w:type="dxa"/>
            <w:vAlign w:val="center"/>
          </w:tcPr>
          <w:p w14:paraId="6D5CAB88">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75800ABA">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40BF00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101C4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D1A43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665" w:type="dxa"/>
            <w:vAlign w:val="center"/>
          </w:tcPr>
          <w:p w14:paraId="015165FA">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投标有效期</w:t>
            </w:r>
          </w:p>
        </w:tc>
        <w:tc>
          <w:tcPr>
            <w:tcW w:w="1937" w:type="dxa"/>
            <w:vAlign w:val="center"/>
          </w:tcPr>
          <w:p w14:paraId="2C50AA4E">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2C1AF1AD">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D09452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61B64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BA09A4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665" w:type="dxa"/>
            <w:vAlign w:val="center"/>
          </w:tcPr>
          <w:p w14:paraId="7916EC82">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工程技术要求</w:t>
            </w:r>
          </w:p>
        </w:tc>
        <w:tc>
          <w:tcPr>
            <w:tcW w:w="1937" w:type="dxa"/>
            <w:vAlign w:val="center"/>
          </w:tcPr>
          <w:p w14:paraId="713F2FB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091FE4E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732B79C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2D50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339A31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665" w:type="dxa"/>
            <w:vAlign w:val="center"/>
          </w:tcPr>
          <w:p w14:paraId="42D7DA19">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其他实质性要求</w:t>
            </w:r>
          </w:p>
        </w:tc>
        <w:tc>
          <w:tcPr>
            <w:tcW w:w="1937" w:type="dxa"/>
            <w:vAlign w:val="center"/>
          </w:tcPr>
          <w:p w14:paraId="74B3B726">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572EEDBE">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08319D6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515E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BCE505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665" w:type="dxa"/>
            <w:vAlign w:val="center"/>
          </w:tcPr>
          <w:p w14:paraId="6E4CDCE8">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p>
        </w:tc>
        <w:tc>
          <w:tcPr>
            <w:tcW w:w="1937" w:type="dxa"/>
            <w:vAlign w:val="center"/>
          </w:tcPr>
          <w:p w14:paraId="7BE5B87F">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825" w:type="dxa"/>
            <w:vAlign w:val="center"/>
          </w:tcPr>
          <w:p w14:paraId="275DD292">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7F6789F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p>
        </w:tc>
      </w:tr>
      <w:tr w14:paraId="12B2A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38547B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665" w:type="dxa"/>
            <w:vAlign w:val="center"/>
          </w:tcPr>
          <w:p w14:paraId="7D939418">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1937" w:type="dxa"/>
            <w:vAlign w:val="center"/>
          </w:tcPr>
          <w:p w14:paraId="709223BF">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825" w:type="dxa"/>
            <w:vAlign w:val="center"/>
          </w:tcPr>
          <w:p w14:paraId="13D5C207">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06A1CA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p>
        </w:tc>
      </w:tr>
      <w:tr w14:paraId="240E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63CA515">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w:t>
            </w:r>
          </w:p>
        </w:tc>
        <w:tc>
          <w:tcPr>
            <w:tcW w:w="2665" w:type="dxa"/>
            <w:vAlign w:val="center"/>
          </w:tcPr>
          <w:p w14:paraId="3C7983BD">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结论</w:t>
            </w:r>
          </w:p>
        </w:tc>
        <w:tc>
          <w:tcPr>
            <w:tcW w:w="5133" w:type="dxa"/>
            <w:gridSpan w:val="3"/>
            <w:vAlign w:val="center"/>
          </w:tcPr>
          <w:p w14:paraId="7125E18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是否通过审查</w:t>
            </w:r>
          </w:p>
        </w:tc>
      </w:tr>
    </w:tbl>
    <w:p w14:paraId="311D3086">
      <w:pPr>
        <w:spacing w:before="0" w:after="0" w:line="240" w:lineRule="auto"/>
        <w:ind w:left="0" w:right="0" w:firstLine="0"/>
        <w:jc w:val="both"/>
        <w:rPr>
          <w:rFonts w:ascii="宋体" w:hAnsi="宋体" w:eastAsia="宋体" w:cs="宋体"/>
          <w:color w:val="auto"/>
          <w:spacing w:val="0"/>
          <w:position w:val="0"/>
          <w:sz w:val="24"/>
          <w:shd w:val="clear" w:fill="auto"/>
        </w:rPr>
      </w:pPr>
    </w:p>
    <w:p w14:paraId="398FA511">
      <w:pPr>
        <w:spacing w:before="0" w:after="0" w:line="240" w:lineRule="auto"/>
        <w:ind w:left="0" w:right="0" w:firstLine="0"/>
        <w:jc w:val="both"/>
        <w:rPr>
          <w:rFonts w:ascii="宋体" w:hAnsi="宋体" w:eastAsia="宋体" w:cs="宋体"/>
          <w:color w:val="auto"/>
          <w:spacing w:val="0"/>
          <w:position w:val="0"/>
          <w:sz w:val="24"/>
          <w:shd w:val="clear" w:fill="auto"/>
        </w:rPr>
      </w:pPr>
    </w:p>
    <w:p w14:paraId="7C43101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0E0941B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624A3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DE190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74CFE5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5AD45C6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4E6F2B7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0DB7522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7F53FA8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2B057E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00A7DBE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6A0C13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0A21BD0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4AB6E15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1A6C444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5C8FAD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A908B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3880A3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6DAFEB14">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0F5A4C7D">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14:paraId="264F07D2">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760810E8">
      <w:pPr>
        <w:spacing w:line="560" w:lineRule="exact"/>
        <w:ind w:firstLine="480" w:firstLineChars="200"/>
        <w:rPr>
          <w:rFonts w:hint="default" w:ascii="宋体" w:hAnsi="宋体" w:eastAsia="宋体" w:cs="宋体"/>
          <w:color w:val="FF0000"/>
          <w:spacing w:val="0"/>
          <w:position w:val="0"/>
          <w:sz w:val="24"/>
          <w:shd w:val="clear" w:fill="auto"/>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2890A7E7">
      <w:pPr>
        <w:spacing w:before="0" w:after="0" w:line="560" w:lineRule="auto"/>
        <w:ind w:left="0" w:right="0" w:firstLine="0"/>
        <w:jc w:val="both"/>
        <w:rPr>
          <w:rFonts w:ascii="宋体" w:hAnsi="宋体" w:eastAsia="宋体" w:cs="宋体"/>
          <w:b/>
          <w:color w:val="auto"/>
          <w:spacing w:val="0"/>
          <w:position w:val="0"/>
          <w:sz w:val="24"/>
          <w:shd w:val="clear" w:fill="auto"/>
        </w:rPr>
      </w:pPr>
    </w:p>
    <w:p w14:paraId="670CDAC8">
      <w:pPr>
        <w:spacing w:before="0" w:after="0" w:line="560" w:lineRule="auto"/>
        <w:ind w:left="0" w:right="0" w:firstLine="0"/>
        <w:jc w:val="both"/>
        <w:rPr>
          <w:rFonts w:ascii="宋体" w:hAnsi="宋体" w:eastAsia="宋体" w:cs="宋体"/>
          <w:b/>
          <w:color w:val="auto"/>
          <w:spacing w:val="0"/>
          <w:position w:val="0"/>
          <w:sz w:val="24"/>
          <w:shd w:val="clear" w:fill="auto"/>
        </w:rPr>
      </w:pPr>
    </w:p>
    <w:p w14:paraId="7C311918">
      <w:pPr>
        <w:spacing w:before="0" w:after="0" w:line="560" w:lineRule="auto"/>
        <w:ind w:left="0" w:right="0" w:firstLine="0"/>
        <w:jc w:val="both"/>
        <w:rPr>
          <w:rFonts w:ascii="宋体" w:hAnsi="宋体" w:eastAsia="宋体" w:cs="宋体"/>
          <w:b/>
          <w:color w:val="auto"/>
          <w:spacing w:val="0"/>
          <w:position w:val="0"/>
          <w:sz w:val="24"/>
          <w:shd w:val="clear" w:fill="auto"/>
        </w:rPr>
      </w:pPr>
    </w:p>
    <w:p w14:paraId="4374742D">
      <w:pPr>
        <w:spacing w:before="0" w:after="0" w:line="560" w:lineRule="auto"/>
        <w:ind w:left="0" w:right="0" w:firstLine="0"/>
        <w:jc w:val="both"/>
        <w:rPr>
          <w:rFonts w:ascii="宋体" w:hAnsi="宋体" w:eastAsia="宋体" w:cs="宋体"/>
          <w:b/>
          <w:color w:val="auto"/>
          <w:spacing w:val="0"/>
          <w:position w:val="0"/>
          <w:sz w:val="24"/>
          <w:shd w:val="clear" w:fill="auto"/>
        </w:rPr>
      </w:pPr>
    </w:p>
    <w:p w14:paraId="69333C44">
      <w:pPr>
        <w:spacing w:before="0" w:after="0" w:line="560" w:lineRule="auto"/>
        <w:ind w:left="0" w:right="0" w:firstLine="0"/>
        <w:jc w:val="both"/>
        <w:rPr>
          <w:rFonts w:ascii="宋体" w:hAnsi="宋体" w:eastAsia="宋体" w:cs="宋体"/>
          <w:b/>
          <w:color w:val="auto"/>
          <w:spacing w:val="0"/>
          <w:position w:val="0"/>
          <w:sz w:val="24"/>
          <w:shd w:val="clear" w:fill="auto"/>
        </w:rPr>
      </w:pPr>
    </w:p>
    <w:p w14:paraId="68BCBB80">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2D1BE89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388335AF">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52AAAB71">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7683D7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403A5C79">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395F3A44">
      <w:pPr>
        <w:pStyle w:val="15"/>
        <w:ind w:firstLine="480"/>
        <w:rPr>
          <w:rFonts w:ascii="宋体" w:hAnsi="宋体" w:eastAsia="宋体" w:cs="宋体"/>
          <w:sz w:val="24"/>
        </w:rPr>
      </w:pPr>
    </w:p>
    <w:tbl>
      <w:tblPr>
        <w:tblStyle w:val="16"/>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4D3D2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091" w:type="dxa"/>
            <w:noWrap w:val="0"/>
            <w:vAlign w:val="center"/>
          </w:tcPr>
          <w:p w14:paraId="17EF7282">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评分指标</w:t>
            </w:r>
          </w:p>
        </w:tc>
        <w:tc>
          <w:tcPr>
            <w:tcW w:w="1597" w:type="dxa"/>
            <w:noWrap w:val="0"/>
            <w:vAlign w:val="center"/>
          </w:tcPr>
          <w:p w14:paraId="4332718B">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分值</w:t>
            </w:r>
          </w:p>
        </w:tc>
        <w:tc>
          <w:tcPr>
            <w:tcW w:w="3691" w:type="dxa"/>
            <w:noWrap w:val="0"/>
            <w:vAlign w:val="center"/>
          </w:tcPr>
          <w:p w14:paraId="7DEAC36E">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指标说明及评分标准</w:t>
            </w:r>
          </w:p>
        </w:tc>
        <w:tc>
          <w:tcPr>
            <w:tcW w:w="2539" w:type="dxa"/>
            <w:noWrap w:val="0"/>
            <w:vAlign w:val="center"/>
          </w:tcPr>
          <w:p w14:paraId="17C9CA08">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评分依据</w:t>
            </w:r>
          </w:p>
        </w:tc>
      </w:tr>
      <w:tr w14:paraId="48051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8" w:hRule="atLeast"/>
          <w:jc w:val="center"/>
        </w:trPr>
        <w:tc>
          <w:tcPr>
            <w:tcW w:w="2091" w:type="dxa"/>
            <w:noWrap w:val="0"/>
            <w:vAlign w:val="center"/>
          </w:tcPr>
          <w:p w14:paraId="53C4F7BC">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报价得分（30分）</w:t>
            </w:r>
          </w:p>
        </w:tc>
        <w:tc>
          <w:tcPr>
            <w:tcW w:w="1597" w:type="dxa"/>
            <w:noWrap w:val="0"/>
            <w:vAlign w:val="center"/>
          </w:tcPr>
          <w:p w14:paraId="02F7C302">
            <w:pPr>
              <w:spacing w:line="320" w:lineRule="exact"/>
              <w:ind w:firstLine="210" w:firstLineChars="100"/>
              <w:rPr>
                <w:rFonts w:hint="eastAsia" w:ascii="宋体" w:hAnsi="宋体" w:cs="宋体"/>
                <w:color w:val="auto"/>
                <w:sz w:val="21"/>
                <w:szCs w:val="21"/>
                <w:highlight w:val="none"/>
              </w:rPr>
            </w:pPr>
            <w:r>
              <w:rPr>
                <w:rFonts w:hint="eastAsia" w:ascii="宋体" w:hAnsi="宋体" w:cs="宋体"/>
                <w:color w:val="auto"/>
                <w:sz w:val="21"/>
                <w:szCs w:val="21"/>
                <w:highlight w:val="none"/>
              </w:rPr>
              <w:t>（30分）</w:t>
            </w:r>
          </w:p>
        </w:tc>
        <w:tc>
          <w:tcPr>
            <w:tcW w:w="6230" w:type="dxa"/>
            <w:gridSpan w:val="2"/>
            <w:noWrap w:val="0"/>
            <w:vAlign w:val="center"/>
          </w:tcPr>
          <w:p w14:paraId="7DEBF65C">
            <w:pPr>
              <w:ind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满足磋商文件要求且最后报价最低的供应商的价格为磋商基准价，其价格分为满分。其他供应商的价格分统一按照下列公式计算：</w:t>
            </w:r>
          </w:p>
          <w:p w14:paraId="3B401CC4">
            <w:pPr>
              <w:ind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磋商报价得分=（磋商基准价/最后磋商报价）×价格权值×100</w:t>
            </w:r>
          </w:p>
          <w:p w14:paraId="7CC52E04">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备注：价格分计算保留小数点后二位。</w:t>
            </w:r>
          </w:p>
          <w:p w14:paraId="2549583E">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注：</w:t>
            </w:r>
          </w:p>
          <w:p w14:paraId="45159AE7">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1.若投标人投标价格均超过控制价，做废标处理。</w:t>
            </w:r>
          </w:p>
          <w:p w14:paraId="427C7A25">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2.对小型、微型、监狱企业、残疾人福利性单位投标报价给予</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%的扣除，用扣除后的价格参与评审。参加本项目的中小企业应当提供《中小企业声明函》（格式详见《政府采购促进中小企业发展</w:t>
            </w:r>
            <w:r>
              <w:rPr>
                <w:rFonts w:hint="eastAsia" w:ascii="宋体" w:hAnsi="宋体" w:cs="宋体"/>
                <w:color w:val="auto"/>
                <w:sz w:val="21"/>
                <w:szCs w:val="21"/>
                <w:highlight w:val="none"/>
                <w:lang w:val="en-US" w:eastAsia="zh-CN"/>
              </w:rPr>
              <w:t>管理</w:t>
            </w:r>
            <w:r>
              <w:rPr>
                <w:rFonts w:hint="eastAsia" w:ascii="宋体" w:hAnsi="宋体" w:cs="宋体"/>
                <w:color w:val="auto"/>
                <w:sz w:val="21"/>
                <w:szCs w:val="21"/>
                <w:highlight w:val="none"/>
              </w:rPr>
              <w:t>办法》）。</w:t>
            </w:r>
          </w:p>
          <w:p w14:paraId="476424E6">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D944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44D11268">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技术部分（</w:t>
            </w:r>
            <w:r>
              <w:rPr>
                <w:rFonts w:hint="eastAsia" w:ascii="宋体" w:hAnsi="宋体" w:cs="宋体"/>
                <w:color w:val="auto"/>
                <w:sz w:val="21"/>
                <w:szCs w:val="21"/>
                <w:highlight w:val="none"/>
                <w:lang w:val="en-US" w:eastAsia="zh-CN"/>
              </w:rPr>
              <w:t>45</w:t>
            </w:r>
            <w:r>
              <w:rPr>
                <w:rFonts w:hint="eastAsia" w:ascii="宋体" w:hAnsi="宋体" w:cs="宋体"/>
                <w:color w:val="auto"/>
                <w:sz w:val="21"/>
                <w:szCs w:val="21"/>
                <w:highlight w:val="none"/>
              </w:rPr>
              <w:t>分）</w:t>
            </w:r>
          </w:p>
        </w:tc>
        <w:tc>
          <w:tcPr>
            <w:tcW w:w="1597" w:type="dxa"/>
            <w:noWrap w:val="0"/>
            <w:vAlign w:val="center"/>
          </w:tcPr>
          <w:p w14:paraId="7013FF04">
            <w:pPr>
              <w:pStyle w:val="4"/>
              <w:spacing w:line="300" w:lineRule="exact"/>
              <w:rPr>
                <w:rFonts w:hint="eastAsia" w:ascii="宋体" w:hAnsi="宋体" w:cs="宋体"/>
                <w:color w:val="auto"/>
                <w:sz w:val="21"/>
                <w:szCs w:val="21"/>
                <w:highlight w:val="none"/>
              </w:rPr>
            </w:pPr>
            <w:r>
              <w:rPr>
                <w:rFonts w:hint="eastAsia" w:ascii="宋体" w:hAnsi="宋体" w:eastAsia="宋体" w:cs="宋体"/>
                <w:b w:val="0"/>
                <w:bCs w:val="0"/>
                <w:color w:val="auto"/>
                <w:sz w:val="21"/>
                <w:szCs w:val="21"/>
                <w:highlight w:val="none"/>
              </w:rPr>
              <w:t>施工方案和技术措施（</w:t>
            </w:r>
            <w:r>
              <w:rPr>
                <w:rFonts w:hint="eastAsia" w:ascii="宋体" w:hAnsi="宋体" w:eastAsia="宋体" w:cs="宋体"/>
                <w:b w:val="0"/>
                <w:bCs w:val="0"/>
                <w:color w:val="auto"/>
                <w:sz w:val="21"/>
                <w:szCs w:val="21"/>
                <w:highlight w:val="none"/>
                <w:lang w:val="en-US" w:eastAsia="zh-CN"/>
              </w:rPr>
              <w:t>9</w:t>
            </w:r>
            <w:r>
              <w:rPr>
                <w:rFonts w:hint="eastAsia" w:ascii="宋体" w:hAnsi="宋体" w:eastAsia="宋体" w:cs="宋体"/>
                <w:b w:val="0"/>
                <w:bCs w:val="0"/>
                <w:color w:val="auto"/>
                <w:sz w:val="21"/>
                <w:szCs w:val="21"/>
                <w:highlight w:val="none"/>
              </w:rPr>
              <w:t>分）</w:t>
            </w:r>
          </w:p>
        </w:tc>
        <w:tc>
          <w:tcPr>
            <w:tcW w:w="6230" w:type="dxa"/>
            <w:gridSpan w:val="2"/>
            <w:noWrap w:val="0"/>
            <w:vAlign w:val="center"/>
          </w:tcPr>
          <w:p w14:paraId="2B92B928">
            <w:pPr>
              <w:numPr>
                <w:ilvl w:val="0"/>
                <w:numId w:val="0"/>
              </w:numPr>
              <w:spacing w:line="400" w:lineRule="exact"/>
              <w:ind w:left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1、有施工方案和技术措施（含工程特点、施工重点与难点及绿色施工）得9分，缺一项扣3分扣完为止。</w:t>
            </w:r>
          </w:p>
          <w:p w14:paraId="5F095504">
            <w:pPr>
              <w:numPr>
                <w:ilvl w:val="0"/>
                <w:numId w:val="0"/>
              </w:numPr>
              <w:spacing w:line="400" w:lineRule="exact"/>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2、不提供不得分。</w:t>
            </w:r>
          </w:p>
        </w:tc>
      </w:tr>
      <w:tr w14:paraId="03C18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0DB8E8F3">
            <w:pPr>
              <w:spacing w:line="320" w:lineRule="exact"/>
              <w:rPr>
                <w:rFonts w:hint="eastAsia" w:ascii="宋体" w:hAnsi="宋体" w:cs="宋体"/>
                <w:color w:val="auto"/>
                <w:sz w:val="21"/>
                <w:szCs w:val="21"/>
                <w:highlight w:val="none"/>
              </w:rPr>
            </w:pPr>
          </w:p>
        </w:tc>
        <w:tc>
          <w:tcPr>
            <w:tcW w:w="1597" w:type="dxa"/>
            <w:noWrap w:val="0"/>
            <w:vAlign w:val="center"/>
          </w:tcPr>
          <w:p w14:paraId="559EA80A">
            <w:pPr>
              <w:pStyle w:val="14"/>
              <w:spacing w:after="0" w:line="300" w:lineRule="exact"/>
              <w:ind w:right="-21" w:rightChars="0" w:firstLine="0" w:firstLineChars="0"/>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质量管理体系与措施（</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分）</w:t>
            </w:r>
          </w:p>
        </w:tc>
        <w:tc>
          <w:tcPr>
            <w:tcW w:w="6230" w:type="dxa"/>
            <w:gridSpan w:val="2"/>
            <w:noWrap w:val="0"/>
            <w:vAlign w:val="center"/>
          </w:tcPr>
          <w:p w14:paraId="09A5EBB1">
            <w:pPr>
              <w:pStyle w:val="23"/>
              <w:numPr>
                <w:ilvl w:val="0"/>
                <w:numId w:val="0"/>
              </w:numPr>
              <w:spacing w:line="40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1、提供质量管理体系与保证措施得7分，</w:t>
            </w:r>
          </w:p>
          <w:p w14:paraId="7B321FB8">
            <w:pPr>
              <w:pStyle w:val="23"/>
              <w:numPr>
                <w:ilvl w:val="0"/>
                <w:numId w:val="0"/>
              </w:numPr>
              <w:spacing w:line="40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2、不提供不得分。</w:t>
            </w:r>
          </w:p>
        </w:tc>
      </w:tr>
      <w:tr w14:paraId="161F2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468ACE2B">
            <w:pPr>
              <w:spacing w:line="320" w:lineRule="exact"/>
              <w:rPr>
                <w:rFonts w:hint="eastAsia" w:ascii="宋体" w:hAnsi="宋体" w:cs="宋体"/>
                <w:color w:val="auto"/>
                <w:sz w:val="21"/>
                <w:szCs w:val="21"/>
                <w:highlight w:val="none"/>
              </w:rPr>
            </w:pPr>
          </w:p>
        </w:tc>
        <w:tc>
          <w:tcPr>
            <w:tcW w:w="1597" w:type="dxa"/>
            <w:noWrap w:val="0"/>
            <w:vAlign w:val="center"/>
          </w:tcPr>
          <w:p w14:paraId="3C31E1A7">
            <w:pPr>
              <w:pStyle w:val="14"/>
              <w:spacing w:after="0" w:line="400" w:lineRule="exact"/>
              <w:ind w:right="-21" w:rightChars="0" w:firstLine="0" w:firstLineChars="0"/>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安全管理体系与措施（6分）</w:t>
            </w:r>
          </w:p>
        </w:tc>
        <w:tc>
          <w:tcPr>
            <w:tcW w:w="6230" w:type="dxa"/>
            <w:gridSpan w:val="2"/>
            <w:noWrap w:val="0"/>
            <w:vAlign w:val="center"/>
          </w:tcPr>
          <w:p w14:paraId="31D11DAA">
            <w:pPr>
              <w:pStyle w:val="14"/>
              <w:numPr>
                <w:ilvl w:val="0"/>
                <w:numId w:val="25"/>
              </w:numPr>
              <w:spacing w:after="0" w:line="400" w:lineRule="exact"/>
              <w:ind w:right="-21"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提供施工安全生产保障体系。</w:t>
            </w:r>
          </w:p>
          <w:p w14:paraId="526088F6">
            <w:pPr>
              <w:pStyle w:val="14"/>
              <w:numPr>
                <w:ilvl w:val="0"/>
                <w:numId w:val="25"/>
              </w:numPr>
              <w:spacing w:after="0" w:line="400" w:lineRule="exact"/>
              <w:ind w:right="-21"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安全管理目标措施。</w:t>
            </w:r>
          </w:p>
          <w:p w14:paraId="1D810EB4">
            <w:pPr>
              <w:pStyle w:val="14"/>
              <w:numPr>
                <w:ilvl w:val="0"/>
                <w:numId w:val="25"/>
              </w:numPr>
              <w:spacing w:after="0" w:line="400" w:lineRule="exact"/>
              <w:ind w:right="-21"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根据工程特点、周边环境和施工工艺，现场重大危险源辨识，制定有关相应的安全管理措施。</w:t>
            </w:r>
          </w:p>
          <w:p w14:paraId="0C5358FB">
            <w:pPr>
              <w:numPr>
                <w:ilvl w:val="0"/>
                <w:numId w:val="0"/>
              </w:numPr>
              <w:tabs>
                <w:tab w:val="left" w:pos="5130"/>
              </w:tabs>
              <w:adjustRightInd w:val="0"/>
              <w:snapToGrid w:val="0"/>
              <w:spacing w:line="40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满足以上条件得 6 分，缺一项扣 2 分、不提供不得分。</w:t>
            </w:r>
          </w:p>
        </w:tc>
      </w:tr>
      <w:tr w14:paraId="13B3F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0EF5373B">
            <w:pPr>
              <w:spacing w:line="320" w:lineRule="exact"/>
              <w:rPr>
                <w:rFonts w:hint="eastAsia" w:ascii="宋体" w:hAnsi="宋体" w:cs="宋体"/>
                <w:color w:val="auto"/>
                <w:sz w:val="21"/>
                <w:szCs w:val="21"/>
                <w:highlight w:val="none"/>
              </w:rPr>
            </w:pPr>
          </w:p>
        </w:tc>
        <w:tc>
          <w:tcPr>
            <w:tcW w:w="1597" w:type="dxa"/>
            <w:noWrap w:val="0"/>
            <w:vAlign w:val="center"/>
          </w:tcPr>
          <w:p w14:paraId="226E9175">
            <w:pPr>
              <w:pStyle w:val="14"/>
              <w:spacing w:after="0" w:line="400" w:lineRule="exact"/>
              <w:ind w:right="-21" w:rightChars="0" w:firstLine="0" w:firstLineChars="0"/>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文明施工、环境保护管理体系及施工现场扬尘治理措</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230" w:type="dxa"/>
            <w:gridSpan w:val="2"/>
            <w:shd w:val="clear" w:color="auto" w:fill="auto"/>
            <w:noWrap w:val="0"/>
            <w:vAlign w:val="center"/>
          </w:tcPr>
          <w:p w14:paraId="016B1A0A">
            <w:pPr>
              <w:numPr>
                <w:ilvl w:val="0"/>
                <w:numId w:val="26"/>
              </w:numPr>
              <w:spacing w:line="400" w:lineRule="exact"/>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提供文明施工计划和符合国家相关标准、规范、规章制度</w:t>
            </w:r>
            <w:r>
              <w:rPr>
                <w:rFonts w:hint="eastAsia" w:ascii="宋体" w:hAnsi="宋体" w:cs="宋体"/>
                <w:color w:val="auto"/>
                <w:sz w:val="21"/>
                <w:szCs w:val="21"/>
                <w:highlight w:val="none"/>
                <w:lang w:eastAsia="zh-CN"/>
              </w:rPr>
              <w:t>。</w:t>
            </w:r>
          </w:p>
          <w:p w14:paraId="5950F9CC">
            <w:pPr>
              <w:numPr>
                <w:ilvl w:val="0"/>
                <w:numId w:val="26"/>
              </w:numPr>
              <w:spacing w:line="400" w:lineRule="exact"/>
              <w:ind w:left="0" w:leftChars="0" w:firstLine="0" w:firstLineChars="0"/>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有文明保证措施和安全文明措施费用投入使用计划</w:t>
            </w:r>
            <w:r>
              <w:rPr>
                <w:rFonts w:hint="eastAsia" w:ascii="宋体" w:hAnsi="宋体" w:cs="宋体"/>
                <w:color w:val="auto"/>
                <w:sz w:val="21"/>
                <w:szCs w:val="21"/>
                <w:highlight w:val="none"/>
                <w:lang w:eastAsia="zh-CN"/>
              </w:rPr>
              <w:t>。</w:t>
            </w:r>
          </w:p>
          <w:p w14:paraId="7B80DE44">
            <w:pPr>
              <w:numPr>
                <w:ilvl w:val="0"/>
                <w:numId w:val="0"/>
              </w:numPr>
              <w:spacing w:line="400" w:lineRule="exact"/>
              <w:ind w:leftChars="0"/>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（3）现场施工区、生活区、办公区等设置满足施工需求和消防安全</w:t>
            </w:r>
            <w:r>
              <w:rPr>
                <w:rFonts w:hint="eastAsia" w:ascii="宋体" w:hAnsi="宋体" w:cs="宋体"/>
                <w:color w:val="auto"/>
                <w:sz w:val="21"/>
                <w:szCs w:val="21"/>
                <w:highlight w:val="none"/>
                <w:lang w:eastAsia="zh-CN"/>
              </w:rPr>
              <w:t>。</w:t>
            </w:r>
          </w:p>
          <w:p w14:paraId="5829E2F0">
            <w:pPr>
              <w:numPr>
                <w:ilvl w:val="0"/>
                <w:numId w:val="0"/>
              </w:numPr>
              <w:spacing w:line="400" w:lineRule="exact"/>
              <w:ind w:left="0" w:leftChars="0" w:firstLine="0" w:firstLineChars="0"/>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（4）施工现场扬尘治理措施符合河南省《城市房屋建筑和市政基础设施工程及道路扬尘污染防治标准》（DBJ41/174）的规定，现场扬尘治理方案符合本项目特点</w:t>
            </w:r>
            <w:r>
              <w:rPr>
                <w:rFonts w:hint="eastAsia" w:ascii="宋体" w:hAnsi="宋体" w:cs="宋体"/>
                <w:color w:val="auto"/>
                <w:sz w:val="21"/>
                <w:szCs w:val="21"/>
                <w:highlight w:val="none"/>
                <w:lang w:eastAsia="zh-CN"/>
              </w:rPr>
              <w:t>。</w:t>
            </w:r>
          </w:p>
          <w:p w14:paraId="05ECFDFA">
            <w:pPr>
              <w:numPr>
                <w:ilvl w:val="0"/>
                <w:numId w:val="0"/>
              </w:numPr>
              <w:spacing w:line="400" w:lineRule="exact"/>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全部满足</w:t>
            </w:r>
            <w:r>
              <w:rPr>
                <w:rFonts w:hint="eastAsia" w:ascii="宋体" w:hAnsi="宋体" w:cs="宋体"/>
                <w:color w:val="auto"/>
                <w:sz w:val="21"/>
                <w:szCs w:val="21"/>
                <w:highlight w:val="none"/>
                <w:lang w:val="en-US" w:eastAsia="zh-CN"/>
              </w:rPr>
              <w:t>得</w:t>
            </w:r>
            <w:r>
              <w:rPr>
                <w:rFonts w:hint="eastAsia" w:ascii="宋体" w:hAnsi="宋体" w:eastAsia="宋体" w:cs="宋体"/>
                <w:color w:val="auto"/>
                <w:sz w:val="21"/>
                <w:szCs w:val="21"/>
                <w:highlight w:val="none"/>
                <w:lang w:val="en-US" w:eastAsia="zh-CN"/>
              </w:rPr>
              <w:t>10分</w:t>
            </w:r>
            <w:r>
              <w:rPr>
                <w:rFonts w:hint="eastAsia" w:ascii="宋体" w:hAnsi="宋体" w:cs="宋体"/>
                <w:color w:val="auto"/>
                <w:sz w:val="21"/>
                <w:szCs w:val="21"/>
                <w:highlight w:val="none"/>
                <w:lang w:val="en-US" w:eastAsia="zh-CN"/>
              </w:rPr>
              <w:t>，缺项或不提供不得分。</w:t>
            </w:r>
          </w:p>
        </w:tc>
      </w:tr>
      <w:tr w14:paraId="1366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noWrap w:val="0"/>
            <w:vAlign w:val="center"/>
          </w:tcPr>
          <w:p w14:paraId="3D9BBFA1">
            <w:pPr>
              <w:spacing w:line="320" w:lineRule="exact"/>
              <w:rPr>
                <w:rFonts w:hint="eastAsia" w:ascii="宋体" w:hAnsi="宋体" w:cs="宋体"/>
                <w:color w:val="auto"/>
                <w:sz w:val="21"/>
                <w:szCs w:val="21"/>
                <w:highlight w:val="none"/>
              </w:rPr>
            </w:pPr>
          </w:p>
        </w:tc>
        <w:tc>
          <w:tcPr>
            <w:tcW w:w="1597" w:type="dxa"/>
            <w:noWrap w:val="0"/>
            <w:vAlign w:val="center"/>
          </w:tcPr>
          <w:p w14:paraId="26E55D10">
            <w:pPr>
              <w:spacing w:line="400" w:lineRule="exact"/>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拟投入资源配备计划（</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分）</w:t>
            </w:r>
          </w:p>
        </w:tc>
        <w:tc>
          <w:tcPr>
            <w:tcW w:w="6230" w:type="dxa"/>
            <w:gridSpan w:val="2"/>
            <w:noWrap w:val="0"/>
            <w:vAlign w:val="center"/>
          </w:tcPr>
          <w:p w14:paraId="25958774">
            <w:pPr>
              <w:numPr>
                <w:ilvl w:val="0"/>
                <w:numId w:val="27"/>
              </w:numPr>
              <w:tabs>
                <w:tab w:val="left" w:pos="5130"/>
              </w:tabs>
              <w:adjustRightInd w:val="0"/>
              <w:snapToGrid w:val="0"/>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机械：投入机械设备满足本项目安全技术规范和施工进度需要；</w:t>
            </w:r>
          </w:p>
          <w:p w14:paraId="58868A16">
            <w:pPr>
              <w:numPr>
                <w:ilvl w:val="0"/>
                <w:numId w:val="27"/>
              </w:numPr>
              <w:tabs>
                <w:tab w:val="left" w:pos="5130"/>
              </w:tabs>
              <w:adjustRightInd w:val="0"/>
              <w:snapToGrid w:val="0"/>
              <w:spacing w:line="400" w:lineRule="exact"/>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劳动力：投入劳动人员较好满足施工需要；</w:t>
            </w:r>
          </w:p>
          <w:p w14:paraId="3DE0157B">
            <w:pPr>
              <w:numPr>
                <w:ilvl w:val="0"/>
                <w:numId w:val="27"/>
              </w:numPr>
              <w:tabs>
                <w:tab w:val="left" w:pos="5130"/>
              </w:tabs>
              <w:adjustRightInd w:val="0"/>
              <w:snapToGrid w:val="0"/>
              <w:spacing w:line="400" w:lineRule="exact"/>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主要物资计划：主要物资投入较好满足施工需要</w:t>
            </w:r>
            <w:r>
              <w:rPr>
                <w:rFonts w:hint="eastAsia" w:ascii="宋体" w:hAnsi="宋体" w:cs="宋体"/>
                <w:color w:val="auto"/>
                <w:sz w:val="21"/>
                <w:szCs w:val="21"/>
                <w:highlight w:val="none"/>
                <w:lang w:eastAsia="zh-CN"/>
              </w:rPr>
              <w:t>；</w:t>
            </w:r>
          </w:p>
          <w:p w14:paraId="0E2E495C">
            <w:pPr>
              <w:numPr>
                <w:ilvl w:val="0"/>
                <w:numId w:val="27"/>
              </w:numPr>
              <w:tabs>
                <w:tab w:val="left" w:pos="5130"/>
              </w:tabs>
              <w:adjustRightInd w:val="0"/>
              <w:snapToGrid w:val="0"/>
              <w:spacing w:line="400" w:lineRule="exact"/>
              <w:ind w:left="0" w:leftChars="0" w:firstLine="0" w:firstLineChars="0"/>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人员及施工安全设备配置满足施工需求</w:t>
            </w:r>
            <w:r>
              <w:rPr>
                <w:rFonts w:hint="eastAsia" w:ascii="宋体" w:hAnsi="宋体" w:cs="宋体"/>
                <w:color w:val="auto"/>
                <w:sz w:val="21"/>
                <w:szCs w:val="21"/>
                <w:highlight w:val="none"/>
                <w:lang w:eastAsia="zh-CN"/>
              </w:rPr>
              <w:t>。</w:t>
            </w:r>
          </w:p>
          <w:p w14:paraId="6D2CB312">
            <w:pPr>
              <w:numPr>
                <w:ilvl w:val="0"/>
                <w:numId w:val="0"/>
              </w:numPr>
              <w:tabs>
                <w:tab w:val="left" w:pos="5130"/>
              </w:tabs>
              <w:adjustRightInd w:val="0"/>
              <w:snapToGrid w:val="0"/>
              <w:spacing w:line="400" w:lineRule="exact"/>
              <w:ind w:left="0" w:leftChars="0" w:firstLine="0" w:firstLineChars="0"/>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全部满足</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分</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缺项或不提供不得分。</w:t>
            </w:r>
          </w:p>
        </w:tc>
      </w:tr>
      <w:tr w14:paraId="091F0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7D66A1E1">
            <w:pPr>
              <w:spacing w:line="320" w:lineRule="exact"/>
              <w:rPr>
                <w:rFonts w:hint="eastAsia" w:ascii="宋体" w:hAnsi="宋体" w:cs="宋体"/>
                <w:color w:val="auto"/>
                <w:sz w:val="21"/>
                <w:szCs w:val="21"/>
                <w:highlight w:val="none"/>
              </w:rPr>
            </w:pPr>
          </w:p>
        </w:tc>
        <w:tc>
          <w:tcPr>
            <w:tcW w:w="1597" w:type="dxa"/>
            <w:noWrap w:val="0"/>
            <w:vAlign w:val="center"/>
          </w:tcPr>
          <w:p w14:paraId="375F6965">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风险管理措施</w:t>
            </w:r>
          </w:p>
          <w:p w14:paraId="3B1942E7">
            <w:pPr>
              <w:pStyle w:val="14"/>
              <w:spacing w:after="0" w:line="400" w:lineRule="exact"/>
              <w:ind w:right="-21" w:rightChars="0" w:firstLine="0" w:firstLineChars="0"/>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6230" w:type="dxa"/>
            <w:gridSpan w:val="2"/>
            <w:noWrap w:val="0"/>
            <w:vAlign w:val="center"/>
          </w:tcPr>
          <w:p w14:paraId="38447AF3">
            <w:pPr>
              <w:tabs>
                <w:tab w:val="left" w:pos="5130"/>
              </w:tabs>
              <w:adjustRightInd w:val="0"/>
              <w:snapToGrid w:val="0"/>
              <w:spacing w:line="40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有风险防控管理措施，风险预控符合规范要求，风险控制要点定位准确，具备各阶段风险控制及应急措施。</w:t>
            </w:r>
          </w:p>
          <w:p w14:paraId="0E3AA919">
            <w:pPr>
              <w:tabs>
                <w:tab w:val="left" w:pos="5130"/>
              </w:tabs>
              <w:adjustRightInd w:val="0"/>
              <w:snapToGrid w:val="0"/>
              <w:spacing w:line="400" w:lineRule="exact"/>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全部满足</w:t>
            </w:r>
            <w:r>
              <w:rPr>
                <w:rFonts w:hint="eastAsia" w:ascii="宋体" w:hAnsi="宋体" w:eastAsia="宋体" w:cs="宋体"/>
                <w:color w:val="auto"/>
                <w:kern w:val="2"/>
                <w:sz w:val="21"/>
                <w:szCs w:val="21"/>
                <w:highlight w:val="none"/>
                <w:lang w:val="en-US" w:eastAsia="zh-CN" w:bidi="ar-SA"/>
              </w:rPr>
              <w:t>得</w:t>
            </w:r>
            <w:r>
              <w:rPr>
                <w:rFonts w:hint="eastAsia" w:ascii="宋体" w:hAnsi="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lang w:val="en-US" w:eastAsia="zh-CN" w:bidi="ar-SA"/>
              </w:rPr>
              <w:t>分，</w:t>
            </w:r>
            <w:r>
              <w:rPr>
                <w:rFonts w:hint="eastAsia" w:ascii="宋体" w:hAnsi="宋体" w:cs="宋体"/>
                <w:color w:val="auto"/>
                <w:sz w:val="21"/>
                <w:szCs w:val="21"/>
                <w:highlight w:val="none"/>
                <w:lang w:val="en-US" w:eastAsia="zh-CN"/>
              </w:rPr>
              <w:t>缺项或不提供不得分</w:t>
            </w:r>
            <w:r>
              <w:rPr>
                <w:rFonts w:hint="eastAsia" w:ascii="宋体" w:hAnsi="宋体" w:eastAsia="宋体" w:cs="宋体"/>
                <w:color w:val="auto"/>
                <w:kern w:val="2"/>
                <w:sz w:val="21"/>
                <w:szCs w:val="21"/>
                <w:highlight w:val="none"/>
                <w:lang w:val="en-US" w:eastAsia="zh-CN" w:bidi="ar-SA"/>
              </w:rPr>
              <w:t>。</w:t>
            </w:r>
          </w:p>
        </w:tc>
      </w:tr>
      <w:tr w14:paraId="3EDC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1B1A512C">
            <w:pPr>
              <w:rPr>
                <w:rFonts w:hint="eastAsia" w:ascii="宋体" w:hAnsi="宋体" w:cs="宋体"/>
                <w:color w:val="auto"/>
                <w:sz w:val="21"/>
                <w:szCs w:val="21"/>
                <w:highlight w:val="none"/>
              </w:rPr>
            </w:pPr>
            <w:r>
              <w:rPr>
                <w:rFonts w:hint="eastAsia" w:ascii="宋体" w:hAnsi="宋体" w:cs="宋体"/>
                <w:color w:val="auto"/>
                <w:sz w:val="21"/>
                <w:szCs w:val="21"/>
                <w:highlight w:val="none"/>
              </w:rPr>
              <w:t>商务部分（</w:t>
            </w:r>
            <w:r>
              <w:rPr>
                <w:rFonts w:hint="eastAsia" w:ascii="宋体" w:hAnsi="宋体" w:cs="宋体"/>
                <w:color w:val="auto"/>
                <w:sz w:val="21"/>
                <w:szCs w:val="21"/>
                <w:highlight w:val="none"/>
                <w:lang w:val="en-US" w:eastAsia="zh-CN"/>
              </w:rPr>
              <w:t>25</w:t>
            </w:r>
            <w:r>
              <w:rPr>
                <w:rFonts w:hint="eastAsia" w:ascii="宋体" w:hAnsi="宋体" w:cs="宋体"/>
                <w:color w:val="auto"/>
                <w:sz w:val="21"/>
                <w:szCs w:val="21"/>
                <w:highlight w:val="none"/>
              </w:rPr>
              <w:t>分）</w:t>
            </w:r>
          </w:p>
        </w:tc>
        <w:tc>
          <w:tcPr>
            <w:tcW w:w="1597" w:type="dxa"/>
            <w:noWrap w:val="0"/>
            <w:vAlign w:val="center"/>
          </w:tcPr>
          <w:p w14:paraId="6574FA73">
            <w:pPr>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业绩</w:t>
            </w:r>
          </w:p>
          <w:p w14:paraId="28393385">
            <w:pPr>
              <w:spacing w:line="400" w:lineRule="exact"/>
              <w:ind w:firstLine="210" w:firstLineChars="10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分）</w:t>
            </w:r>
          </w:p>
        </w:tc>
        <w:tc>
          <w:tcPr>
            <w:tcW w:w="6230" w:type="dxa"/>
            <w:gridSpan w:val="2"/>
            <w:noWrap w:val="0"/>
            <w:vAlign w:val="center"/>
          </w:tcPr>
          <w:p w14:paraId="7AD0BE5E">
            <w:pPr>
              <w:spacing w:line="42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供应商自2022年1月1日以来提供类似业绩的每有一项得</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分，最高得</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分。（附业绩合同</w:t>
            </w:r>
            <w:r>
              <w:rPr>
                <w:rFonts w:hint="eastAsia" w:ascii="宋体" w:hAnsi="宋体" w:cs="宋体"/>
                <w:color w:val="FF0000"/>
                <w:sz w:val="21"/>
                <w:szCs w:val="21"/>
                <w:highlight w:val="none"/>
                <w:lang w:eastAsia="zh-CN"/>
              </w:rPr>
              <w:t>或</w:t>
            </w:r>
            <w:r>
              <w:rPr>
                <w:rFonts w:hint="eastAsia" w:ascii="宋体" w:hAnsi="宋体" w:cs="宋体"/>
                <w:color w:val="auto"/>
                <w:sz w:val="21"/>
                <w:szCs w:val="21"/>
                <w:highlight w:val="none"/>
                <w:lang w:eastAsia="zh-CN"/>
              </w:rPr>
              <w:t>竣工报告</w:t>
            </w:r>
            <w:r>
              <w:rPr>
                <w:rFonts w:hint="eastAsia" w:ascii="宋体" w:hAnsi="宋体" w:cs="宋体"/>
                <w:color w:val="auto"/>
                <w:sz w:val="21"/>
                <w:szCs w:val="21"/>
                <w:highlight w:val="none"/>
              </w:rPr>
              <w:t>）。</w:t>
            </w:r>
          </w:p>
          <w:p w14:paraId="02A7A951">
            <w:pPr>
              <w:tabs>
                <w:tab w:val="left" w:pos="5130"/>
              </w:tabs>
              <w:adjustRightInd w:val="0"/>
              <w:snapToGri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不提供不得分。</w:t>
            </w:r>
          </w:p>
        </w:tc>
      </w:tr>
      <w:tr w14:paraId="039B5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atLeast"/>
          <w:jc w:val="center"/>
        </w:trPr>
        <w:tc>
          <w:tcPr>
            <w:tcW w:w="2091" w:type="dxa"/>
            <w:vMerge w:val="continue"/>
            <w:noWrap w:val="0"/>
            <w:vAlign w:val="center"/>
          </w:tcPr>
          <w:p w14:paraId="2EB9CBF6">
            <w:pPr>
              <w:spacing w:line="320" w:lineRule="exact"/>
              <w:rPr>
                <w:rFonts w:hint="eastAsia" w:ascii="宋体" w:hAnsi="宋体" w:cs="宋体"/>
                <w:color w:val="auto"/>
                <w:sz w:val="21"/>
                <w:szCs w:val="21"/>
                <w:highlight w:val="none"/>
              </w:rPr>
            </w:pPr>
          </w:p>
        </w:tc>
        <w:tc>
          <w:tcPr>
            <w:tcW w:w="1597" w:type="dxa"/>
            <w:noWrap w:val="0"/>
            <w:vAlign w:val="center"/>
          </w:tcPr>
          <w:p w14:paraId="01FB93C4">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项目管理人员</w:t>
            </w:r>
          </w:p>
          <w:p w14:paraId="52F2A71B">
            <w:pPr>
              <w:spacing w:line="400" w:lineRule="exact"/>
              <w:ind w:firstLine="210" w:firstLineChars="100"/>
              <w:rPr>
                <w:rFonts w:hint="eastAsia" w:ascii="宋体" w:hAnsi="宋体" w:cs="宋体"/>
                <w:color w:val="auto"/>
                <w:sz w:val="21"/>
                <w:szCs w:val="21"/>
                <w:highlight w:val="none"/>
              </w:rPr>
            </w:pPr>
            <w:r>
              <w:rPr>
                <w:rFonts w:hint="eastAsia" w:ascii="宋体" w:hAnsi="宋体" w:cs="宋体"/>
                <w:color w:val="auto"/>
                <w:sz w:val="21"/>
                <w:szCs w:val="21"/>
                <w:highlight w:val="none"/>
              </w:rPr>
              <w:t>（10分）</w:t>
            </w:r>
          </w:p>
        </w:tc>
        <w:tc>
          <w:tcPr>
            <w:tcW w:w="6230" w:type="dxa"/>
            <w:gridSpan w:val="2"/>
            <w:noWrap w:val="0"/>
            <w:vAlign w:val="center"/>
          </w:tcPr>
          <w:p w14:paraId="71C305CC">
            <w:pPr>
              <w:tabs>
                <w:tab w:val="left" w:pos="5130"/>
              </w:tabs>
              <w:adjustRightInd w:val="0"/>
              <w:snapToGrid w:val="0"/>
              <w:spacing w:line="360" w:lineRule="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1、拟派项目经理须具有机电工程专业二级及以上注册建造师资格，具有有效的安全生产考核合格证的得3分；本项最多得3分；</w:t>
            </w:r>
          </w:p>
          <w:p w14:paraId="41C54C1B">
            <w:pPr>
              <w:tabs>
                <w:tab w:val="left" w:pos="5130"/>
              </w:tabs>
              <w:adjustRightInd w:val="0"/>
              <w:snapToGrid w:val="0"/>
              <w:spacing w:line="360" w:lineRule="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拟派技术人员每有1人具有</w:t>
            </w:r>
            <w:r>
              <w:rPr>
                <w:rFonts w:hint="eastAsia" w:ascii="宋体" w:hAnsi="宋体" w:cs="宋体"/>
                <w:color w:val="auto"/>
                <w:sz w:val="21"/>
                <w:szCs w:val="21"/>
                <w:highlight w:val="none"/>
                <w:lang w:val="en-US" w:eastAsia="zh-CN"/>
              </w:rPr>
              <w:t>建筑或机电中级及以上</w:t>
            </w:r>
            <w:r>
              <w:rPr>
                <w:rFonts w:hint="eastAsia" w:ascii="宋体" w:hAnsi="宋体" w:eastAsia="宋体" w:cs="宋体"/>
                <w:color w:val="auto"/>
                <w:sz w:val="21"/>
                <w:szCs w:val="21"/>
                <w:highlight w:val="none"/>
                <w:lang w:val="en-US" w:eastAsia="zh-CN"/>
              </w:rPr>
              <w:t>技术职称的得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分；本项最多得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w:t>
            </w:r>
          </w:p>
          <w:p w14:paraId="42128D22">
            <w:pPr>
              <w:pStyle w:val="21"/>
              <w:ind w:firstLine="0" w:firstLineChars="0"/>
              <w:rPr>
                <w:rFonts w:hint="eastAsia" w:ascii="宋体" w:hAnsi="宋体" w:cs="宋体"/>
                <w:color w:val="auto"/>
                <w:sz w:val="21"/>
                <w:szCs w:val="21"/>
                <w:highlight w:val="none"/>
              </w:rPr>
            </w:pPr>
            <w:r>
              <w:rPr>
                <w:rFonts w:hint="eastAsia"/>
                <w:color w:val="auto"/>
                <w:sz w:val="21"/>
                <w:szCs w:val="21"/>
                <w:highlight w:val="none"/>
                <w:lang w:val="en-US" w:eastAsia="zh-CN"/>
              </w:rPr>
              <w:t>3、五</w:t>
            </w:r>
            <w:r>
              <w:rPr>
                <w:rFonts w:hint="eastAsia"/>
                <w:color w:val="auto"/>
                <w:sz w:val="21"/>
                <w:szCs w:val="21"/>
                <w:highlight w:val="none"/>
              </w:rPr>
              <w:t>大员</w:t>
            </w:r>
            <w:r>
              <w:rPr>
                <w:rFonts w:hint="eastAsia"/>
                <w:color w:val="auto"/>
                <w:sz w:val="21"/>
                <w:szCs w:val="21"/>
                <w:highlight w:val="none"/>
                <w:lang w:eastAsia="zh-CN"/>
              </w:rPr>
              <w:t>（</w:t>
            </w:r>
            <w:r>
              <w:rPr>
                <w:rFonts w:hint="eastAsia"/>
                <w:color w:val="auto"/>
                <w:sz w:val="21"/>
                <w:szCs w:val="21"/>
                <w:highlight w:val="none"/>
                <w:lang w:val="en-US" w:eastAsia="zh-CN"/>
              </w:rPr>
              <w:t>含资格证书</w:t>
            </w:r>
            <w:r>
              <w:rPr>
                <w:rFonts w:hint="eastAsia"/>
                <w:color w:val="auto"/>
                <w:sz w:val="21"/>
                <w:szCs w:val="21"/>
                <w:highlight w:val="none"/>
                <w:lang w:eastAsia="zh-CN"/>
              </w:rPr>
              <w:t>）</w:t>
            </w:r>
            <w:r>
              <w:rPr>
                <w:rFonts w:hint="eastAsia"/>
                <w:color w:val="auto"/>
                <w:sz w:val="21"/>
                <w:szCs w:val="21"/>
                <w:highlight w:val="none"/>
              </w:rPr>
              <w:t>配备齐全者得</w:t>
            </w:r>
            <w:r>
              <w:rPr>
                <w:rFonts w:hint="eastAsia"/>
                <w:color w:val="auto"/>
                <w:sz w:val="21"/>
                <w:szCs w:val="21"/>
                <w:highlight w:val="none"/>
                <w:lang w:val="en-US" w:eastAsia="zh-CN"/>
              </w:rPr>
              <w:t>5</w:t>
            </w:r>
            <w:r>
              <w:rPr>
                <w:rFonts w:hint="eastAsia"/>
                <w:color w:val="auto"/>
                <w:sz w:val="21"/>
                <w:szCs w:val="21"/>
                <w:highlight w:val="none"/>
              </w:rPr>
              <w:t>分，缺一项扣</w:t>
            </w:r>
            <w:r>
              <w:rPr>
                <w:rFonts w:hint="eastAsia"/>
                <w:color w:val="auto"/>
                <w:sz w:val="21"/>
                <w:szCs w:val="21"/>
                <w:highlight w:val="none"/>
                <w:lang w:val="en-US" w:eastAsia="zh-CN"/>
              </w:rPr>
              <w:t>1</w:t>
            </w:r>
            <w:r>
              <w:rPr>
                <w:rFonts w:hint="eastAsia"/>
                <w:color w:val="auto"/>
                <w:sz w:val="21"/>
                <w:szCs w:val="21"/>
                <w:highlight w:val="none"/>
              </w:rPr>
              <w:t>分，扣完为止。</w:t>
            </w:r>
          </w:p>
        </w:tc>
      </w:tr>
      <w:tr w14:paraId="2375F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7EA49889">
            <w:pPr>
              <w:spacing w:line="320" w:lineRule="exact"/>
              <w:rPr>
                <w:rFonts w:hint="eastAsia" w:ascii="宋体" w:hAnsi="宋体" w:cs="宋体"/>
                <w:color w:val="auto"/>
                <w:sz w:val="21"/>
                <w:szCs w:val="21"/>
                <w:highlight w:val="none"/>
              </w:rPr>
            </w:pPr>
          </w:p>
        </w:tc>
        <w:tc>
          <w:tcPr>
            <w:tcW w:w="1597" w:type="dxa"/>
            <w:noWrap w:val="0"/>
            <w:vAlign w:val="center"/>
          </w:tcPr>
          <w:p w14:paraId="43EA770E">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服务承诺</w:t>
            </w:r>
          </w:p>
          <w:p w14:paraId="3AE03455">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（9分）</w:t>
            </w:r>
          </w:p>
        </w:tc>
        <w:tc>
          <w:tcPr>
            <w:tcW w:w="6230" w:type="dxa"/>
            <w:gridSpan w:val="2"/>
            <w:noWrap w:val="0"/>
            <w:vAlign w:val="center"/>
          </w:tcPr>
          <w:p w14:paraId="43E3DCFC">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1、能做到连续施工，不因资金问题影响工程进度，不拖欠农民工工资承诺的（2分）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缺项或不提供不得分。</w:t>
            </w:r>
          </w:p>
          <w:p w14:paraId="7C2C7042">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2、保证工程质量措施（2分）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缺项或不提供不得分。</w:t>
            </w:r>
          </w:p>
          <w:p w14:paraId="586D2B84">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3、保证工期按时完工措施（3分）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缺项或不提供不得分。</w:t>
            </w:r>
          </w:p>
          <w:p w14:paraId="5FBCB14D">
            <w:pPr>
              <w:pStyle w:val="21"/>
              <w:ind w:firstLine="210" w:firstLineChars="1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4、对工程回访保修的承诺（2分）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缺项或不提供不得分</w:t>
            </w:r>
            <w:r>
              <w:rPr>
                <w:rFonts w:hint="eastAsia" w:ascii="宋体" w:hAnsi="宋体" w:eastAsia="宋体" w:cs="宋体"/>
                <w:color w:val="auto"/>
                <w:sz w:val="21"/>
                <w:szCs w:val="21"/>
                <w:highlight w:val="none"/>
                <w:lang w:eastAsia="zh-CN"/>
              </w:rPr>
              <w:t>。</w:t>
            </w:r>
          </w:p>
        </w:tc>
      </w:tr>
      <w:tr w14:paraId="6EE5D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02F1644">
            <w:pPr>
              <w:spacing w:line="320" w:lineRule="exact"/>
              <w:rPr>
                <w:rFonts w:hint="eastAsia" w:ascii="宋体" w:hAnsi="宋体" w:cs="宋体"/>
                <w:color w:val="auto"/>
                <w:sz w:val="21"/>
                <w:szCs w:val="21"/>
                <w:highlight w:val="none"/>
              </w:rPr>
            </w:pPr>
          </w:p>
        </w:tc>
        <w:tc>
          <w:tcPr>
            <w:tcW w:w="1597" w:type="dxa"/>
            <w:shd w:val="clear" w:color="auto" w:fill="auto"/>
            <w:noWrap w:val="0"/>
            <w:vAlign w:val="center"/>
          </w:tcPr>
          <w:p w14:paraId="40642921">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勘察现场</w:t>
            </w:r>
          </w:p>
          <w:p w14:paraId="10ED8060">
            <w:pPr>
              <w:pStyle w:val="21"/>
              <w:ind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w:t>
            </w:r>
          </w:p>
        </w:tc>
        <w:tc>
          <w:tcPr>
            <w:tcW w:w="6230" w:type="dxa"/>
            <w:gridSpan w:val="2"/>
            <w:shd w:val="clear" w:color="auto" w:fill="auto"/>
            <w:noWrap w:val="0"/>
            <w:vAlign w:val="center"/>
          </w:tcPr>
          <w:p w14:paraId="5A850847">
            <w:pPr>
              <w:pStyle w:val="21"/>
              <w:ind w:left="0" w:leftChars="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供应商到现场进行勘察并获得加盖采购单位公章的勘察证明的得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分，不提供不得分。</w:t>
            </w:r>
          </w:p>
        </w:tc>
      </w:tr>
    </w:tbl>
    <w:p w14:paraId="3B8B4393">
      <w:pPr>
        <w:pStyle w:val="20"/>
      </w:pPr>
    </w:p>
    <w:p w14:paraId="1DBE22C8">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最终得分为磋商小组所有成员计分的算术平均值，计算保留小数点两位，小数点后第三位四舍五入。</w:t>
      </w:r>
    </w:p>
    <w:p w14:paraId="308F69D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4FAE314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8901218">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0F9E618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24B24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51E996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4EB0618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43B60B2D">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164323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4C675E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7CE3D11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5A67235C">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0603D30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0F4AAD2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6D50141D">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3F13F2C0">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6D29A706">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50689382">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468F058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5320C33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4841440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4736EB2">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2133AED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2CCE4B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ED561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180192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59BEB9D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A9DEBE">
      <w:pPr>
        <w:spacing w:before="0" w:after="0" w:line="560" w:lineRule="auto"/>
        <w:ind w:left="0" w:right="0" w:firstLine="0"/>
        <w:jc w:val="both"/>
        <w:rPr>
          <w:rFonts w:ascii="宋体" w:hAnsi="宋体" w:eastAsia="宋体" w:cs="宋体"/>
          <w:color w:val="auto"/>
          <w:spacing w:val="0"/>
          <w:position w:val="0"/>
          <w:sz w:val="24"/>
          <w:shd w:val="clear" w:fill="auto"/>
        </w:rPr>
      </w:pPr>
    </w:p>
    <w:p w14:paraId="0E21FF7F">
      <w:pPr>
        <w:numPr>
          <w:ilvl w:val="0"/>
          <w:numId w:val="28"/>
        </w:num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采购项目内容及要求</w:t>
      </w:r>
    </w:p>
    <w:p w14:paraId="2387E182">
      <w:pPr>
        <w:pStyle w:val="20"/>
        <w:numPr>
          <w:ilvl w:val="0"/>
          <w:numId w:val="29"/>
        </w:numPr>
        <w:rPr>
          <w:rFonts w:hint="eastAsia"/>
          <w:lang w:val="en-US" w:eastAsia="zh-CN"/>
        </w:rPr>
      </w:pPr>
      <w:r>
        <w:rPr>
          <w:rFonts w:hint="eastAsia"/>
          <w:lang w:val="en-US" w:eastAsia="zh-CN"/>
        </w:rPr>
        <w:t>采购内容：</w:t>
      </w:r>
    </w:p>
    <w:p w14:paraId="6E5E45FA">
      <w:pPr>
        <w:pStyle w:val="20"/>
        <w:numPr>
          <w:ilvl w:val="0"/>
          <w:numId w:val="0"/>
        </w:numPr>
        <w:rPr>
          <w:rFonts w:hint="eastAsia" w:eastAsia="宋体"/>
          <w:lang w:val="en-US" w:eastAsia="zh-CN"/>
        </w:rPr>
      </w:pPr>
      <w:r>
        <w:rPr>
          <w:rFonts w:hint="eastAsia" w:eastAsia="宋体"/>
          <w:lang w:val="en-US" w:eastAsia="zh-CN"/>
        </w:rPr>
        <w:t>根据本项工程采购需求，本次采购内容如下： 工程量清单及有关附表包括的全部内容。工程量清单：（见附件）</w:t>
      </w:r>
    </w:p>
    <w:p w14:paraId="143D3B78">
      <w:pPr>
        <w:pStyle w:val="20"/>
        <w:numPr>
          <w:ilvl w:val="0"/>
          <w:numId w:val="29"/>
        </w:numPr>
        <w:rPr>
          <w:rFonts w:hint="eastAsia" w:eastAsia="宋体"/>
          <w:lang w:val="en-US" w:eastAsia="zh-CN"/>
        </w:rPr>
      </w:pPr>
      <w:bookmarkStart w:id="0" w:name="_bookmark2"/>
      <w:bookmarkEnd w:id="0"/>
      <w:r>
        <w:rPr>
          <w:rFonts w:hint="eastAsia" w:eastAsia="宋体"/>
          <w:lang w:val="en-US" w:eastAsia="zh-CN"/>
        </w:rPr>
        <w:t>2、施工要求</w:t>
      </w:r>
    </w:p>
    <w:p w14:paraId="721E68E5">
      <w:pPr>
        <w:pStyle w:val="20"/>
        <w:numPr>
          <w:ilvl w:val="0"/>
          <w:numId w:val="0"/>
        </w:numPr>
        <w:rPr>
          <w:rFonts w:hint="eastAsia" w:eastAsia="宋体"/>
          <w:lang w:val="en-US" w:eastAsia="zh-CN"/>
        </w:rPr>
      </w:pPr>
      <w:r>
        <w:rPr>
          <w:rFonts w:hint="eastAsia" w:eastAsia="宋体"/>
          <w:lang w:val="en-US" w:eastAsia="zh-CN"/>
        </w:rPr>
        <w:t>2.1承包方式：包工包料。所需材料符合国家相关标准； 整体要求结实、美观、耐用，质量优良。</w:t>
      </w:r>
    </w:p>
    <w:p w14:paraId="713DB74B">
      <w:pPr>
        <w:pStyle w:val="20"/>
        <w:numPr>
          <w:ilvl w:val="0"/>
          <w:numId w:val="0"/>
        </w:numPr>
        <w:rPr>
          <w:rFonts w:hint="eastAsia" w:eastAsia="宋体"/>
          <w:lang w:val="en-US" w:eastAsia="zh-CN"/>
        </w:rPr>
      </w:pPr>
      <w:r>
        <w:rPr>
          <w:rFonts w:hint="eastAsia" w:eastAsia="宋体"/>
          <w:lang w:val="en-US" w:eastAsia="zh-CN"/>
        </w:rPr>
        <w:t>2.2质量标准：合格。</w:t>
      </w:r>
    </w:p>
    <w:p w14:paraId="4E8D46FD">
      <w:pPr>
        <w:pStyle w:val="20"/>
        <w:numPr>
          <w:ilvl w:val="0"/>
          <w:numId w:val="0"/>
        </w:numPr>
        <w:rPr>
          <w:rFonts w:hint="eastAsia" w:eastAsia="宋体"/>
          <w:lang w:val="en-US" w:eastAsia="zh-CN"/>
        </w:rPr>
      </w:pPr>
      <w:r>
        <w:rPr>
          <w:rFonts w:hint="eastAsia" w:eastAsia="宋体"/>
          <w:lang w:val="en-US" w:eastAsia="zh-CN"/>
        </w:rPr>
        <w:t>2.3工期：签订合同后30日历天。</w:t>
      </w:r>
    </w:p>
    <w:p w14:paraId="252CD7EF">
      <w:pPr>
        <w:pStyle w:val="20"/>
        <w:numPr>
          <w:ilvl w:val="0"/>
          <w:numId w:val="0"/>
        </w:numPr>
        <w:rPr>
          <w:rFonts w:hint="eastAsia" w:eastAsia="宋体"/>
          <w:lang w:val="en-US" w:eastAsia="zh-CN"/>
        </w:rPr>
      </w:pPr>
      <w:r>
        <w:rPr>
          <w:rFonts w:hint="eastAsia" w:eastAsia="宋体"/>
          <w:lang w:val="en-US" w:eastAsia="zh-CN"/>
        </w:rPr>
        <w:t>2.4保修期：按相关行业标准或双方签订合同时约定。</w:t>
      </w:r>
    </w:p>
    <w:p w14:paraId="122DB206">
      <w:pPr>
        <w:pStyle w:val="20"/>
        <w:numPr>
          <w:ilvl w:val="0"/>
          <w:numId w:val="0"/>
        </w:numPr>
        <w:rPr>
          <w:rFonts w:hint="eastAsia" w:eastAsia="宋体"/>
          <w:lang w:val="en-US" w:eastAsia="zh-CN"/>
        </w:rPr>
      </w:pPr>
      <w:r>
        <w:rPr>
          <w:rFonts w:hint="eastAsia" w:eastAsia="宋体"/>
          <w:lang w:val="en-US" w:eastAsia="zh-CN"/>
        </w:rPr>
        <w:t>2.5提供提供7×12小时工程服务，接到服务请求后，1小时响应，24小时内上门并视情况解决问题。</w:t>
      </w:r>
    </w:p>
    <w:p w14:paraId="5EE7E195">
      <w:pPr>
        <w:pStyle w:val="20"/>
        <w:numPr>
          <w:ilvl w:val="0"/>
          <w:numId w:val="0"/>
        </w:numPr>
        <w:rPr>
          <w:rFonts w:hint="eastAsia" w:eastAsia="宋体"/>
          <w:lang w:val="en-US" w:eastAsia="zh-CN"/>
        </w:rPr>
      </w:pPr>
      <w:r>
        <w:rPr>
          <w:rFonts w:hint="eastAsia" w:eastAsia="宋体"/>
          <w:lang w:val="en-US" w:eastAsia="zh-CN"/>
        </w:rPr>
        <w:t>2.6施工的具体要求见施工图纸及工程效果图。</w:t>
      </w:r>
    </w:p>
    <w:p w14:paraId="3E21160D">
      <w:pPr>
        <w:pStyle w:val="20"/>
        <w:numPr>
          <w:ilvl w:val="0"/>
          <w:numId w:val="0"/>
        </w:numPr>
        <w:rPr>
          <w:rFonts w:hint="eastAsia" w:eastAsia="宋体"/>
          <w:lang w:val="en-US" w:eastAsia="zh-CN"/>
        </w:rPr>
      </w:pPr>
      <w:r>
        <w:rPr>
          <w:rFonts w:hint="eastAsia" w:eastAsia="宋体"/>
          <w:lang w:val="en-US" w:eastAsia="zh-CN"/>
        </w:rPr>
        <w:t>2.7投标人工程预算以现场勘察、施工图纸、工程量清单、所需材料及工期等要求综合考虑。</w:t>
      </w:r>
    </w:p>
    <w:p w14:paraId="7F46C575">
      <w:pPr>
        <w:pStyle w:val="20"/>
        <w:numPr>
          <w:ilvl w:val="0"/>
          <w:numId w:val="0"/>
        </w:numPr>
        <w:rPr>
          <w:rFonts w:hint="eastAsia" w:eastAsia="宋体"/>
          <w:lang w:val="en-US" w:eastAsia="zh-CN"/>
        </w:rPr>
      </w:pPr>
      <w:r>
        <w:rPr>
          <w:rFonts w:hint="eastAsia" w:eastAsia="宋体"/>
          <w:lang w:val="en-US" w:eastAsia="zh-CN"/>
        </w:rPr>
        <w:t>2.8严格落实安全措施，周密组织，文明施工。</w:t>
      </w:r>
    </w:p>
    <w:p w14:paraId="672E9AE7">
      <w:pPr>
        <w:pStyle w:val="5"/>
        <w:numPr>
          <w:ilvl w:val="0"/>
          <w:numId w:val="0"/>
        </w:numPr>
        <w:rPr>
          <w:rFonts w:hint="default"/>
          <w:lang w:val="en-US" w:eastAsia="zh-CN"/>
        </w:rPr>
      </w:pPr>
    </w:p>
    <w:p w14:paraId="5E89BDCA">
      <w:pP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br w:type="page"/>
      </w:r>
    </w:p>
    <w:p w14:paraId="15AC77D2">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2544E88C">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195B661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0C328D1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24303FE9">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30B2D84D">
      <w:pPr>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br w:type="page"/>
      </w:r>
    </w:p>
    <w:p w14:paraId="0E1A41BA">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4B8432E9">
      <w:pPr>
        <w:spacing w:before="0" w:after="0" w:line="240" w:lineRule="auto"/>
        <w:ind w:left="0" w:right="0" w:firstLine="0"/>
        <w:jc w:val="left"/>
        <w:rPr>
          <w:rFonts w:ascii="宋体" w:hAnsi="宋体" w:eastAsia="宋体" w:cs="宋体"/>
          <w:color w:val="auto"/>
          <w:spacing w:val="0"/>
          <w:position w:val="0"/>
          <w:sz w:val="24"/>
          <w:shd w:val="clear" w:fill="auto"/>
        </w:rPr>
      </w:pPr>
    </w:p>
    <w:p w14:paraId="2AECE900">
      <w:pPr>
        <w:spacing w:before="0" w:after="0" w:line="360" w:lineRule="auto"/>
        <w:ind w:left="0" w:right="0" w:firstLine="0"/>
        <w:jc w:val="left"/>
        <w:rPr>
          <w:rFonts w:ascii="宋体" w:hAnsi="宋体" w:eastAsia="宋体" w:cs="宋体"/>
          <w:color w:val="auto"/>
          <w:spacing w:val="0"/>
          <w:position w:val="0"/>
          <w:sz w:val="24"/>
          <w:shd w:val="clear" w:fill="auto"/>
        </w:rPr>
      </w:pPr>
    </w:p>
    <w:p w14:paraId="414C203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0A50E34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39F1686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42F0ED8D">
      <w:pPr>
        <w:spacing w:before="0" w:after="0" w:line="360" w:lineRule="auto"/>
        <w:ind w:left="0" w:right="0" w:firstLine="480"/>
        <w:jc w:val="both"/>
        <w:rPr>
          <w:rFonts w:ascii="宋体" w:hAnsi="宋体" w:eastAsia="宋体" w:cs="宋体"/>
          <w:color w:val="auto"/>
          <w:spacing w:val="0"/>
          <w:position w:val="0"/>
          <w:sz w:val="24"/>
          <w:shd w:val="clear" w:fill="auto"/>
        </w:rPr>
      </w:pPr>
    </w:p>
    <w:p w14:paraId="24B199E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7FE36429">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24CF87C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14D59D5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33E7D552">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6"/>
        <w:tblW w:w="0" w:type="auto"/>
        <w:tblInd w:w="0" w:type="dxa"/>
        <w:tblLayout w:type="autofit"/>
        <w:tblCellMar>
          <w:top w:w="0" w:type="dxa"/>
          <w:left w:w="10" w:type="dxa"/>
          <w:bottom w:w="0" w:type="dxa"/>
          <w:right w:w="10" w:type="dxa"/>
        </w:tblCellMar>
      </w:tblPr>
      <w:tblGrid>
        <w:gridCol w:w="5328"/>
      </w:tblGrid>
      <w:tr w14:paraId="2611FABD">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39B009">
            <w:pPr>
              <w:spacing w:before="0" w:after="0" w:line="480" w:lineRule="auto"/>
              <w:ind w:left="0" w:right="0" w:firstLine="0"/>
              <w:jc w:val="both"/>
              <w:rPr>
                <w:rFonts w:ascii="宋体" w:hAnsi="宋体" w:eastAsia="宋体" w:cs="宋体"/>
                <w:b/>
                <w:color w:val="auto"/>
                <w:spacing w:val="0"/>
                <w:position w:val="0"/>
                <w:sz w:val="24"/>
                <w:shd w:val="clear" w:fill="auto"/>
              </w:rPr>
            </w:pPr>
          </w:p>
          <w:p w14:paraId="2DAD02C0">
            <w:pPr>
              <w:spacing w:before="0" w:after="0" w:line="480" w:lineRule="auto"/>
              <w:ind w:left="0" w:right="0" w:firstLine="0"/>
              <w:jc w:val="both"/>
              <w:rPr>
                <w:rFonts w:ascii="宋体" w:hAnsi="宋体" w:eastAsia="宋体" w:cs="宋体"/>
                <w:b/>
                <w:color w:val="auto"/>
                <w:spacing w:val="0"/>
                <w:position w:val="0"/>
                <w:sz w:val="24"/>
                <w:shd w:val="clear" w:fill="auto"/>
              </w:rPr>
            </w:pPr>
          </w:p>
          <w:p w14:paraId="4099EECF">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153E61B3">
            <w:pPr>
              <w:spacing w:before="0" w:after="0" w:line="480" w:lineRule="auto"/>
              <w:ind w:left="0" w:right="0" w:firstLine="0"/>
              <w:jc w:val="both"/>
              <w:rPr>
                <w:rFonts w:ascii="宋体" w:hAnsi="宋体" w:eastAsia="宋体" w:cs="宋体"/>
                <w:color w:val="auto"/>
                <w:spacing w:val="0"/>
                <w:position w:val="0"/>
                <w:sz w:val="24"/>
                <w:shd w:val="clear" w:fill="auto"/>
              </w:rPr>
            </w:pPr>
          </w:p>
          <w:p w14:paraId="1BB0438A">
            <w:pPr>
              <w:spacing w:before="0" w:after="0" w:line="480" w:lineRule="auto"/>
              <w:ind w:left="0" w:right="0" w:firstLine="0"/>
              <w:jc w:val="both"/>
              <w:rPr>
                <w:rFonts w:ascii="宋体" w:hAnsi="宋体" w:eastAsia="宋体" w:cs="宋体"/>
                <w:color w:val="auto"/>
                <w:spacing w:val="0"/>
                <w:position w:val="0"/>
                <w:shd w:val="clear" w:fill="auto"/>
              </w:rPr>
            </w:pPr>
          </w:p>
        </w:tc>
      </w:tr>
    </w:tbl>
    <w:p w14:paraId="57F2E1A1">
      <w:pPr>
        <w:spacing w:before="0" w:after="0" w:line="360" w:lineRule="auto"/>
        <w:ind w:left="0" w:right="0" w:firstLine="0"/>
        <w:jc w:val="both"/>
        <w:rPr>
          <w:rFonts w:ascii="宋体" w:hAnsi="宋体" w:eastAsia="宋体" w:cs="宋体"/>
          <w:color w:val="auto"/>
          <w:spacing w:val="0"/>
          <w:position w:val="0"/>
          <w:sz w:val="24"/>
          <w:shd w:val="clear" w:fill="auto"/>
        </w:rPr>
      </w:pPr>
    </w:p>
    <w:p w14:paraId="6187D38B">
      <w:pPr>
        <w:spacing w:before="0" w:after="0" w:line="360" w:lineRule="auto"/>
        <w:ind w:left="0" w:right="0" w:firstLine="0"/>
        <w:jc w:val="center"/>
        <w:rPr>
          <w:rFonts w:ascii="宋体" w:hAnsi="宋体" w:eastAsia="宋体" w:cs="宋体"/>
          <w:color w:val="auto"/>
          <w:spacing w:val="0"/>
          <w:position w:val="0"/>
          <w:sz w:val="24"/>
          <w:shd w:val="clear" w:fill="auto"/>
        </w:rPr>
      </w:pPr>
    </w:p>
    <w:p w14:paraId="1640AE7D">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78D5D47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1CA6859">
      <w:pPr>
        <w:spacing w:before="0" w:after="0" w:line="360" w:lineRule="auto"/>
        <w:ind w:left="0" w:right="0" w:firstLine="0"/>
        <w:jc w:val="center"/>
        <w:rPr>
          <w:rFonts w:ascii="宋体" w:hAnsi="宋体" w:eastAsia="宋体" w:cs="宋体"/>
          <w:color w:val="auto"/>
          <w:spacing w:val="0"/>
          <w:position w:val="0"/>
          <w:sz w:val="24"/>
          <w:shd w:val="clear" w:fill="auto"/>
        </w:rPr>
      </w:pPr>
    </w:p>
    <w:p w14:paraId="1FF4A9E6">
      <w:pPr>
        <w:spacing w:before="0" w:after="0" w:line="360" w:lineRule="auto"/>
        <w:ind w:left="0" w:right="0" w:firstLine="0"/>
        <w:jc w:val="center"/>
        <w:rPr>
          <w:rFonts w:ascii="宋体" w:hAnsi="宋体" w:eastAsia="宋体" w:cs="宋体"/>
          <w:color w:val="auto"/>
          <w:spacing w:val="0"/>
          <w:position w:val="0"/>
          <w:sz w:val="24"/>
          <w:shd w:val="clear" w:fill="auto"/>
        </w:rPr>
      </w:pPr>
    </w:p>
    <w:p w14:paraId="32A2B9A3">
      <w:pPr>
        <w:spacing w:before="0" w:after="0" w:line="360" w:lineRule="auto"/>
        <w:ind w:left="0" w:right="0" w:firstLine="0"/>
        <w:jc w:val="center"/>
        <w:rPr>
          <w:rFonts w:ascii="宋体" w:hAnsi="宋体" w:eastAsia="宋体" w:cs="宋体"/>
          <w:color w:val="auto"/>
          <w:spacing w:val="0"/>
          <w:position w:val="0"/>
          <w:sz w:val="24"/>
          <w:shd w:val="clear" w:fill="auto"/>
        </w:rPr>
      </w:pPr>
    </w:p>
    <w:p w14:paraId="67BE2806">
      <w:pPr>
        <w:spacing w:before="0" w:after="0" w:line="360" w:lineRule="auto"/>
        <w:ind w:left="0" w:right="0" w:firstLine="0"/>
        <w:jc w:val="center"/>
        <w:rPr>
          <w:rFonts w:ascii="宋体" w:hAnsi="宋体" w:eastAsia="宋体" w:cs="宋体"/>
          <w:color w:val="auto"/>
          <w:spacing w:val="0"/>
          <w:position w:val="0"/>
          <w:sz w:val="24"/>
          <w:shd w:val="clear" w:fill="auto"/>
        </w:rPr>
      </w:pPr>
    </w:p>
    <w:p w14:paraId="254B8921">
      <w:pPr>
        <w:spacing w:before="0" w:after="0" w:line="360" w:lineRule="auto"/>
        <w:ind w:left="0" w:right="0" w:firstLine="0"/>
        <w:jc w:val="center"/>
        <w:rPr>
          <w:rFonts w:ascii="宋体" w:hAnsi="宋体" w:eastAsia="宋体" w:cs="宋体"/>
          <w:color w:val="auto"/>
          <w:spacing w:val="0"/>
          <w:position w:val="0"/>
          <w:sz w:val="24"/>
          <w:shd w:val="clear" w:fill="auto"/>
        </w:rPr>
      </w:pPr>
    </w:p>
    <w:p w14:paraId="7F833516">
      <w:pP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p>
    <w:p w14:paraId="1303774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2BEE9DC0">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56DAEE5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360B201F">
      <w:pPr>
        <w:spacing w:before="0" w:after="0" w:line="360" w:lineRule="auto"/>
        <w:ind w:left="0" w:right="0" w:firstLine="480"/>
        <w:jc w:val="both"/>
        <w:rPr>
          <w:rFonts w:ascii="宋体" w:hAnsi="宋体" w:eastAsia="宋体" w:cs="宋体"/>
          <w:color w:val="auto"/>
          <w:spacing w:val="0"/>
          <w:position w:val="0"/>
          <w:sz w:val="24"/>
          <w:shd w:val="clear" w:fill="auto"/>
        </w:rPr>
      </w:pPr>
    </w:p>
    <w:p w14:paraId="1A09F16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6842E3D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430B5F4D">
      <w:pPr>
        <w:spacing w:before="0" w:after="0" w:line="360" w:lineRule="auto"/>
        <w:ind w:left="0" w:right="0" w:firstLine="0"/>
        <w:jc w:val="both"/>
        <w:rPr>
          <w:rFonts w:ascii="宋体" w:hAnsi="宋体" w:eastAsia="宋体" w:cs="宋体"/>
          <w:color w:val="auto"/>
          <w:spacing w:val="0"/>
          <w:position w:val="0"/>
          <w:sz w:val="24"/>
          <w:shd w:val="clear" w:fill="auto"/>
        </w:rPr>
      </w:pPr>
    </w:p>
    <w:p w14:paraId="0C0E2A2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53CC6DD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1B98748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0035212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6"/>
        <w:tblW w:w="0" w:type="auto"/>
        <w:tblInd w:w="0" w:type="dxa"/>
        <w:tblLayout w:type="autofit"/>
        <w:tblCellMar>
          <w:top w:w="0" w:type="dxa"/>
          <w:left w:w="10" w:type="dxa"/>
          <w:bottom w:w="0" w:type="dxa"/>
          <w:right w:w="10" w:type="dxa"/>
        </w:tblCellMar>
      </w:tblPr>
      <w:tblGrid>
        <w:gridCol w:w="5508"/>
      </w:tblGrid>
      <w:tr w14:paraId="7C3C271D">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BC7549">
            <w:pPr>
              <w:spacing w:before="0" w:after="0" w:line="480" w:lineRule="auto"/>
              <w:ind w:left="0" w:right="0" w:firstLine="0"/>
              <w:jc w:val="both"/>
              <w:rPr>
                <w:rFonts w:ascii="宋体" w:hAnsi="宋体" w:eastAsia="宋体" w:cs="宋体"/>
                <w:b/>
                <w:color w:val="auto"/>
                <w:spacing w:val="0"/>
                <w:position w:val="0"/>
                <w:sz w:val="24"/>
                <w:shd w:val="clear" w:fill="auto"/>
              </w:rPr>
            </w:pPr>
          </w:p>
          <w:p w14:paraId="4A131361">
            <w:pPr>
              <w:spacing w:before="0" w:after="0" w:line="480" w:lineRule="auto"/>
              <w:ind w:left="0" w:right="0" w:firstLine="0"/>
              <w:jc w:val="both"/>
              <w:rPr>
                <w:rFonts w:ascii="宋体" w:hAnsi="宋体" w:eastAsia="宋体" w:cs="宋体"/>
                <w:b/>
                <w:color w:val="auto"/>
                <w:spacing w:val="0"/>
                <w:position w:val="0"/>
                <w:sz w:val="24"/>
                <w:shd w:val="clear" w:fill="auto"/>
              </w:rPr>
            </w:pPr>
          </w:p>
          <w:p w14:paraId="63C03F8B">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19E6806A">
      <w:pPr>
        <w:spacing w:before="0" w:after="0" w:line="360" w:lineRule="auto"/>
        <w:ind w:left="0" w:right="0" w:firstLine="480"/>
        <w:jc w:val="both"/>
        <w:rPr>
          <w:rFonts w:ascii="宋体" w:hAnsi="宋体" w:eastAsia="宋体" w:cs="宋体"/>
          <w:color w:val="auto"/>
          <w:spacing w:val="0"/>
          <w:position w:val="0"/>
          <w:sz w:val="24"/>
          <w:shd w:val="clear" w:fill="auto"/>
        </w:rPr>
      </w:pPr>
    </w:p>
    <w:p w14:paraId="037631D6">
      <w:pPr>
        <w:spacing w:before="0" w:after="0" w:line="360" w:lineRule="auto"/>
        <w:ind w:left="0" w:right="0" w:firstLine="0"/>
        <w:jc w:val="center"/>
        <w:rPr>
          <w:rFonts w:ascii="宋体" w:hAnsi="宋体" w:eastAsia="宋体" w:cs="宋体"/>
          <w:color w:val="auto"/>
          <w:spacing w:val="0"/>
          <w:position w:val="0"/>
          <w:sz w:val="24"/>
          <w:shd w:val="clear" w:fill="auto"/>
        </w:rPr>
      </w:pPr>
    </w:p>
    <w:p w14:paraId="2C54068A">
      <w:pPr>
        <w:spacing w:before="0" w:after="0" w:line="360" w:lineRule="auto"/>
        <w:ind w:left="0" w:right="0" w:firstLine="0"/>
        <w:jc w:val="center"/>
        <w:rPr>
          <w:rFonts w:ascii="宋体" w:hAnsi="宋体" w:eastAsia="宋体" w:cs="宋体"/>
          <w:color w:val="auto"/>
          <w:spacing w:val="0"/>
          <w:position w:val="0"/>
          <w:sz w:val="24"/>
          <w:shd w:val="clear" w:fill="auto"/>
        </w:rPr>
      </w:pPr>
    </w:p>
    <w:p w14:paraId="6E4E4B1E">
      <w:pPr>
        <w:spacing w:before="0" w:after="0" w:line="360" w:lineRule="auto"/>
        <w:ind w:left="0" w:right="0" w:firstLine="0"/>
        <w:jc w:val="center"/>
        <w:rPr>
          <w:rFonts w:ascii="宋体" w:hAnsi="宋体" w:eastAsia="宋体" w:cs="宋体"/>
          <w:color w:val="auto"/>
          <w:spacing w:val="0"/>
          <w:position w:val="0"/>
          <w:sz w:val="24"/>
          <w:shd w:val="clear" w:fill="auto"/>
        </w:rPr>
      </w:pPr>
    </w:p>
    <w:p w14:paraId="6550592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2FB3C5E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C4CF2FD">
      <w:pPr>
        <w:spacing w:before="0" w:after="0" w:line="360" w:lineRule="auto"/>
        <w:ind w:left="0" w:right="0" w:firstLine="0"/>
        <w:jc w:val="center"/>
        <w:rPr>
          <w:rFonts w:ascii="宋体" w:hAnsi="宋体" w:eastAsia="宋体" w:cs="宋体"/>
          <w:color w:val="auto"/>
          <w:spacing w:val="0"/>
          <w:position w:val="0"/>
          <w:sz w:val="24"/>
          <w:shd w:val="clear" w:fill="auto"/>
        </w:rPr>
      </w:pPr>
    </w:p>
    <w:p w14:paraId="033F4089">
      <w:pPr>
        <w:spacing w:before="0" w:after="0" w:line="240" w:lineRule="auto"/>
        <w:ind w:left="0" w:right="0" w:firstLine="240"/>
        <w:jc w:val="left"/>
        <w:rPr>
          <w:rFonts w:ascii="宋体" w:hAnsi="宋体" w:eastAsia="宋体" w:cs="宋体"/>
          <w:color w:val="auto"/>
          <w:spacing w:val="0"/>
          <w:position w:val="0"/>
          <w:sz w:val="24"/>
          <w:shd w:val="clear" w:fill="auto"/>
        </w:rPr>
      </w:pPr>
    </w:p>
    <w:p w14:paraId="2F1E964E">
      <w:pPr>
        <w:spacing w:before="0" w:after="0" w:line="240" w:lineRule="auto"/>
        <w:ind w:left="0" w:right="0" w:firstLine="240"/>
        <w:jc w:val="left"/>
        <w:rPr>
          <w:rFonts w:ascii="宋体" w:hAnsi="宋体" w:eastAsia="宋体" w:cs="宋体"/>
          <w:color w:val="auto"/>
          <w:spacing w:val="0"/>
          <w:position w:val="0"/>
          <w:sz w:val="24"/>
          <w:shd w:val="clear" w:fill="auto"/>
        </w:rPr>
      </w:pPr>
    </w:p>
    <w:p w14:paraId="69877132">
      <w:pPr>
        <w:spacing w:before="0" w:after="0" w:line="240" w:lineRule="auto"/>
        <w:ind w:left="0" w:right="0" w:firstLine="240"/>
        <w:jc w:val="left"/>
        <w:rPr>
          <w:rFonts w:ascii="宋体" w:hAnsi="宋体" w:eastAsia="宋体" w:cs="宋体"/>
          <w:color w:val="auto"/>
          <w:spacing w:val="0"/>
          <w:position w:val="0"/>
          <w:sz w:val="24"/>
          <w:shd w:val="clear" w:fill="auto"/>
        </w:rPr>
      </w:pPr>
    </w:p>
    <w:p w14:paraId="09455A0A">
      <w:pPr>
        <w:spacing w:before="0" w:after="0" w:line="240" w:lineRule="auto"/>
        <w:ind w:left="0" w:right="0" w:firstLine="240"/>
        <w:jc w:val="left"/>
        <w:rPr>
          <w:rFonts w:ascii="宋体" w:hAnsi="宋体" w:eastAsia="宋体" w:cs="宋体"/>
          <w:color w:val="auto"/>
          <w:spacing w:val="0"/>
          <w:position w:val="0"/>
          <w:sz w:val="24"/>
          <w:shd w:val="clear" w:fill="auto"/>
        </w:rPr>
      </w:pPr>
    </w:p>
    <w:p w14:paraId="35DE3C51">
      <w:pPr>
        <w:spacing w:before="0" w:after="0" w:line="240" w:lineRule="auto"/>
        <w:ind w:left="0" w:right="0" w:firstLine="240"/>
        <w:jc w:val="left"/>
        <w:rPr>
          <w:rFonts w:ascii="宋体" w:hAnsi="宋体" w:eastAsia="宋体" w:cs="宋体"/>
          <w:color w:val="auto"/>
          <w:spacing w:val="0"/>
          <w:position w:val="0"/>
          <w:sz w:val="24"/>
          <w:shd w:val="clear" w:fill="auto"/>
        </w:rPr>
      </w:pPr>
    </w:p>
    <w:p w14:paraId="5000D8A1">
      <w:pPr>
        <w:spacing w:before="0" w:after="0" w:line="240" w:lineRule="auto"/>
        <w:ind w:left="0" w:right="0" w:firstLine="240"/>
        <w:jc w:val="left"/>
        <w:rPr>
          <w:rFonts w:ascii="宋体" w:hAnsi="宋体" w:eastAsia="宋体" w:cs="宋体"/>
          <w:color w:val="auto"/>
          <w:spacing w:val="0"/>
          <w:position w:val="0"/>
          <w:sz w:val="24"/>
          <w:shd w:val="clear" w:fill="auto"/>
        </w:rPr>
      </w:pPr>
    </w:p>
    <w:p w14:paraId="105FE3E3">
      <w:pPr>
        <w:spacing w:before="0" w:after="0" w:line="240" w:lineRule="auto"/>
        <w:ind w:left="0" w:right="0" w:firstLine="240"/>
        <w:jc w:val="left"/>
        <w:rPr>
          <w:rFonts w:ascii="宋体" w:hAnsi="宋体" w:eastAsia="宋体" w:cs="宋体"/>
          <w:color w:val="auto"/>
          <w:spacing w:val="0"/>
          <w:position w:val="0"/>
          <w:sz w:val="24"/>
          <w:shd w:val="clear" w:fill="auto"/>
        </w:rPr>
      </w:pPr>
    </w:p>
    <w:p w14:paraId="46FA73A9">
      <w:pPr>
        <w:pStyle w:val="21"/>
      </w:pPr>
    </w:p>
    <w:p w14:paraId="333CD556">
      <w:pPr>
        <w:spacing w:before="0" w:after="0" w:line="240" w:lineRule="auto"/>
        <w:ind w:left="0" w:right="0" w:firstLine="240"/>
        <w:jc w:val="left"/>
        <w:rPr>
          <w:rFonts w:ascii="宋体" w:hAnsi="宋体" w:eastAsia="宋体" w:cs="宋体"/>
          <w:color w:val="auto"/>
          <w:spacing w:val="0"/>
          <w:position w:val="0"/>
          <w:sz w:val="24"/>
          <w:shd w:val="clear" w:fill="auto"/>
        </w:rPr>
      </w:pPr>
    </w:p>
    <w:p w14:paraId="71A1B7CD">
      <w:pP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p>
    <w:p w14:paraId="0A7160AD">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3D11D2FC">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7BB9E45A">
      <w:pPr>
        <w:spacing w:before="0" w:after="0" w:line="240" w:lineRule="auto"/>
        <w:ind w:left="0" w:right="0" w:firstLine="240"/>
        <w:jc w:val="left"/>
        <w:rPr>
          <w:rFonts w:ascii="宋体" w:hAnsi="宋体" w:eastAsia="宋体" w:cs="宋体"/>
          <w:color w:val="auto"/>
          <w:spacing w:val="0"/>
          <w:position w:val="0"/>
          <w:sz w:val="24"/>
          <w:shd w:val="clear" w:fill="auto"/>
        </w:rPr>
      </w:pPr>
    </w:p>
    <w:p w14:paraId="68C09135">
      <w:pPr>
        <w:spacing w:before="0" w:after="0" w:line="240" w:lineRule="auto"/>
        <w:ind w:left="0" w:right="0" w:firstLine="240"/>
        <w:jc w:val="left"/>
        <w:rPr>
          <w:rFonts w:ascii="宋体" w:hAnsi="宋体" w:eastAsia="宋体" w:cs="宋体"/>
          <w:color w:val="auto"/>
          <w:spacing w:val="0"/>
          <w:position w:val="0"/>
          <w:sz w:val="24"/>
          <w:shd w:val="clear" w:fill="auto"/>
        </w:rPr>
      </w:pPr>
    </w:p>
    <w:p w14:paraId="38EE774A">
      <w:pPr>
        <w:spacing w:before="0" w:after="0" w:line="240" w:lineRule="auto"/>
        <w:ind w:left="0" w:right="0" w:firstLine="240"/>
        <w:jc w:val="left"/>
        <w:rPr>
          <w:rFonts w:ascii="宋体" w:hAnsi="宋体" w:eastAsia="宋体" w:cs="宋体"/>
          <w:color w:val="auto"/>
          <w:spacing w:val="0"/>
          <w:position w:val="0"/>
          <w:sz w:val="24"/>
          <w:shd w:val="clear" w:fill="auto"/>
        </w:rPr>
      </w:pPr>
    </w:p>
    <w:p w14:paraId="60DBB9A9">
      <w:pPr>
        <w:spacing w:before="0" w:after="0" w:line="240" w:lineRule="auto"/>
        <w:ind w:left="0" w:right="0" w:firstLine="240"/>
        <w:jc w:val="left"/>
        <w:rPr>
          <w:rFonts w:ascii="宋体" w:hAnsi="宋体" w:eastAsia="宋体" w:cs="宋体"/>
          <w:color w:val="auto"/>
          <w:spacing w:val="0"/>
          <w:position w:val="0"/>
          <w:sz w:val="24"/>
          <w:shd w:val="clear" w:fill="auto"/>
        </w:rPr>
      </w:pPr>
    </w:p>
    <w:p w14:paraId="31B0AD8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35714D76">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6DF73673">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7F824842">
      <w:pPr>
        <w:spacing w:before="0" w:after="0" w:line="240" w:lineRule="auto"/>
        <w:ind w:left="0" w:right="0" w:firstLine="0"/>
        <w:jc w:val="both"/>
        <w:rPr>
          <w:rFonts w:ascii="宋体" w:hAnsi="宋体" w:eastAsia="宋体" w:cs="宋体"/>
          <w:color w:val="auto"/>
          <w:spacing w:val="0"/>
          <w:position w:val="0"/>
          <w:sz w:val="24"/>
          <w:shd w:val="clear" w:fill="auto"/>
        </w:rPr>
      </w:pPr>
    </w:p>
    <w:p w14:paraId="155BE987">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49D935F2">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6208884B">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3B511434">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0661C3D5">
      <w:pPr>
        <w:numPr>
          <w:ilvl w:val="0"/>
          <w:numId w:val="30"/>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730523E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3CB8019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6F04CC3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0EF2AE1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01273A3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3874129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12BB34DC">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42783259">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12EE8E03">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0EFB3EB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3E0DF9F6">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6959F309">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26954DF4">
      <w:pPr>
        <w:spacing w:before="0" w:after="0" w:line="360" w:lineRule="auto"/>
        <w:ind w:left="0" w:right="0" w:firstLine="0"/>
        <w:jc w:val="left"/>
        <w:rPr>
          <w:rFonts w:ascii="宋体" w:hAnsi="宋体" w:eastAsia="宋体" w:cs="宋体"/>
          <w:color w:val="auto"/>
          <w:spacing w:val="0"/>
          <w:position w:val="0"/>
          <w:sz w:val="24"/>
          <w:shd w:val="clear" w:fill="auto"/>
        </w:rPr>
      </w:pPr>
    </w:p>
    <w:p w14:paraId="2B57A9F7">
      <w:pPr>
        <w:spacing w:before="0" w:after="0" w:line="360" w:lineRule="auto"/>
        <w:ind w:left="0" w:right="0" w:firstLine="0"/>
        <w:jc w:val="left"/>
        <w:rPr>
          <w:rFonts w:ascii="宋体" w:hAnsi="宋体" w:eastAsia="宋体" w:cs="宋体"/>
          <w:color w:val="auto"/>
          <w:spacing w:val="0"/>
          <w:position w:val="0"/>
          <w:sz w:val="24"/>
          <w:shd w:val="clear" w:fill="auto"/>
        </w:rPr>
      </w:pPr>
    </w:p>
    <w:p w14:paraId="51523CD1">
      <w:pPr>
        <w:spacing w:before="0" w:after="0" w:line="360" w:lineRule="auto"/>
        <w:ind w:left="0" w:right="0" w:firstLine="0"/>
        <w:jc w:val="left"/>
        <w:rPr>
          <w:rFonts w:ascii="宋体" w:hAnsi="宋体" w:eastAsia="宋体" w:cs="宋体"/>
          <w:color w:val="auto"/>
          <w:spacing w:val="0"/>
          <w:position w:val="0"/>
          <w:sz w:val="24"/>
          <w:shd w:val="clear" w:fill="auto"/>
        </w:rPr>
      </w:pPr>
    </w:p>
    <w:p w14:paraId="3F104197">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3F5F3E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2A350B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468390A0">
      <w:pP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p>
    <w:p w14:paraId="2F8D277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3AFF9E2F">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6"/>
        <w:tblW w:w="0" w:type="auto"/>
        <w:jc w:val="center"/>
        <w:tblLayout w:type="autofit"/>
        <w:tblCellMar>
          <w:top w:w="0" w:type="dxa"/>
          <w:left w:w="10" w:type="dxa"/>
          <w:bottom w:w="0" w:type="dxa"/>
          <w:right w:w="10" w:type="dxa"/>
        </w:tblCellMar>
      </w:tblPr>
      <w:tblGrid>
        <w:gridCol w:w="2471"/>
        <w:gridCol w:w="6667"/>
      </w:tblGrid>
      <w:tr w14:paraId="1DEB4984">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6E0FE6">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A21C2">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7CD4A08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4C4CB">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DE5230">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740BB15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B6B3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57001613">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9407E">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214FD6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ACBF2">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BE657">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50C47EA8">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C4AF513">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4DC15156">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34F37A2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054C0B0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5529707E">
      <w:pPr>
        <w:spacing w:before="185"/>
        <w:ind w:left="592" w:right="985"/>
        <w:jc w:val="center"/>
        <w:rPr>
          <w:b/>
          <w:color w:val="000000" w:themeColor="text1"/>
          <w:sz w:val="44"/>
          <w:highlight w:val="none"/>
          <w14:textFill>
            <w14:solidFill>
              <w14:schemeClr w14:val="tx1"/>
            </w14:solidFill>
          </w14:textFill>
        </w:rPr>
      </w:pPr>
      <w:r>
        <w:rPr>
          <w:rFonts w:hint="eastAsia"/>
          <w:b/>
          <w:color w:val="000000" w:themeColor="text1"/>
          <w:sz w:val="44"/>
          <w:highlight w:val="none"/>
          <w14:textFill>
            <w14:solidFill>
              <w14:schemeClr w14:val="tx1"/>
            </w14:solidFill>
          </w14:textFill>
        </w:rPr>
        <w:t>施工图预算书</w:t>
      </w:r>
    </w:p>
    <w:p w14:paraId="296F013D">
      <w:pPr>
        <w:pStyle w:val="6"/>
        <w:spacing w:before="4"/>
        <w:rPr>
          <w:b/>
          <w:color w:val="000000" w:themeColor="text1"/>
          <w:sz w:val="47"/>
          <w:highlight w:val="none"/>
          <w14:textFill>
            <w14:solidFill>
              <w14:schemeClr w14:val="tx1"/>
            </w14:solidFill>
          </w14:textFill>
        </w:rPr>
      </w:pPr>
    </w:p>
    <w:p w14:paraId="353355DA">
      <w:pPr>
        <w:ind w:left="592" w:right="987"/>
        <w:jc w:val="center"/>
        <w:rPr>
          <w:b/>
          <w:color w:val="000000" w:themeColor="text1"/>
          <w:sz w:val="30"/>
          <w:highlight w:val="none"/>
          <w14:textFill>
            <w14:solidFill>
              <w14:schemeClr w14:val="tx1"/>
            </w14:solidFill>
          </w14:textFill>
        </w:rPr>
      </w:pPr>
      <w:r>
        <w:rPr>
          <w:rFonts w:hint="eastAsia"/>
          <w:b/>
          <w:color w:val="000000" w:themeColor="text1"/>
          <w:sz w:val="30"/>
          <w:highlight w:val="none"/>
          <w14:textFill>
            <w14:solidFill>
              <w14:schemeClr w14:val="tx1"/>
            </w14:solidFill>
          </w14:textFill>
        </w:rPr>
        <w:t>（其格式按定额管理部门的规定）</w:t>
      </w:r>
    </w:p>
    <w:p w14:paraId="0B23F8A7">
      <w:pPr>
        <w:pStyle w:val="9"/>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9A2C704">
      <w:pPr>
        <w:pStyle w:val="9"/>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3122FABF">
      <w:pPr>
        <w:pStyle w:val="9"/>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1AE3E4B5">
      <w:pPr>
        <w:pStyle w:val="9"/>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31D61AD">
      <w:pPr>
        <w:pStyle w:val="9"/>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3673C60F">
      <w:pPr>
        <w:pStyle w:val="9"/>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AA29E92">
      <w:pPr>
        <w:pStyle w:val="9"/>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469BE66A">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34CD1A3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ABE93A2">
      <w:pP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p>
    <w:p w14:paraId="72266E25">
      <w:pPr>
        <w:spacing w:line="360" w:lineRule="auto"/>
        <w:jc w:val="left"/>
        <w:rPr>
          <w:rFonts w:ascii="宋体" w:hAnsi="宋体" w:cs="宋体"/>
          <w:color w:val="000000" w:themeColor="text1"/>
          <w:sz w:val="24"/>
          <w:highlight w:val="none"/>
          <w14:textFill>
            <w14:solidFill>
              <w14:schemeClr w14:val="tx1"/>
            </w14:solidFill>
          </w14:textFill>
        </w:rPr>
      </w:pPr>
      <w:r>
        <w:rPr>
          <w:rFonts w:ascii="宋体" w:hAnsi="宋体" w:eastAsia="宋体" w:cs="宋体"/>
          <w:color w:val="auto"/>
          <w:spacing w:val="0"/>
          <w:position w:val="0"/>
          <w:sz w:val="24"/>
          <w:shd w:val="clear" w:fill="auto"/>
        </w:rPr>
        <w:t xml:space="preserve"> </w:t>
      </w:r>
      <w:r>
        <w:rPr>
          <w:rFonts w:hint="eastAsia" w:ascii="宋体" w:hAnsi="宋体" w:cs="宋体"/>
          <w:color w:val="000000" w:themeColor="text1"/>
          <w:sz w:val="24"/>
          <w:highlight w:val="none"/>
          <w14:textFill>
            <w14:solidFill>
              <w14:schemeClr w14:val="tx1"/>
            </w14:solidFill>
          </w14:textFill>
        </w:rPr>
        <w:t xml:space="preserve">格式6          </w:t>
      </w:r>
    </w:p>
    <w:p w14:paraId="10F460B4">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黑体"/>
          <w:color w:val="000000" w:themeColor="text1"/>
          <w:kern w:val="0"/>
          <w:sz w:val="28"/>
          <w:szCs w:val="28"/>
          <w:highlight w:val="none"/>
          <w14:textFill>
            <w14:solidFill>
              <w14:schemeClr w14:val="tx1"/>
            </w14:solidFill>
          </w14:textFill>
        </w:rPr>
        <w:t>施工组织设计</w:t>
      </w:r>
    </w:p>
    <w:p w14:paraId="1785BB49">
      <w:pPr>
        <w:autoSpaceDE w:val="0"/>
        <w:autoSpaceDN w:val="0"/>
        <w:adjustRightInd w:val="0"/>
        <w:spacing w:line="420" w:lineRule="exact"/>
        <w:ind w:firstLine="539" w:firstLineChars="257"/>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1. </w:t>
      </w:r>
      <w:r>
        <w:rPr>
          <w:rFonts w:hint="eastAsia" w:ascii="宋体" w:hAnsi="宋体" w:cs="仿宋_GB2312"/>
          <w:color w:val="000000" w:themeColor="text1"/>
          <w:kern w:val="0"/>
          <w:szCs w:val="21"/>
          <w:highlight w:val="none"/>
          <w14:textFill>
            <w14:solidFill>
              <w14:schemeClr w14:val="tx1"/>
            </w14:solidFill>
          </w14:textFill>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61C3354">
      <w:pPr>
        <w:autoSpaceDE w:val="0"/>
        <w:autoSpaceDN w:val="0"/>
        <w:adjustRightInd w:val="0"/>
        <w:spacing w:line="420" w:lineRule="exact"/>
        <w:ind w:firstLine="539" w:firstLineChars="257"/>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2. </w:t>
      </w:r>
      <w:r>
        <w:rPr>
          <w:rFonts w:hint="eastAsia" w:ascii="宋体" w:hAnsi="宋体" w:cs="仿宋_GB2312"/>
          <w:color w:val="000000" w:themeColor="text1"/>
          <w:kern w:val="0"/>
          <w:szCs w:val="21"/>
          <w:highlight w:val="none"/>
          <w14:textFill>
            <w14:solidFill>
              <w14:schemeClr w14:val="tx1"/>
            </w14:solidFill>
          </w14:textFill>
        </w:rPr>
        <w:t>施工组织设计除采用文字表述外可附下列图表，图表及格式要求附后。</w:t>
      </w:r>
    </w:p>
    <w:p w14:paraId="0B9E8FAF">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附表一拟投入本工程的主要施工设备表</w:t>
      </w:r>
    </w:p>
    <w:p w14:paraId="5298D9F8">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附表二拟配备本工程的试验和检测仪器设备表</w:t>
      </w:r>
    </w:p>
    <w:p w14:paraId="1AF96A9E">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附表三劳动力计划表</w:t>
      </w:r>
    </w:p>
    <w:p w14:paraId="666976F3">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附表四计划开、竣工日期和施工进度网络图</w:t>
      </w:r>
    </w:p>
    <w:p w14:paraId="7A3AF7A5">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附表一：拟投入本工程的主要施工设备表</w:t>
      </w:r>
    </w:p>
    <w:p w14:paraId="4AF4B1FC">
      <w:pPr>
        <w:autoSpaceDE w:val="0"/>
        <w:autoSpaceDN w:val="0"/>
        <w:adjustRightInd w:val="0"/>
        <w:spacing w:line="420" w:lineRule="exact"/>
        <w:jc w:val="left"/>
        <w:rPr>
          <w:rFonts w:ascii="宋体" w:hAnsi="宋体" w:cs="黑体"/>
          <w:color w:val="000000" w:themeColor="text1"/>
          <w:kern w:val="0"/>
          <w:sz w:val="24"/>
          <w:highlight w:val="none"/>
          <w14:textFill>
            <w14:solidFill>
              <w14:schemeClr w14:val="tx1"/>
            </w14:solidFill>
          </w14:textFill>
        </w:rPr>
      </w:pPr>
    </w:p>
    <w:tbl>
      <w:tblPr>
        <w:tblStyle w:val="16"/>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7A4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25CDAF8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序号</w:t>
            </w:r>
          </w:p>
        </w:tc>
        <w:tc>
          <w:tcPr>
            <w:tcW w:w="1207" w:type="dxa"/>
            <w:vAlign w:val="center"/>
          </w:tcPr>
          <w:p w14:paraId="7BC2E58C">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设备名称</w:t>
            </w:r>
          </w:p>
        </w:tc>
        <w:tc>
          <w:tcPr>
            <w:tcW w:w="927" w:type="dxa"/>
            <w:vAlign w:val="center"/>
          </w:tcPr>
          <w:p w14:paraId="2573BB14">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型号</w:t>
            </w:r>
          </w:p>
          <w:p w14:paraId="595AC94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规格</w:t>
            </w:r>
          </w:p>
        </w:tc>
        <w:tc>
          <w:tcPr>
            <w:tcW w:w="927" w:type="dxa"/>
            <w:vAlign w:val="center"/>
          </w:tcPr>
          <w:p w14:paraId="2B23BC35">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数量</w:t>
            </w:r>
          </w:p>
        </w:tc>
        <w:tc>
          <w:tcPr>
            <w:tcW w:w="928" w:type="dxa"/>
            <w:vAlign w:val="center"/>
          </w:tcPr>
          <w:p w14:paraId="09A89273">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国别</w:t>
            </w:r>
          </w:p>
          <w:p w14:paraId="1AA277E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产地</w:t>
            </w:r>
          </w:p>
        </w:tc>
        <w:tc>
          <w:tcPr>
            <w:tcW w:w="928" w:type="dxa"/>
            <w:vAlign w:val="center"/>
          </w:tcPr>
          <w:p w14:paraId="77577B9C">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制造</w:t>
            </w:r>
          </w:p>
          <w:p w14:paraId="54007CF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年份</w:t>
            </w:r>
          </w:p>
        </w:tc>
        <w:tc>
          <w:tcPr>
            <w:tcW w:w="1197" w:type="dxa"/>
            <w:vAlign w:val="center"/>
          </w:tcPr>
          <w:p w14:paraId="4D74961B">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额定功率</w:t>
            </w:r>
          </w:p>
          <w:p w14:paraId="1A3B802B">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w:t>
            </w:r>
            <w:r>
              <w:rPr>
                <w:rFonts w:ascii="宋体" w:hAnsi="宋体" w:cs="TimesNewRomanPSMT"/>
                <w:b/>
                <w:color w:val="000000" w:themeColor="text1"/>
                <w:kern w:val="0"/>
                <w:szCs w:val="21"/>
                <w:highlight w:val="none"/>
                <w14:textFill>
                  <w14:solidFill>
                    <w14:schemeClr w14:val="tx1"/>
                  </w14:solidFill>
                </w14:textFill>
              </w:rPr>
              <w:t>KW</w:t>
            </w:r>
            <w:r>
              <w:rPr>
                <w:rFonts w:hint="eastAsia" w:ascii="宋体" w:hAnsi="宋体" w:cs="仿宋_GB2312"/>
                <w:color w:val="000000" w:themeColor="text1"/>
                <w:kern w:val="0"/>
                <w:szCs w:val="21"/>
                <w:highlight w:val="none"/>
                <w14:textFill>
                  <w14:solidFill>
                    <w14:schemeClr w14:val="tx1"/>
                  </w14:solidFill>
                </w14:textFill>
              </w:rPr>
              <w:t>）</w:t>
            </w:r>
          </w:p>
        </w:tc>
        <w:tc>
          <w:tcPr>
            <w:tcW w:w="659" w:type="dxa"/>
            <w:vAlign w:val="center"/>
          </w:tcPr>
          <w:p w14:paraId="27C31DA7">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生产</w:t>
            </w:r>
          </w:p>
          <w:p w14:paraId="23BA4E5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能力</w:t>
            </w:r>
          </w:p>
        </w:tc>
        <w:tc>
          <w:tcPr>
            <w:tcW w:w="928" w:type="dxa"/>
            <w:vAlign w:val="center"/>
          </w:tcPr>
          <w:p w14:paraId="4E313320">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用于施</w:t>
            </w:r>
          </w:p>
          <w:p w14:paraId="734EEEE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工部位</w:t>
            </w:r>
          </w:p>
        </w:tc>
        <w:tc>
          <w:tcPr>
            <w:tcW w:w="928" w:type="dxa"/>
            <w:vAlign w:val="center"/>
          </w:tcPr>
          <w:p w14:paraId="63A9A88B">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312D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8B11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7F20BFB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11AED4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4A8F64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32C89C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0982F08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281ACF3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0FB54E6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3F712C0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9654B2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5AA9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DC26D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1BC45BF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0CB19BF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3F5676F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6338432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7F671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41EAE3D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430D022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3235DC7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6845BD6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2DB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BBCE2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340F90E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59BCFE2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6887CDF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F6D32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8DA69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5A1533F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1EA8446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913D72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2B9287E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83D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65D525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23D631C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44BC90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30262CD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266AEE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77A7379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6D71BC1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047A3AB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C137C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584067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5A057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E3E39F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38564B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77572B5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09CF38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5D336B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45BF9B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124226F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78563AE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45E7C01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0D8BE92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128F56E7">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附表二：拟配备本工程的试验和检测仪器设备表</w:t>
      </w:r>
    </w:p>
    <w:p w14:paraId="20BAAD84">
      <w:pPr>
        <w:autoSpaceDE w:val="0"/>
        <w:autoSpaceDN w:val="0"/>
        <w:adjustRightInd w:val="0"/>
        <w:spacing w:line="420" w:lineRule="exact"/>
        <w:jc w:val="left"/>
        <w:rPr>
          <w:rFonts w:ascii="宋体" w:hAnsi="宋体" w:cs="黑体"/>
          <w:color w:val="000000" w:themeColor="text1"/>
          <w:kern w:val="0"/>
          <w:sz w:val="24"/>
          <w:highlight w:val="none"/>
          <w14:textFill>
            <w14:solidFill>
              <w14:schemeClr w14:val="tx1"/>
            </w14:solidFill>
          </w14:textFill>
        </w:rPr>
      </w:pPr>
    </w:p>
    <w:tbl>
      <w:tblPr>
        <w:tblStyle w:val="16"/>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6D81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49FDB123">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序号</w:t>
            </w:r>
          </w:p>
        </w:tc>
        <w:tc>
          <w:tcPr>
            <w:tcW w:w="1228" w:type="dxa"/>
            <w:vAlign w:val="center"/>
          </w:tcPr>
          <w:p w14:paraId="01D531C5">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仪器设备</w:t>
            </w:r>
          </w:p>
          <w:p w14:paraId="67D31CD1">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名称</w:t>
            </w:r>
          </w:p>
        </w:tc>
        <w:tc>
          <w:tcPr>
            <w:tcW w:w="1026" w:type="dxa"/>
            <w:vAlign w:val="center"/>
          </w:tcPr>
          <w:p w14:paraId="5311C1D5">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型号</w:t>
            </w:r>
          </w:p>
          <w:p w14:paraId="3C401A17">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规格</w:t>
            </w:r>
          </w:p>
        </w:tc>
        <w:tc>
          <w:tcPr>
            <w:tcW w:w="1026" w:type="dxa"/>
            <w:vAlign w:val="center"/>
          </w:tcPr>
          <w:p w14:paraId="422560A8">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数量</w:t>
            </w:r>
          </w:p>
        </w:tc>
        <w:tc>
          <w:tcPr>
            <w:tcW w:w="1025" w:type="dxa"/>
            <w:vAlign w:val="center"/>
          </w:tcPr>
          <w:p w14:paraId="75EA6681">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国别</w:t>
            </w:r>
          </w:p>
          <w:p w14:paraId="128B1B1D">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产地</w:t>
            </w:r>
          </w:p>
        </w:tc>
        <w:tc>
          <w:tcPr>
            <w:tcW w:w="884" w:type="dxa"/>
            <w:vAlign w:val="center"/>
          </w:tcPr>
          <w:p w14:paraId="10BD4B0E">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制造</w:t>
            </w:r>
          </w:p>
          <w:p w14:paraId="6808942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年份</w:t>
            </w:r>
          </w:p>
        </w:tc>
        <w:tc>
          <w:tcPr>
            <w:tcW w:w="1166" w:type="dxa"/>
            <w:vAlign w:val="center"/>
          </w:tcPr>
          <w:p w14:paraId="3456CD3D">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已使用台</w:t>
            </w:r>
          </w:p>
          <w:p w14:paraId="5060971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时数</w:t>
            </w:r>
          </w:p>
        </w:tc>
        <w:tc>
          <w:tcPr>
            <w:tcW w:w="1026" w:type="dxa"/>
            <w:vAlign w:val="center"/>
          </w:tcPr>
          <w:p w14:paraId="7FDECE7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用途</w:t>
            </w:r>
          </w:p>
        </w:tc>
        <w:tc>
          <w:tcPr>
            <w:tcW w:w="1026" w:type="dxa"/>
            <w:vAlign w:val="center"/>
          </w:tcPr>
          <w:p w14:paraId="2F77EB4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17A7E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002CC1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6A6A620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29F8A4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3548095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03420FC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72D5800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6DF9D5E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801080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0F574EF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171F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F89D9D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449999F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5E0B63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1F055E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76FEBE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5A818A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3299302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2EAFB2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7A4938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350C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996126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573F643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1023584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7F80A68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358329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7D3BBC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01DF508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320DD9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CD6E55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6A103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A22E30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3C98BF4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714649B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93689A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6E9B9C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42FAC8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040BF6F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49530A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038121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7950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A3B956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76C2ED5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10F911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55F9CA2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1F6013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A12408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71B04B5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19D89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952732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41B5FDEB">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71FF8219">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3F107946">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2EA71D8F">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41D9BAD7">
      <w:pPr>
        <w:autoSpaceDE w:val="0"/>
        <w:autoSpaceDN w:val="0"/>
        <w:adjustRightInd w:val="0"/>
        <w:spacing w:line="420" w:lineRule="exact"/>
        <w:jc w:val="left"/>
        <w:rPr>
          <w:rFonts w:ascii="宋体" w:hAnsi="宋体" w:cs="仿宋_GB2312"/>
          <w:color w:val="000000" w:themeColor="text1"/>
          <w:kern w:val="0"/>
          <w:szCs w:val="21"/>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附表三：劳动力计划表</w:t>
      </w:r>
    </w:p>
    <w:p w14:paraId="6AC28DFC">
      <w:pPr>
        <w:autoSpaceDE w:val="0"/>
        <w:autoSpaceDN w:val="0"/>
        <w:adjustRightInd w:val="0"/>
        <w:spacing w:line="420" w:lineRule="exact"/>
        <w:jc w:val="right"/>
        <w:rPr>
          <w:rFonts w:ascii="宋体" w:hAnsi="宋体" w:cs="黑体"/>
          <w:color w:val="000000" w:themeColor="text1"/>
          <w:kern w:val="0"/>
          <w:szCs w:val="21"/>
          <w:highlight w:val="none"/>
          <w14:textFill>
            <w14:solidFill>
              <w14:schemeClr w14:val="tx1"/>
            </w14:solidFill>
          </w14:textFill>
        </w:rPr>
      </w:pPr>
      <w:r>
        <w:rPr>
          <w:rFonts w:hint="eastAsia" w:ascii="宋体" w:hAnsi="宋体" w:cs="黑体"/>
          <w:color w:val="000000" w:themeColor="text1"/>
          <w:kern w:val="0"/>
          <w:szCs w:val="21"/>
          <w:highlight w:val="none"/>
          <w14:textFill>
            <w14:solidFill>
              <w14:schemeClr w14:val="tx1"/>
            </w14:solidFill>
          </w14:textFill>
        </w:rPr>
        <w:t>单位：人</w:t>
      </w:r>
    </w:p>
    <w:tbl>
      <w:tblPr>
        <w:tblStyle w:val="16"/>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0B14C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3D153AC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工种</w:t>
            </w:r>
          </w:p>
        </w:tc>
        <w:tc>
          <w:tcPr>
            <w:tcW w:w="8136" w:type="dxa"/>
            <w:gridSpan w:val="7"/>
            <w:vAlign w:val="center"/>
          </w:tcPr>
          <w:p w14:paraId="59C0401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按工程施工阶段投入劳动力情况</w:t>
            </w:r>
          </w:p>
        </w:tc>
      </w:tr>
      <w:tr w14:paraId="1946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9287EB7">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0F28CD44">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DC8B92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00AA6A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0761A90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169103E">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09EE9F6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1DB5F65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3D538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882C673">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5BC59D1B">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1FB64CD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61D6F6F">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EC0DB0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036F6D4">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A09415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02079865">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650F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59CBE2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4D5A5F95">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3EFA3D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17A4839">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BC28DA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A772C9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2F0B986">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4933094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7B3F9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FCE2D8F">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27318E4E">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790A6633">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43247F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91C823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3FD201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182CFF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189AA61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bl>
    <w:p w14:paraId="775FC913">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208F3B2C">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4C2A6BF9">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742BCAE2">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附表四：计划开、竣工日期和施工进度网络图（或横道图）</w:t>
      </w:r>
    </w:p>
    <w:p w14:paraId="36012FE4">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1. </w:t>
      </w:r>
      <w:r>
        <w:rPr>
          <w:rFonts w:hint="eastAsia" w:ascii="宋体" w:hAnsi="宋体" w:cs="仿宋_GB2312"/>
          <w:color w:val="000000" w:themeColor="text1"/>
          <w:kern w:val="0"/>
          <w:szCs w:val="21"/>
          <w:highlight w:val="none"/>
          <w14:textFill>
            <w14:solidFill>
              <w14:schemeClr w14:val="tx1"/>
            </w14:solidFill>
          </w14:textFill>
        </w:rPr>
        <w:t>投标人应递交施工进度网络图或施工进度表，说明按招标文件要求的计划工期进行施工的各个关键日期。</w:t>
      </w:r>
    </w:p>
    <w:p w14:paraId="4141E62B">
      <w:pPr>
        <w:autoSpaceDE w:val="0"/>
        <w:autoSpaceDN w:val="0"/>
        <w:adjustRightInd w:val="0"/>
        <w:spacing w:line="420" w:lineRule="exact"/>
        <w:ind w:firstLine="420" w:firstLineChars="200"/>
        <w:jc w:val="left"/>
        <w:rPr>
          <w:color w:val="000000" w:themeColor="text1"/>
          <w:kern w:val="0"/>
          <w:highlight w:val="none"/>
          <w14:textFill>
            <w14:solidFill>
              <w14:schemeClr w14:val="tx1"/>
            </w14:solidFill>
          </w14:textFill>
        </w:rPr>
      </w:pPr>
      <w:r>
        <w:rPr>
          <w:rFonts w:cs="TimesNewRomanPSMT"/>
          <w:color w:val="000000" w:themeColor="text1"/>
          <w:kern w:val="0"/>
          <w:highlight w:val="none"/>
          <w14:textFill>
            <w14:solidFill>
              <w14:schemeClr w14:val="tx1"/>
            </w14:solidFill>
          </w14:textFill>
        </w:rPr>
        <w:t xml:space="preserve">2. </w:t>
      </w:r>
      <w:r>
        <w:rPr>
          <w:rFonts w:hint="eastAsia"/>
          <w:color w:val="000000" w:themeColor="text1"/>
          <w:kern w:val="0"/>
          <w:highlight w:val="none"/>
          <w14:textFill>
            <w14:solidFill>
              <w14:schemeClr w14:val="tx1"/>
            </w14:solidFill>
          </w14:textFill>
        </w:rPr>
        <w:t>施工进度表可采用网络图（或横道图）表示。</w:t>
      </w:r>
    </w:p>
    <w:p w14:paraId="2DAD4A4A">
      <w:pPr>
        <w:spacing w:before="0" w:after="0" w:line="360" w:lineRule="auto"/>
        <w:ind w:left="0" w:right="0" w:firstLine="0"/>
        <w:jc w:val="both"/>
        <w:rPr>
          <w:rFonts w:ascii="宋体" w:hAnsi="宋体" w:eastAsia="宋体" w:cs="宋体"/>
          <w:color w:val="auto"/>
          <w:spacing w:val="0"/>
          <w:position w:val="0"/>
          <w:sz w:val="24"/>
          <w:shd w:val="clear" w:fill="auto"/>
        </w:rPr>
      </w:pPr>
    </w:p>
    <w:p w14:paraId="230B3EAA">
      <w:pP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p>
    <w:p w14:paraId="4ED79F38">
      <w:pPr>
        <w:pStyle w:val="6"/>
        <w:spacing w:before="5"/>
        <w:rPr>
          <w:b/>
          <w:color w:val="000000" w:themeColor="text1"/>
          <w:sz w:val="20"/>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格式7</w:t>
      </w:r>
    </w:p>
    <w:p w14:paraId="3EB10158">
      <w:pPr>
        <w:rPr>
          <w:color w:val="000000" w:themeColor="text1"/>
          <w:sz w:val="24"/>
          <w:highlight w:val="none"/>
          <w14:textFill>
            <w14:solidFill>
              <w14:schemeClr w14:val="tx1"/>
            </w14:solidFill>
          </w14:textFill>
        </w:rPr>
      </w:pPr>
    </w:p>
    <w:p w14:paraId="70BFF954">
      <w:pPr>
        <w:pStyle w:val="4"/>
        <w:spacing w:before="120" w:after="120" w:line="240" w:lineRule="auto"/>
        <w:rPr>
          <w:color w:val="000000" w:themeColor="text1"/>
          <w:highlight w:val="none"/>
          <w14:textFill>
            <w14:solidFill>
              <w14:schemeClr w14:val="tx1"/>
            </w14:solidFill>
          </w14:textFill>
        </w:rPr>
      </w:pPr>
      <w:r>
        <w:rPr>
          <w:rFonts w:hint="eastAsia"/>
          <w:b w:val="0"/>
          <w:color w:val="000000" w:themeColor="text1"/>
          <w:sz w:val="24"/>
          <w:szCs w:val="24"/>
          <w:highlight w:val="none"/>
          <w14:textFill>
            <w14:solidFill>
              <w14:schemeClr w14:val="tx1"/>
            </w14:solidFill>
          </w14:textFill>
        </w:rPr>
        <w:t>（一）项目管理机构组成表</w:t>
      </w:r>
    </w:p>
    <w:tbl>
      <w:tblPr>
        <w:tblStyle w:val="16"/>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598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BC7CE1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职务</w:t>
            </w:r>
          </w:p>
        </w:tc>
        <w:tc>
          <w:tcPr>
            <w:tcW w:w="1033" w:type="dxa"/>
            <w:vMerge w:val="restart"/>
            <w:vAlign w:val="center"/>
          </w:tcPr>
          <w:p w14:paraId="6A8D04C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姓名</w:t>
            </w:r>
          </w:p>
        </w:tc>
        <w:tc>
          <w:tcPr>
            <w:tcW w:w="1034" w:type="dxa"/>
            <w:vMerge w:val="restart"/>
            <w:vAlign w:val="center"/>
          </w:tcPr>
          <w:p w14:paraId="47A9080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职称</w:t>
            </w:r>
          </w:p>
        </w:tc>
        <w:tc>
          <w:tcPr>
            <w:tcW w:w="4791" w:type="dxa"/>
            <w:gridSpan w:val="4"/>
            <w:vAlign w:val="center"/>
          </w:tcPr>
          <w:p w14:paraId="5DE6031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执业或职业资格证明</w:t>
            </w:r>
          </w:p>
        </w:tc>
        <w:tc>
          <w:tcPr>
            <w:tcW w:w="900" w:type="dxa"/>
            <w:vAlign w:val="center"/>
          </w:tcPr>
          <w:p w14:paraId="14861EB7">
            <w:pPr>
              <w:autoSpaceDE w:val="0"/>
              <w:autoSpaceDN w:val="0"/>
              <w:adjustRightInd w:val="0"/>
              <w:spacing w:line="420" w:lineRule="exac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36A9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FE4397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Merge w:val="continue"/>
            <w:vAlign w:val="center"/>
          </w:tcPr>
          <w:p w14:paraId="083ADBD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Merge w:val="continue"/>
            <w:vAlign w:val="center"/>
          </w:tcPr>
          <w:p w14:paraId="5B60915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6051E53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证书名称</w:t>
            </w:r>
          </w:p>
        </w:tc>
        <w:tc>
          <w:tcPr>
            <w:tcW w:w="912" w:type="dxa"/>
            <w:vAlign w:val="center"/>
          </w:tcPr>
          <w:p w14:paraId="77C9BBD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级别</w:t>
            </w:r>
          </w:p>
        </w:tc>
        <w:tc>
          <w:tcPr>
            <w:tcW w:w="1324" w:type="dxa"/>
            <w:vAlign w:val="center"/>
          </w:tcPr>
          <w:p w14:paraId="5A42F1C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证号</w:t>
            </w:r>
          </w:p>
        </w:tc>
        <w:tc>
          <w:tcPr>
            <w:tcW w:w="1399" w:type="dxa"/>
            <w:vAlign w:val="center"/>
          </w:tcPr>
          <w:p w14:paraId="1CFAFCA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专业</w:t>
            </w:r>
          </w:p>
        </w:tc>
        <w:tc>
          <w:tcPr>
            <w:tcW w:w="900" w:type="dxa"/>
            <w:vAlign w:val="center"/>
          </w:tcPr>
          <w:p w14:paraId="5891081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347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7F6A9F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72DCE0F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61A26D0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5F7E4E0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38D514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743CB20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2A3C13E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2F6E84F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63CD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E5939D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0624397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7F71CE6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6535A2A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1B5FA21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70F02C2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50A2630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24C72B5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ACE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6B63EF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69D71AA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16055D9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1070E0E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4020785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2B39819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50E1FFA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7519514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0A8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93AAE4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6012E0C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30F8FD2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408FA91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560DF9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2D26923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40212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539FD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17EC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064404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15596E6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7BE0F21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0A50C9E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5410F6F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0D409A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03D499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547342A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47EFCDB0">
      <w:pPr>
        <w:rPr>
          <w:color w:val="000000" w:themeColor="text1"/>
          <w:highlight w:val="none"/>
          <w14:textFill>
            <w14:solidFill>
              <w14:schemeClr w14:val="tx1"/>
            </w14:solidFill>
          </w14:textFill>
        </w:rPr>
      </w:pPr>
    </w:p>
    <w:p w14:paraId="3E6D2BA3">
      <w:pPr>
        <w:rPr>
          <w:color w:val="000000" w:themeColor="text1"/>
          <w:highlight w:val="none"/>
          <w14:textFill>
            <w14:solidFill>
              <w14:schemeClr w14:val="tx1"/>
            </w14:solidFill>
          </w14:textFill>
        </w:rPr>
      </w:pPr>
    </w:p>
    <w:p w14:paraId="2C979014">
      <w:pPr>
        <w:rPr>
          <w:color w:val="000000" w:themeColor="text1"/>
          <w:highlight w:val="none"/>
          <w14:textFill>
            <w14:solidFill>
              <w14:schemeClr w14:val="tx1"/>
            </w14:solidFill>
          </w14:textFill>
        </w:rPr>
      </w:pPr>
    </w:p>
    <w:p w14:paraId="57E1DB7A">
      <w:pPr>
        <w:rPr>
          <w:color w:val="000000" w:themeColor="text1"/>
          <w:highlight w:val="none"/>
          <w14:textFill>
            <w14:solidFill>
              <w14:schemeClr w14:val="tx1"/>
            </w14:solidFill>
          </w14:textFill>
        </w:rPr>
      </w:pPr>
    </w:p>
    <w:p w14:paraId="132C2029">
      <w:pPr>
        <w:rPr>
          <w:color w:val="000000" w:themeColor="text1"/>
          <w:highlight w:val="none"/>
          <w14:textFill>
            <w14:solidFill>
              <w14:schemeClr w14:val="tx1"/>
            </w14:solidFill>
          </w14:textFill>
        </w:rPr>
      </w:pPr>
    </w:p>
    <w:p w14:paraId="6A49540A">
      <w:pPr>
        <w:rPr>
          <w:color w:val="000000" w:themeColor="text1"/>
          <w:highlight w:val="none"/>
          <w14:textFill>
            <w14:solidFill>
              <w14:schemeClr w14:val="tx1"/>
            </w14:solidFill>
          </w14:textFill>
        </w:rPr>
      </w:pPr>
    </w:p>
    <w:p w14:paraId="455CE428">
      <w:pPr>
        <w:rPr>
          <w:color w:val="000000" w:themeColor="text1"/>
          <w:highlight w:val="none"/>
          <w14:textFill>
            <w14:solidFill>
              <w14:schemeClr w14:val="tx1"/>
            </w14:solidFill>
          </w14:textFill>
        </w:rPr>
      </w:pPr>
    </w:p>
    <w:p w14:paraId="738A04BB">
      <w:pPr>
        <w:rPr>
          <w:color w:val="000000" w:themeColor="text1"/>
          <w:highlight w:val="none"/>
          <w14:textFill>
            <w14:solidFill>
              <w14:schemeClr w14:val="tx1"/>
            </w14:solidFill>
          </w14:textFill>
        </w:rPr>
      </w:pPr>
    </w:p>
    <w:p w14:paraId="7CA93C96">
      <w:pPr>
        <w:rPr>
          <w:color w:val="000000" w:themeColor="text1"/>
          <w:highlight w:val="none"/>
          <w14:textFill>
            <w14:solidFill>
              <w14:schemeClr w14:val="tx1"/>
            </w14:solidFill>
          </w14:textFill>
        </w:rPr>
      </w:pPr>
    </w:p>
    <w:p w14:paraId="0CE8F62F">
      <w:pPr>
        <w:rPr>
          <w:color w:val="000000" w:themeColor="text1"/>
          <w:highlight w:val="none"/>
          <w14:textFill>
            <w14:solidFill>
              <w14:schemeClr w14:val="tx1"/>
            </w14:solidFill>
          </w14:textFill>
        </w:rPr>
      </w:pPr>
    </w:p>
    <w:p w14:paraId="56EF024A">
      <w:pPr>
        <w:rPr>
          <w:color w:val="000000" w:themeColor="text1"/>
          <w:highlight w:val="none"/>
          <w14:textFill>
            <w14:solidFill>
              <w14:schemeClr w14:val="tx1"/>
            </w14:solidFill>
          </w14:textFill>
        </w:rPr>
      </w:pPr>
    </w:p>
    <w:p w14:paraId="79110156">
      <w:pPr>
        <w:rPr>
          <w:color w:val="000000" w:themeColor="text1"/>
          <w:highlight w:val="none"/>
          <w14:textFill>
            <w14:solidFill>
              <w14:schemeClr w14:val="tx1"/>
            </w14:solidFill>
          </w14:textFill>
        </w:rPr>
      </w:pPr>
    </w:p>
    <w:p w14:paraId="7403F3CD">
      <w:pPr>
        <w:rPr>
          <w:color w:val="000000" w:themeColor="text1"/>
          <w:highlight w:val="none"/>
          <w14:textFill>
            <w14:solidFill>
              <w14:schemeClr w14:val="tx1"/>
            </w14:solidFill>
          </w14:textFill>
        </w:rPr>
      </w:pPr>
    </w:p>
    <w:p w14:paraId="5E046841">
      <w:pPr>
        <w:rPr>
          <w:color w:val="000000" w:themeColor="text1"/>
          <w:highlight w:val="none"/>
          <w14:textFill>
            <w14:solidFill>
              <w14:schemeClr w14:val="tx1"/>
            </w14:solidFill>
          </w14:textFill>
        </w:rPr>
      </w:pPr>
    </w:p>
    <w:p w14:paraId="59BC82C5">
      <w:pPr>
        <w:rPr>
          <w:rFonts w:hint="eastAsia"/>
          <w:b w:val="0"/>
          <w:color w:val="000000" w:themeColor="text1"/>
          <w:sz w:val="24"/>
          <w:szCs w:val="24"/>
          <w:highlight w:val="none"/>
          <w14:textFill>
            <w14:solidFill>
              <w14:schemeClr w14:val="tx1"/>
            </w14:solidFill>
          </w14:textFill>
        </w:rPr>
      </w:pPr>
      <w:r>
        <w:rPr>
          <w:rFonts w:hint="eastAsia"/>
          <w:b w:val="0"/>
          <w:color w:val="000000" w:themeColor="text1"/>
          <w:sz w:val="24"/>
          <w:szCs w:val="24"/>
          <w:highlight w:val="none"/>
          <w14:textFill>
            <w14:solidFill>
              <w14:schemeClr w14:val="tx1"/>
            </w14:solidFill>
          </w14:textFill>
        </w:rPr>
        <w:br w:type="page"/>
      </w:r>
    </w:p>
    <w:p w14:paraId="6FE6A84F">
      <w:pPr>
        <w:pStyle w:val="4"/>
        <w:spacing w:before="120" w:after="120" w:line="240" w:lineRule="auto"/>
        <w:rPr>
          <w:rFonts w:ascii="黑体" w:hAnsi="宋体"/>
          <w:color w:val="000000" w:themeColor="text1"/>
          <w:sz w:val="24"/>
          <w:highlight w:val="none"/>
          <w14:textFill>
            <w14:solidFill>
              <w14:schemeClr w14:val="tx1"/>
            </w14:solidFill>
          </w14:textFill>
        </w:rPr>
      </w:pPr>
      <w:r>
        <w:rPr>
          <w:rFonts w:hint="eastAsia"/>
          <w:b w:val="0"/>
          <w:color w:val="000000" w:themeColor="text1"/>
          <w:sz w:val="24"/>
          <w:szCs w:val="24"/>
          <w:highlight w:val="none"/>
          <w14:textFill>
            <w14:solidFill>
              <w14:schemeClr w14:val="tx1"/>
            </w14:solidFill>
          </w14:textFill>
        </w:rPr>
        <w:t>（二）主要人员简历表</w:t>
      </w:r>
    </w:p>
    <w:p w14:paraId="7E259FDD">
      <w:pPr>
        <w:spacing w:line="420" w:lineRule="exact"/>
        <w:rPr>
          <w:rFonts w:ascii="黑体" w:hAnsi="宋体" w:eastAsia="黑体"/>
          <w:color w:val="000000" w:themeColor="text1"/>
          <w:szCs w:val="21"/>
          <w:highlight w:val="none"/>
          <w14:textFill>
            <w14:solidFill>
              <w14:schemeClr w14:val="tx1"/>
            </w14:solidFill>
          </w14:textFill>
        </w:rPr>
      </w:pPr>
      <w:r>
        <w:rPr>
          <w:rFonts w:hint="eastAsia" w:ascii="黑体" w:hAnsi="宋体" w:eastAsia="黑体"/>
          <w:color w:val="000000" w:themeColor="text1"/>
          <w:szCs w:val="21"/>
          <w:highlight w:val="none"/>
          <w14:textFill>
            <w14:solidFill>
              <w14:schemeClr w14:val="tx1"/>
            </w14:solidFill>
          </w14:textFill>
        </w:rPr>
        <w:t>附1：项目经理简历表</w:t>
      </w:r>
    </w:p>
    <w:p w14:paraId="7C66D63B">
      <w:pPr>
        <w:spacing w:line="420" w:lineRule="exact"/>
        <w:ind w:firstLine="359" w:firstLineChars="171"/>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16"/>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B9D5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98A851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姓  名</w:t>
            </w:r>
          </w:p>
        </w:tc>
        <w:tc>
          <w:tcPr>
            <w:tcW w:w="1098" w:type="dxa"/>
            <w:vAlign w:val="center"/>
          </w:tcPr>
          <w:p w14:paraId="49190DCA">
            <w:pPr>
              <w:jc w:val="center"/>
              <w:rPr>
                <w:rFonts w:ascii="宋体" w:hAnsi="宋体"/>
                <w:color w:val="000000" w:themeColor="text1"/>
                <w:szCs w:val="21"/>
                <w:highlight w:val="none"/>
                <w14:textFill>
                  <w14:solidFill>
                    <w14:schemeClr w14:val="tx1"/>
                  </w14:solidFill>
                </w14:textFill>
              </w:rPr>
            </w:pPr>
          </w:p>
        </w:tc>
        <w:tc>
          <w:tcPr>
            <w:tcW w:w="1203" w:type="dxa"/>
            <w:vAlign w:val="center"/>
          </w:tcPr>
          <w:p w14:paraId="7C5ACEA4">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  龄</w:t>
            </w:r>
          </w:p>
        </w:tc>
        <w:tc>
          <w:tcPr>
            <w:tcW w:w="1352" w:type="dxa"/>
            <w:vAlign w:val="center"/>
          </w:tcPr>
          <w:p w14:paraId="079EC1C4">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654EF3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学历</w:t>
            </w:r>
          </w:p>
        </w:tc>
        <w:tc>
          <w:tcPr>
            <w:tcW w:w="2255" w:type="dxa"/>
            <w:vAlign w:val="center"/>
          </w:tcPr>
          <w:p w14:paraId="7C45FAB8">
            <w:pPr>
              <w:jc w:val="center"/>
              <w:rPr>
                <w:rFonts w:ascii="宋体" w:hAnsi="宋体"/>
                <w:color w:val="000000" w:themeColor="text1"/>
                <w:szCs w:val="21"/>
                <w:highlight w:val="none"/>
                <w14:textFill>
                  <w14:solidFill>
                    <w14:schemeClr w14:val="tx1"/>
                  </w14:solidFill>
                </w14:textFill>
              </w:rPr>
            </w:pPr>
          </w:p>
        </w:tc>
      </w:tr>
      <w:tr w14:paraId="770D9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B8F106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职  称</w:t>
            </w:r>
          </w:p>
        </w:tc>
        <w:tc>
          <w:tcPr>
            <w:tcW w:w="1098" w:type="dxa"/>
            <w:vAlign w:val="center"/>
          </w:tcPr>
          <w:p w14:paraId="66374FF4">
            <w:pPr>
              <w:jc w:val="center"/>
              <w:rPr>
                <w:rFonts w:ascii="宋体" w:hAnsi="宋体"/>
                <w:color w:val="000000" w:themeColor="text1"/>
                <w:szCs w:val="21"/>
                <w:highlight w:val="none"/>
                <w14:textFill>
                  <w14:solidFill>
                    <w14:schemeClr w14:val="tx1"/>
                  </w14:solidFill>
                </w14:textFill>
              </w:rPr>
            </w:pPr>
          </w:p>
        </w:tc>
        <w:tc>
          <w:tcPr>
            <w:tcW w:w="1203" w:type="dxa"/>
            <w:vAlign w:val="center"/>
          </w:tcPr>
          <w:p w14:paraId="13C64B45">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职  务</w:t>
            </w:r>
          </w:p>
        </w:tc>
        <w:tc>
          <w:tcPr>
            <w:tcW w:w="1352" w:type="dxa"/>
            <w:vAlign w:val="center"/>
          </w:tcPr>
          <w:p w14:paraId="69595462">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74A188A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拟在本工程任职</w:t>
            </w:r>
          </w:p>
        </w:tc>
        <w:tc>
          <w:tcPr>
            <w:tcW w:w="2255" w:type="dxa"/>
            <w:vAlign w:val="center"/>
          </w:tcPr>
          <w:p w14:paraId="59019AC8">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项目经理</w:t>
            </w:r>
          </w:p>
        </w:tc>
      </w:tr>
      <w:tr w14:paraId="4F895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26E99C6">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注册建造师执业资格等级</w:t>
            </w:r>
          </w:p>
        </w:tc>
        <w:tc>
          <w:tcPr>
            <w:tcW w:w="1352" w:type="dxa"/>
            <w:vAlign w:val="center"/>
          </w:tcPr>
          <w:p w14:paraId="4005772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级</w:t>
            </w:r>
          </w:p>
        </w:tc>
        <w:tc>
          <w:tcPr>
            <w:tcW w:w="1954" w:type="dxa"/>
            <w:vAlign w:val="center"/>
          </w:tcPr>
          <w:p w14:paraId="1127B1A4">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建造师专业</w:t>
            </w:r>
          </w:p>
        </w:tc>
        <w:tc>
          <w:tcPr>
            <w:tcW w:w="2255" w:type="dxa"/>
            <w:vAlign w:val="center"/>
          </w:tcPr>
          <w:p w14:paraId="2C86947B">
            <w:pPr>
              <w:jc w:val="center"/>
              <w:rPr>
                <w:rFonts w:ascii="宋体" w:hAnsi="宋体"/>
                <w:color w:val="000000" w:themeColor="text1"/>
                <w:szCs w:val="21"/>
                <w:highlight w:val="none"/>
                <w14:textFill>
                  <w14:solidFill>
                    <w14:schemeClr w14:val="tx1"/>
                  </w14:solidFill>
                </w14:textFill>
              </w:rPr>
            </w:pPr>
          </w:p>
        </w:tc>
      </w:tr>
      <w:tr w14:paraId="0A62D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93617C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安全生产考核合格证书</w:t>
            </w:r>
          </w:p>
        </w:tc>
        <w:tc>
          <w:tcPr>
            <w:tcW w:w="5561" w:type="dxa"/>
            <w:gridSpan w:val="3"/>
            <w:vAlign w:val="center"/>
          </w:tcPr>
          <w:p w14:paraId="5C0BF7AD">
            <w:pPr>
              <w:jc w:val="center"/>
              <w:rPr>
                <w:rFonts w:ascii="宋体" w:hAnsi="宋体"/>
                <w:color w:val="000000" w:themeColor="text1"/>
                <w:szCs w:val="21"/>
                <w:highlight w:val="none"/>
                <w14:textFill>
                  <w14:solidFill>
                    <w14:schemeClr w14:val="tx1"/>
                  </w14:solidFill>
                </w14:textFill>
              </w:rPr>
            </w:pPr>
          </w:p>
        </w:tc>
      </w:tr>
      <w:tr w14:paraId="37FF1F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376D18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毕业学校</w:t>
            </w:r>
          </w:p>
        </w:tc>
        <w:tc>
          <w:tcPr>
            <w:tcW w:w="7862" w:type="dxa"/>
            <w:gridSpan w:val="5"/>
            <w:vAlign w:val="center"/>
          </w:tcPr>
          <w:p w14:paraId="4B3323B7">
            <w:pPr>
              <w:ind w:firstLine="840" w:firstLineChars="4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年毕业于                  学校            专业</w:t>
            </w:r>
          </w:p>
        </w:tc>
      </w:tr>
      <w:tr w14:paraId="051D81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B53B0A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主要工作经历</w:t>
            </w:r>
          </w:p>
        </w:tc>
      </w:tr>
      <w:tr w14:paraId="0B81C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D437BDA">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时  间</w:t>
            </w:r>
          </w:p>
        </w:tc>
        <w:tc>
          <w:tcPr>
            <w:tcW w:w="3653" w:type="dxa"/>
            <w:gridSpan w:val="3"/>
            <w:vAlign w:val="center"/>
          </w:tcPr>
          <w:p w14:paraId="28721B2D">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参加过的类似项目名称</w:t>
            </w:r>
          </w:p>
        </w:tc>
        <w:tc>
          <w:tcPr>
            <w:tcW w:w="1954" w:type="dxa"/>
            <w:vAlign w:val="center"/>
          </w:tcPr>
          <w:p w14:paraId="2E5BA3D1">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工程概况说明</w:t>
            </w:r>
          </w:p>
        </w:tc>
        <w:tc>
          <w:tcPr>
            <w:tcW w:w="2255" w:type="dxa"/>
            <w:vAlign w:val="center"/>
          </w:tcPr>
          <w:p w14:paraId="7D857D7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发包人及联系电话</w:t>
            </w:r>
          </w:p>
        </w:tc>
      </w:tr>
      <w:tr w14:paraId="4FF2BC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7248C6F">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481FF75E">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16AE4031">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391D1EBA">
            <w:pPr>
              <w:jc w:val="center"/>
              <w:rPr>
                <w:rFonts w:ascii="宋体" w:hAnsi="宋体"/>
                <w:color w:val="000000" w:themeColor="text1"/>
                <w:szCs w:val="21"/>
                <w:highlight w:val="none"/>
                <w14:textFill>
                  <w14:solidFill>
                    <w14:schemeClr w14:val="tx1"/>
                  </w14:solidFill>
                </w14:textFill>
              </w:rPr>
            </w:pPr>
          </w:p>
        </w:tc>
      </w:tr>
      <w:tr w14:paraId="5184CA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3D397B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33A4B6BF">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CB11830">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327F6A47">
            <w:pPr>
              <w:jc w:val="center"/>
              <w:rPr>
                <w:rFonts w:ascii="宋体" w:hAnsi="宋体"/>
                <w:color w:val="000000" w:themeColor="text1"/>
                <w:szCs w:val="21"/>
                <w:highlight w:val="none"/>
                <w14:textFill>
                  <w14:solidFill>
                    <w14:schemeClr w14:val="tx1"/>
                  </w14:solidFill>
                </w14:textFill>
              </w:rPr>
            </w:pPr>
          </w:p>
        </w:tc>
      </w:tr>
      <w:tr w14:paraId="516BB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BF25B2">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5200F7B6">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05270B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58F03EED">
            <w:pPr>
              <w:jc w:val="center"/>
              <w:rPr>
                <w:rFonts w:ascii="宋体" w:hAnsi="宋体"/>
                <w:color w:val="000000" w:themeColor="text1"/>
                <w:szCs w:val="21"/>
                <w:highlight w:val="none"/>
                <w14:textFill>
                  <w14:solidFill>
                    <w14:schemeClr w14:val="tx1"/>
                  </w14:solidFill>
                </w14:textFill>
              </w:rPr>
            </w:pPr>
          </w:p>
        </w:tc>
      </w:tr>
      <w:tr w14:paraId="5F00C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76236CE">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6D089111">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45D92BCA">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5CD6461D">
            <w:pPr>
              <w:jc w:val="center"/>
              <w:rPr>
                <w:rFonts w:ascii="宋体" w:hAnsi="宋体"/>
                <w:color w:val="000000" w:themeColor="text1"/>
                <w:szCs w:val="21"/>
                <w:highlight w:val="none"/>
                <w14:textFill>
                  <w14:solidFill>
                    <w14:schemeClr w14:val="tx1"/>
                  </w14:solidFill>
                </w14:textFill>
              </w:rPr>
            </w:pPr>
          </w:p>
        </w:tc>
      </w:tr>
      <w:tr w14:paraId="76C2F2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560A44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31574283">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FA00C5F">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2A595239">
            <w:pPr>
              <w:jc w:val="center"/>
              <w:rPr>
                <w:rFonts w:ascii="宋体" w:hAnsi="宋体"/>
                <w:color w:val="000000" w:themeColor="text1"/>
                <w:szCs w:val="21"/>
                <w:highlight w:val="none"/>
                <w14:textFill>
                  <w14:solidFill>
                    <w14:schemeClr w14:val="tx1"/>
                  </w14:solidFill>
                </w14:textFill>
              </w:rPr>
            </w:pPr>
          </w:p>
        </w:tc>
      </w:tr>
      <w:tr w14:paraId="0AD35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958399B">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6E801F7A">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0E9F9DAE">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6DBA74E4">
            <w:pPr>
              <w:jc w:val="center"/>
              <w:rPr>
                <w:rFonts w:ascii="宋体" w:hAnsi="宋体"/>
                <w:color w:val="000000" w:themeColor="text1"/>
                <w:szCs w:val="21"/>
                <w:highlight w:val="none"/>
                <w14:textFill>
                  <w14:solidFill>
                    <w14:schemeClr w14:val="tx1"/>
                  </w14:solidFill>
                </w14:textFill>
              </w:rPr>
            </w:pPr>
          </w:p>
        </w:tc>
      </w:tr>
      <w:tr w14:paraId="53920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0CEA80A">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0A581018">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84B4AB0">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0E9B5B64">
            <w:pPr>
              <w:jc w:val="center"/>
              <w:rPr>
                <w:rFonts w:ascii="宋体" w:hAnsi="宋体"/>
                <w:color w:val="000000" w:themeColor="text1"/>
                <w:szCs w:val="21"/>
                <w:highlight w:val="none"/>
                <w14:textFill>
                  <w14:solidFill>
                    <w14:schemeClr w14:val="tx1"/>
                  </w14:solidFill>
                </w14:textFill>
              </w:rPr>
            </w:pPr>
          </w:p>
        </w:tc>
      </w:tr>
      <w:tr w14:paraId="6938D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ABB3C0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0D22E5CD">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427777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478F37DE">
            <w:pPr>
              <w:jc w:val="center"/>
              <w:rPr>
                <w:rFonts w:ascii="宋体" w:hAnsi="宋体"/>
                <w:color w:val="000000" w:themeColor="text1"/>
                <w:szCs w:val="21"/>
                <w:highlight w:val="none"/>
                <w14:textFill>
                  <w14:solidFill>
                    <w14:schemeClr w14:val="tx1"/>
                  </w14:solidFill>
                </w14:textFill>
              </w:rPr>
            </w:pPr>
          </w:p>
        </w:tc>
      </w:tr>
      <w:tr w14:paraId="5D3DA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447F244">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7E113A85">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71D123B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4271F31C">
            <w:pPr>
              <w:jc w:val="center"/>
              <w:rPr>
                <w:rFonts w:ascii="宋体" w:hAnsi="宋体"/>
                <w:color w:val="000000" w:themeColor="text1"/>
                <w:szCs w:val="21"/>
                <w:highlight w:val="none"/>
                <w14:textFill>
                  <w14:solidFill>
                    <w14:schemeClr w14:val="tx1"/>
                  </w14:solidFill>
                </w14:textFill>
              </w:rPr>
            </w:pPr>
          </w:p>
        </w:tc>
      </w:tr>
      <w:tr w14:paraId="61AE2C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7507AE7">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119E7B11">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02C143F">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7AAFEA0B">
            <w:pPr>
              <w:jc w:val="center"/>
              <w:rPr>
                <w:rFonts w:ascii="宋体" w:hAnsi="宋体"/>
                <w:color w:val="000000" w:themeColor="text1"/>
                <w:szCs w:val="21"/>
                <w:highlight w:val="none"/>
                <w14:textFill>
                  <w14:solidFill>
                    <w14:schemeClr w14:val="tx1"/>
                  </w14:solidFill>
                </w14:textFill>
              </w:rPr>
            </w:pPr>
          </w:p>
        </w:tc>
      </w:tr>
    </w:tbl>
    <w:p w14:paraId="3CF4EC76">
      <w:pPr>
        <w:spacing w:line="420" w:lineRule="exact"/>
        <w:rPr>
          <w:rFonts w:ascii="宋体" w:hAnsi="宋体"/>
          <w:color w:val="000000" w:themeColor="text1"/>
          <w:szCs w:val="21"/>
          <w:highlight w:val="none"/>
          <w14:textFill>
            <w14:solidFill>
              <w14:schemeClr w14:val="tx1"/>
            </w14:solidFill>
          </w14:textFill>
        </w:rPr>
      </w:pPr>
    </w:p>
    <w:p w14:paraId="53C3A12A">
      <w:pPr>
        <w:spacing w:line="420" w:lineRule="exact"/>
        <w:rPr>
          <w:rFonts w:ascii="黑体" w:hAnsi="宋体" w:eastAsia="黑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r>
        <w:rPr>
          <w:rFonts w:hint="eastAsia" w:ascii="黑体" w:hAnsi="宋体" w:eastAsia="黑体"/>
          <w:color w:val="000000" w:themeColor="text1"/>
          <w:szCs w:val="21"/>
          <w:highlight w:val="none"/>
          <w14:textFill>
            <w14:solidFill>
              <w14:schemeClr w14:val="tx1"/>
            </w14:solidFill>
          </w14:textFill>
        </w:rPr>
        <w:t>附2：主要项目管理人员简历表</w:t>
      </w:r>
    </w:p>
    <w:p w14:paraId="45883D9E">
      <w:pPr>
        <w:spacing w:line="420" w:lineRule="exact"/>
        <w:ind w:firstLine="359" w:firstLineChars="171"/>
        <w:rPr>
          <w:rFonts w:ascii="宋体" w:hAnsi="宋体"/>
          <w:color w:val="000000" w:themeColor="text1"/>
          <w:szCs w:val="21"/>
          <w:highlight w:val="none"/>
          <w14:textFill>
            <w14:solidFill>
              <w14:schemeClr w14:val="tx1"/>
            </w14:solidFill>
          </w14:textFill>
        </w:rPr>
      </w:pPr>
    </w:p>
    <w:p w14:paraId="12698A1F">
      <w:pPr>
        <w:spacing w:line="420" w:lineRule="exact"/>
        <w:ind w:firstLine="359" w:firstLineChars="171"/>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主要项目管理人员指技术负责人、专职安全生产管理人员等岗位人员。</w:t>
      </w:r>
    </w:p>
    <w:tbl>
      <w:tblPr>
        <w:tblStyle w:val="16"/>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3F1A4C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F818594">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岗位名称</w:t>
            </w:r>
          </w:p>
        </w:tc>
      </w:tr>
      <w:tr w14:paraId="65E5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F11EC60">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姓    名</w:t>
            </w:r>
          </w:p>
        </w:tc>
        <w:tc>
          <w:tcPr>
            <w:tcW w:w="4420" w:type="dxa"/>
          </w:tcPr>
          <w:p w14:paraId="4FE3174D">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    龄</w:t>
            </w:r>
          </w:p>
        </w:tc>
      </w:tr>
      <w:tr w14:paraId="51775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B8562BB">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性    别</w:t>
            </w:r>
          </w:p>
        </w:tc>
        <w:tc>
          <w:tcPr>
            <w:tcW w:w="4420" w:type="dxa"/>
          </w:tcPr>
          <w:p w14:paraId="241B3751">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毕业学校</w:t>
            </w:r>
          </w:p>
        </w:tc>
      </w:tr>
      <w:tr w14:paraId="18F6FD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53799C1">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学历和专业</w:t>
            </w:r>
          </w:p>
        </w:tc>
        <w:tc>
          <w:tcPr>
            <w:tcW w:w="4420" w:type="dxa"/>
          </w:tcPr>
          <w:p w14:paraId="0FFA74BA">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毕业时间</w:t>
            </w:r>
          </w:p>
        </w:tc>
      </w:tr>
      <w:tr w14:paraId="7346A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C8701FD">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拥有的执业资格</w:t>
            </w:r>
          </w:p>
        </w:tc>
        <w:tc>
          <w:tcPr>
            <w:tcW w:w="4420" w:type="dxa"/>
          </w:tcPr>
          <w:p w14:paraId="56F3F41C">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专业职称</w:t>
            </w:r>
          </w:p>
        </w:tc>
      </w:tr>
      <w:tr w14:paraId="74B7F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C5EB5B5">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执业资格证书编号</w:t>
            </w:r>
          </w:p>
        </w:tc>
        <w:tc>
          <w:tcPr>
            <w:tcW w:w="4420" w:type="dxa"/>
          </w:tcPr>
          <w:p w14:paraId="232064A9">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工作年限</w:t>
            </w:r>
          </w:p>
        </w:tc>
      </w:tr>
      <w:tr w14:paraId="601AF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99DC0E7">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w:t>
            </w:r>
          </w:p>
          <w:p w14:paraId="76ADADE9">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要</w:t>
            </w:r>
          </w:p>
          <w:p w14:paraId="6588179D">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w:t>
            </w:r>
          </w:p>
          <w:p w14:paraId="756FD593">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作</w:t>
            </w:r>
          </w:p>
          <w:p w14:paraId="13D0D016">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业</w:t>
            </w:r>
          </w:p>
          <w:p w14:paraId="3A0576CA">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绩</w:t>
            </w:r>
          </w:p>
          <w:p w14:paraId="028A2F74">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及</w:t>
            </w:r>
          </w:p>
          <w:p w14:paraId="10CC1677">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担</w:t>
            </w:r>
          </w:p>
          <w:p w14:paraId="5F67484A">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任</w:t>
            </w:r>
          </w:p>
          <w:p w14:paraId="49F2CF31">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的</w:t>
            </w:r>
          </w:p>
          <w:p w14:paraId="47CCAE78">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w:t>
            </w:r>
          </w:p>
          <w:p w14:paraId="1B9161C6">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要</w:t>
            </w:r>
          </w:p>
          <w:p w14:paraId="12556EF1">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w:t>
            </w:r>
          </w:p>
          <w:p w14:paraId="325B66AB">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作</w:t>
            </w:r>
          </w:p>
        </w:tc>
      </w:tr>
    </w:tbl>
    <w:p w14:paraId="5EFC5D14">
      <w:pPr>
        <w:pStyle w:val="21"/>
        <w:ind w:firstLine="210"/>
        <w:rPr>
          <w:color w:val="000000" w:themeColor="text1"/>
          <w:highlight w:val="none"/>
          <w14:textFill>
            <w14:solidFill>
              <w14:schemeClr w14:val="tx1"/>
            </w14:solidFill>
          </w14:textFill>
        </w:rPr>
        <w:sectPr>
          <w:pgSz w:w="11850" w:h="16790"/>
          <w:pgMar w:top="1560" w:right="1180" w:bottom="920" w:left="1580" w:header="0" w:footer="721" w:gutter="0"/>
          <w:cols w:space="720" w:num="1"/>
        </w:sectPr>
      </w:pPr>
    </w:p>
    <w:p w14:paraId="26BB3415">
      <w:pPr>
        <w:pStyle w:val="6"/>
        <w:rPr>
          <w:b/>
          <w:color w:val="000000" w:themeColor="text1"/>
          <w:sz w:val="20"/>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格式8</w:t>
      </w:r>
    </w:p>
    <w:p w14:paraId="640B951A">
      <w:pPr>
        <w:pStyle w:val="6"/>
        <w:rPr>
          <w:b/>
          <w:color w:val="000000" w:themeColor="text1"/>
          <w:sz w:val="20"/>
          <w:highlight w:val="none"/>
          <w14:textFill>
            <w14:solidFill>
              <w14:schemeClr w14:val="tx1"/>
            </w14:solidFill>
          </w14:textFill>
        </w:rPr>
      </w:pPr>
    </w:p>
    <w:p w14:paraId="46685244">
      <w:pPr>
        <w:pStyle w:val="6"/>
        <w:spacing w:before="12"/>
        <w:rPr>
          <w:b/>
          <w:color w:val="000000" w:themeColor="text1"/>
          <w:sz w:val="22"/>
          <w:highlight w:val="none"/>
          <w14:textFill>
            <w14:solidFill>
              <w14:schemeClr w14:val="tx1"/>
            </w14:solidFill>
          </w14:textFill>
        </w:rPr>
      </w:pPr>
    </w:p>
    <w:p w14:paraId="385BAA41">
      <w:pPr>
        <w:spacing w:before="55"/>
        <w:ind w:left="588" w:right="987"/>
        <w:jc w:val="center"/>
        <w:rPr>
          <w:b/>
          <w:color w:val="000000" w:themeColor="text1"/>
          <w:sz w:val="32"/>
          <w:highlight w:val="none"/>
          <w14:textFill>
            <w14:solidFill>
              <w14:schemeClr w14:val="tx1"/>
            </w14:solidFill>
          </w14:textFill>
        </w:rPr>
      </w:pPr>
      <w:r>
        <w:rPr>
          <w:rFonts w:hint="eastAsia"/>
          <w:b/>
          <w:color w:val="000000" w:themeColor="text1"/>
          <w:sz w:val="32"/>
          <w:highlight w:val="none"/>
          <w14:textFill>
            <w14:solidFill>
              <w14:schemeClr w14:val="tx1"/>
            </w14:solidFill>
          </w14:textFill>
        </w:rPr>
        <w:t>项目管理机构配备情况辅助说明资料</w:t>
      </w:r>
    </w:p>
    <w:p w14:paraId="2C23FEA2">
      <w:pPr>
        <w:pStyle w:val="6"/>
        <w:spacing w:before="9"/>
        <w:rPr>
          <w:b/>
          <w:color w:val="000000" w:themeColor="text1"/>
          <w:sz w:val="12"/>
          <w:highlight w:val="none"/>
          <w14:textFill>
            <w14:solidFill>
              <w14:schemeClr w14:val="tx1"/>
            </w14:solidFill>
          </w14:textFill>
        </w:rPr>
      </w:pPr>
      <w:r>
        <w:rPr>
          <w:color w:val="000000" w:themeColor="text1"/>
          <w:highlight w:val="none"/>
          <w14:textFill>
            <w14:solidFill>
              <w14:schemeClr w14:val="tx1"/>
            </w14:solidFill>
          </w14:textFill>
        </w:rPr>
        <mc:AlternateContent>
          <mc:Choice Requires="wpg">
            <w:drawing>
              <wp:anchor distT="0" distB="0" distL="114300" distR="114300" simplePos="0" relativeHeight="251659264" behindDoc="1" locked="0" layoutInCell="1" allowOverlap="1">
                <wp:simplePos x="0" y="0"/>
                <wp:positionH relativeFrom="page">
                  <wp:posOffset>896620</wp:posOffset>
                </wp:positionH>
                <wp:positionV relativeFrom="paragraph">
                  <wp:posOffset>113030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70.6pt;margin-top:8.9pt;height:421.05pt;width:443.75pt;mso-position-horizontal-relative:page;mso-wrap-distance-bottom:0pt;mso-wrap-distance-top:0pt;z-index:-251657216;mso-width-relative:page;mso-height-relative:page;" coordorigin="1685,419" coordsize="8875,8421" o:gfxdata="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D5TkFh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43317077">
      <w:pPr>
        <w:pStyle w:val="6"/>
        <w:spacing w:before="66"/>
        <w:ind w:left="21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项目名称：</w:t>
      </w:r>
    </w:p>
    <w:p w14:paraId="71DB477A">
      <w:pPr>
        <w:pStyle w:val="6"/>
        <w:spacing w:before="10"/>
        <w:rPr>
          <w:color w:val="000000" w:themeColor="text1"/>
          <w:sz w:val="8"/>
          <w:highlight w:val="none"/>
          <w14:textFill>
            <w14:solidFill>
              <w14:schemeClr w14:val="tx1"/>
            </w14:solidFill>
          </w14:textFill>
        </w:rPr>
      </w:pPr>
    </w:p>
    <w:p w14:paraId="7F964F06">
      <w:pPr>
        <w:pStyle w:val="6"/>
        <w:spacing w:before="67" w:line="436" w:lineRule="auto"/>
        <w:ind w:left="218" w:right="611" w:firstLine="1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注：1、辅助说明资料主要包括管理机构和机构设置、职责分工有关复印资料及投标人认为有必要提供的资料。格式不做统一规定。</w:t>
      </w:r>
    </w:p>
    <w:p w14:paraId="58676587">
      <w:pPr>
        <w:pStyle w:val="6"/>
        <w:spacing w:before="1"/>
        <w:ind w:left="81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2、项目管理机构配备情况说明资料另附（与本投标文件一起装订）</w:t>
      </w:r>
    </w:p>
    <w:p w14:paraId="38FA2C72">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6AECCF4C">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格式9</w:t>
      </w:r>
    </w:p>
    <w:p w14:paraId="5AC07116">
      <w:pPr>
        <w:spacing w:line="360" w:lineRule="auto"/>
        <w:ind w:firstLine="1680" w:firstLineChars="700"/>
        <w:rPr>
          <w:rFonts w:ascii="宋体" w:hAnsi="宋体" w:cs="宋体"/>
          <w:color w:val="000000" w:themeColor="text1"/>
          <w:kern w:val="1"/>
          <w:sz w:val="24"/>
          <w:highlight w:val="none"/>
          <w14:textFill>
            <w14:solidFill>
              <w14:schemeClr w14:val="tx1"/>
            </w14:solidFill>
          </w14:textFill>
        </w:rPr>
      </w:pPr>
    </w:p>
    <w:p w14:paraId="0905D1D2">
      <w:pPr>
        <w:spacing w:line="360" w:lineRule="auto"/>
        <w:ind w:firstLine="1680" w:firstLineChars="700"/>
        <w:rPr>
          <w:rFonts w:ascii="宋体" w:hAnsi="宋体" w:cs="宋体"/>
          <w:color w:val="000000" w:themeColor="text1"/>
          <w:kern w:val="1"/>
          <w:sz w:val="24"/>
          <w:highlight w:val="none"/>
          <w14:textFill>
            <w14:solidFill>
              <w14:schemeClr w14:val="tx1"/>
            </w14:solidFill>
          </w14:textFill>
        </w:rPr>
      </w:pPr>
      <w:r>
        <w:rPr>
          <w:rFonts w:hint="eastAsia" w:ascii="宋体" w:hAnsi="宋体" w:cs="宋体"/>
          <w:color w:val="000000" w:themeColor="text1"/>
          <w:kern w:val="1"/>
          <w:sz w:val="24"/>
          <w:highlight w:val="none"/>
          <w14:textFill>
            <w14:solidFill>
              <w14:schemeClr w14:val="tx1"/>
            </w14:solidFill>
          </w14:textFill>
        </w:rPr>
        <w:t>合格供应商的声明函和承诺书</w:t>
      </w:r>
    </w:p>
    <w:p w14:paraId="6E0C6368">
      <w:pPr>
        <w:spacing w:line="360" w:lineRule="auto"/>
        <w:jc w:val="center"/>
        <w:rPr>
          <w:rFonts w:ascii="宋体" w:hAnsi="宋体" w:cs="宋体"/>
          <w:b/>
          <w:bCs/>
          <w:color w:val="000000" w:themeColor="text1"/>
          <w:sz w:val="24"/>
          <w:highlight w:val="none"/>
          <w14:textFill>
            <w14:solidFill>
              <w14:schemeClr w14:val="tx1"/>
            </w14:solidFill>
          </w14:textFill>
        </w:rPr>
      </w:pPr>
    </w:p>
    <w:p w14:paraId="7BC72A2D">
      <w:pPr>
        <w:spacing w:line="360" w:lineRule="auto"/>
        <w:jc w:val="center"/>
        <w:rPr>
          <w:rFonts w:ascii="宋体" w:hAnsi="宋体" w:cs="宋体"/>
          <w:b/>
          <w:bCs/>
          <w:color w:val="000000" w:themeColor="text1"/>
          <w:sz w:val="24"/>
          <w:highlight w:val="none"/>
          <w14:textFill>
            <w14:solidFill>
              <w14:schemeClr w14:val="tx1"/>
            </w14:solidFill>
          </w14:textFill>
        </w:rPr>
      </w:pPr>
    </w:p>
    <w:p w14:paraId="55EFA35C">
      <w:pPr>
        <w:spacing w:line="360" w:lineRule="auto"/>
        <w:jc w:val="center"/>
        <w:rPr>
          <w:rFonts w:ascii="宋体" w:hAnsi="宋体" w:cs="宋体"/>
          <w:b/>
          <w:bCs/>
          <w:color w:val="000000" w:themeColor="text1"/>
          <w:sz w:val="24"/>
          <w:highlight w:val="none"/>
          <w14:textFill>
            <w14:solidFill>
              <w14:schemeClr w14:val="tx1"/>
            </w14:solidFill>
          </w14:textFill>
        </w:rPr>
      </w:pPr>
    </w:p>
    <w:p w14:paraId="7B7BA109">
      <w:pPr>
        <w:spacing w:line="360" w:lineRule="auto"/>
        <w:jc w:val="center"/>
        <w:rPr>
          <w:rFonts w:ascii="宋体" w:hAnsi="宋体" w:cs="宋体"/>
          <w:b/>
          <w:color w:val="000000" w:themeColor="text1"/>
          <w:sz w:val="24"/>
          <w:highlight w:val="none"/>
          <w14:textFill>
            <w14:solidFill>
              <w14:schemeClr w14:val="tx1"/>
            </w14:solidFill>
          </w14:textFill>
        </w:rPr>
      </w:pPr>
    </w:p>
    <w:p w14:paraId="52B0C352">
      <w:pPr>
        <w:spacing w:line="360" w:lineRule="auto"/>
        <w:jc w:val="center"/>
        <w:rPr>
          <w:rFonts w:ascii="宋体" w:hAnsi="宋体" w:cs="宋体"/>
          <w:b/>
          <w:color w:val="000000" w:themeColor="text1"/>
          <w:sz w:val="24"/>
          <w:highlight w:val="none"/>
          <w14:textFill>
            <w14:solidFill>
              <w14:schemeClr w14:val="tx1"/>
            </w14:solidFill>
          </w14:textFill>
        </w:rPr>
      </w:pPr>
    </w:p>
    <w:p w14:paraId="70B52515">
      <w:pPr>
        <w:spacing w:line="360" w:lineRule="auto"/>
        <w:jc w:val="center"/>
        <w:rPr>
          <w:rFonts w:ascii="宋体" w:hAnsi="宋体" w:cs="宋体"/>
          <w:b/>
          <w:color w:val="000000" w:themeColor="text1"/>
          <w:sz w:val="24"/>
          <w:highlight w:val="none"/>
          <w14:textFill>
            <w14:solidFill>
              <w14:schemeClr w14:val="tx1"/>
            </w14:solidFill>
          </w14:textFill>
        </w:rPr>
      </w:pPr>
    </w:p>
    <w:p w14:paraId="03C92BCD">
      <w:pPr>
        <w:spacing w:line="360" w:lineRule="auto"/>
        <w:jc w:val="center"/>
        <w:rPr>
          <w:rFonts w:ascii="宋体" w:hAnsi="宋体" w:cs="宋体"/>
          <w:b/>
          <w:color w:val="000000" w:themeColor="text1"/>
          <w:sz w:val="24"/>
          <w:highlight w:val="none"/>
          <w14:textFill>
            <w14:solidFill>
              <w14:schemeClr w14:val="tx1"/>
            </w14:solidFill>
          </w14:textFill>
        </w:rPr>
      </w:pPr>
    </w:p>
    <w:p w14:paraId="7F03C971">
      <w:pPr>
        <w:spacing w:line="360" w:lineRule="auto"/>
        <w:jc w:val="center"/>
        <w:rPr>
          <w:rFonts w:ascii="宋体" w:hAnsi="宋体" w:cs="宋体"/>
          <w:b/>
          <w:color w:val="000000" w:themeColor="text1"/>
          <w:sz w:val="24"/>
          <w:highlight w:val="none"/>
          <w14:textFill>
            <w14:solidFill>
              <w14:schemeClr w14:val="tx1"/>
            </w14:solidFill>
          </w14:textFill>
        </w:rPr>
      </w:pPr>
    </w:p>
    <w:p w14:paraId="7BE3FD57">
      <w:pPr>
        <w:spacing w:line="360" w:lineRule="auto"/>
        <w:jc w:val="center"/>
        <w:rPr>
          <w:rFonts w:ascii="宋体" w:hAnsi="宋体" w:cs="宋体"/>
          <w:b/>
          <w:color w:val="000000" w:themeColor="text1"/>
          <w:sz w:val="24"/>
          <w:highlight w:val="none"/>
          <w14:textFill>
            <w14:solidFill>
              <w14:schemeClr w14:val="tx1"/>
            </w14:solidFill>
          </w14:textFill>
        </w:rPr>
      </w:pPr>
    </w:p>
    <w:p w14:paraId="67C2C868">
      <w:pPr>
        <w:spacing w:line="360" w:lineRule="auto"/>
        <w:jc w:val="center"/>
        <w:rPr>
          <w:rFonts w:ascii="宋体" w:hAnsi="宋体" w:cs="宋体"/>
          <w:b/>
          <w:color w:val="000000" w:themeColor="text1"/>
          <w:sz w:val="24"/>
          <w:highlight w:val="none"/>
          <w14:textFill>
            <w14:solidFill>
              <w14:schemeClr w14:val="tx1"/>
            </w14:solidFill>
          </w14:textFill>
        </w:rPr>
      </w:pPr>
    </w:p>
    <w:p w14:paraId="0CD2DCB2">
      <w:pPr>
        <w:spacing w:line="360" w:lineRule="auto"/>
        <w:jc w:val="center"/>
        <w:rPr>
          <w:rFonts w:ascii="宋体" w:hAnsi="宋体" w:cs="宋体"/>
          <w:b/>
          <w:color w:val="000000" w:themeColor="text1"/>
          <w:sz w:val="24"/>
          <w:highlight w:val="none"/>
          <w14:textFill>
            <w14:solidFill>
              <w14:schemeClr w14:val="tx1"/>
            </w14:solidFill>
          </w14:textFill>
        </w:rPr>
      </w:pPr>
    </w:p>
    <w:p w14:paraId="365FC08B">
      <w:pPr>
        <w:spacing w:line="360" w:lineRule="auto"/>
        <w:jc w:val="center"/>
        <w:rPr>
          <w:rFonts w:ascii="宋体" w:hAnsi="宋体" w:cs="宋体"/>
          <w:b/>
          <w:color w:val="000000" w:themeColor="text1"/>
          <w:sz w:val="24"/>
          <w:highlight w:val="none"/>
          <w14:textFill>
            <w14:solidFill>
              <w14:schemeClr w14:val="tx1"/>
            </w14:solidFill>
          </w14:textFill>
        </w:rPr>
      </w:pPr>
    </w:p>
    <w:p w14:paraId="1D8C63F8">
      <w:pPr>
        <w:spacing w:line="360" w:lineRule="auto"/>
        <w:jc w:val="center"/>
        <w:rPr>
          <w:rFonts w:ascii="宋体" w:hAnsi="宋体" w:cs="宋体"/>
          <w:b/>
          <w:color w:val="000000" w:themeColor="text1"/>
          <w:sz w:val="24"/>
          <w:highlight w:val="none"/>
          <w14:textFill>
            <w14:solidFill>
              <w14:schemeClr w14:val="tx1"/>
            </w14:solidFill>
          </w14:textFill>
        </w:rPr>
      </w:pPr>
    </w:p>
    <w:p w14:paraId="43745B2B">
      <w:pPr>
        <w:spacing w:line="360" w:lineRule="auto"/>
        <w:jc w:val="center"/>
        <w:rPr>
          <w:rFonts w:ascii="宋体" w:hAnsi="宋体" w:cs="宋体"/>
          <w:b/>
          <w:color w:val="000000" w:themeColor="text1"/>
          <w:sz w:val="24"/>
          <w:highlight w:val="none"/>
          <w14:textFill>
            <w14:solidFill>
              <w14:schemeClr w14:val="tx1"/>
            </w14:solidFill>
          </w14:textFill>
        </w:rPr>
      </w:pPr>
    </w:p>
    <w:p w14:paraId="43C6FD20">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24D34BB7">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21421A24">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4809C0AD">
      <w:pPr>
        <w:spacing w:line="380" w:lineRule="exact"/>
        <w:jc w:val="center"/>
        <w:rPr>
          <w:rFonts w:ascii="宋体" w:hAnsi="宋体" w:cs="宋体"/>
          <w:color w:val="000000" w:themeColor="text1"/>
          <w:sz w:val="24"/>
          <w:highlight w:val="none"/>
          <w14:textFill>
            <w14:solidFill>
              <w14:schemeClr w14:val="tx1"/>
            </w14:solidFill>
          </w14:textFill>
        </w:rPr>
      </w:pPr>
    </w:p>
    <w:p w14:paraId="28FAEABB">
      <w:pPr>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格式10</w:t>
      </w:r>
    </w:p>
    <w:p w14:paraId="25A7E744">
      <w:pPr>
        <w:spacing w:line="3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售后服务承诺</w:t>
      </w:r>
    </w:p>
    <w:p w14:paraId="1C792CA5">
      <w:pPr>
        <w:spacing w:line="380" w:lineRule="exact"/>
        <w:jc w:val="center"/>
        <w:rPr>
          <w:rFonts w:ascii="宋体" w:hAnsi="宋体" w:cs="宋体"/>
          <w:color w:val="000000" w:themeColor="text1"/>
          <w:sz w:val="24"/>
          <w:highlight w:val="none"/>
          <w14:textFill>
            <w14:solidFill>
              <w14:schemeClr w14:val="tx1"/>
            </w14:solidFill>
          </w14:textFill>
        </w:rPr>
      </w:pPr>
    </w:p>
    <w:p w14:paraId="1C7C0F64">
      <w:pPr>
        <w:spacing w:line="380" w:lineRule="exact"/>
        <w:ind w:firstLine="360" w:firstLineChars="150"/>
        <w:rPr>
          <w:rFonts w:ascii="宋体" w:hAnsi="宋体" w:cs="宋体"/>
          <w:color w:val="000000" w:themeColor="text1"/>
          <w:sz w:val="24"/>
          <w:highlight w:val="none"/>
          <w14:textFill>
            <w14:solidFill>
              <w14:schemeClr w14:val="tx1"/>
            </w14:solidFill>
          </w14:textFill>
        </w:rPr>
      </w:pPr>
    </w:p>
    <w:p w14:paraId="10C5DE65">
      <w:pPr>
        <w:pStyle w:val="20"/>
        <w:rPr>
          <w:rFonts w:ascii="宋体" w:hAnsi="宋体" w:cs="宋体"/>
          <w:color w:val="000000" w:themeColor="text1"/>
          <w:sz w:val="24"/>
          <w:szCs w:val="24"/>
          <w:highlight w:val="none"/>
          <w14:textFill>
            <w14:solidFill>
              <w14:schemeClr w14:val="tx1"/>
            </w14:solidFill>
          </w14:textFill>
        </w:rPr>
      </w:pPr>
    </w:p>
    <w:p w14:paraId="45678277">
      <w:pPr>
        <w:pStyle w:val="20"/>
        <w:rPr>
          <w:rFonts w:ascii="宋体" w:hAnsi="宋体" w:cs="宋体"/>
          <w:color w:val="000000" w:themeColor="text1"/>
          <w:sz w:val="24"/>
          <w:szCs w:val="24"/>
          <w:highlight w:val="none"/>
          <w14:textFill>
            <w14:solidFill>
              <w14:schemeClr w14:val="tx1"/>
            </w14:solidFill>
          </w14:textFill>
        </w:rPr>
      </w:pPr>
    </w:p>
    <w:p w14:paraId="2160A722">
      <w:pPr>
        <w:pStyle w:val="20"/>
        <w:rPr>
          <w:rFonts w:ascii="宋体" w:hAnsi="宋体" w:cs="宋体"/>
          <w:color w:val="000000" w:themeColor="text1"/>
          <w:sz w:val="24"/>
          <w:szCs w:val="24"/>
          <w:highlight w:val="none"/>
          <w14:textFill>
            <w14:solidFill>
              <w14:schemeClr w14:val="tx1"/>
            </w14:solidFill>
          </w14:textFill>
        </w:rPr>
      </w:pPr>
    </w:p>
    <w:p w14:paraId="0715DFDE">
      <w:pPr>
        <w:pStyle w:val="20"/>
        <w:rPr>
          <w:rFonts w:ascii="宋体" w:hAnsi="宋体" w:cs="宋体"/>
          <w:color w:val="000000" w:themeColor="text1"/>
          <w:sz w:val="24"/>
          <w:szCs w:val="24"/>
          <w:highlight w:val="none"/>
          <w14:textFill>
            <w14:solidFill>
              <w14:schemeClr w14:val="tx1"/>
            </w14:solidFill>
          </w14:textFill>
        </w:rPr>
      </w:pPr>
    </w:p>
    <w:p w14:paraId="574AE41E">
      <w:pPr>
        <w:pStyle w:val="20"/>
        <w:rPr>
          <w:rFonts w:ascii="宋体" w:hAnsi="宋体" w:cs="宋体"/>
          <w:color w:val="000000" w:themeColor="text1"/>
          <w:sz w:val="24"/>
          <w:szCs w:val="24"/>
          <w:highlight w:val="none"/>
          <w14:textFill>
            <w14:solidFill>
              <w14:schemeClr w14:val="tx1"/>
            </w14:solidFill>
          </w14:textFill>
        </w:rPr>
      </w:pPr>
    </w:p>
    <w:p w14:paraId="49DFA0BC">
      <w:pPr>
        <w:pStyle w:val="20"/>
        <w:rPr>
          <w:rFonts w:ascii="宋体" w:hAnsi="宋体" w:cs="宋体"/>
          <w:color w:val="000000" w:themeColor="text1"/>
          <w:sz w:val="24"/>
          <w:szCs w:val="24"/>
          <w:highlight w:val="none"/>
          <w14:textFill>
            <w14:solidFill>
              <w14:schemeClr w14:val="tx1"/>
            </w14:solidFill>
          </w14:textFill>
        </w:rPr>
      </w:pPr>
    </w:p>
    <w:p w14:paraId="625925BD">
      <w:pPr>
        <w:spacing w:line="380" w:lineRule="exact"/>
        <w:rPr>
          <w:rFonts w:ascii="宋体" w:hAnsi="宋体" w:cs="宋体"/>
          <w:color w:val="000000" w:themeColor="text1"/>
          <w:sz w:val="24"/>
          <w:highlight w:val="none"/>
          <w14:textFill>
            <w14:solidFill>
              <w14:schemeClr w14:val="tx1"/>
            </w14:solidFill>
          </w14:textFill>
        </w:rPr>
      </w:pPr>
    </w:p>
    <w:p w14:paraId="7109E401">
      <w:pPr>
        <w:spacing w:line="380" w:lineRule="exact"/>
        <w:ind w:firstLine="4008" w:firstLineChars="167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7CA6C21D">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70FBA5EE">
      <w:pPr>
        <w:spacing w:line="380" w:lineRule="exact"/>
        <w:ind w:right="640" w:firstLine="4680" w:firstLineChars="1950"/>
        <w:rPr>
          <w:rFonts w:ascii="宋体" w:hAnsi="宋体" w:cs="宋体"/>
          <w:color w:val="000000" w:themeColor="text1"/>
          <w:sz w:val="24"/>
          <w:highlight w:val="none"/>
          <w14:textFill>
            <w14:solidFill>
              <w14:schemeClr w14:val="tx1"/>
            </w14:solidFill>
          </w14:textFill>
        </w:rPr>
      </w:pPr>
    </w:p>
    <w:p w14:paraId="30850103">
      <w:pPr>
        <w:spacing w:line="380" w:lineRule="exact"/>
        <w:jc w:val="center"/>
        <w:rPr>
          <w:rFonts w:ascii="宋体" w:hAnsi="宋体" w:cs="宋体"/>
          <w:color w:val="000000" w:themeColor="text1"/>
          <w:sz w:val="24"/>
          <w:highlight w:val="none"/>
          <w14:textFill>
            <w14:solidFill>
              <w14:schemeClr w14:val="tx1"/>
            </w14:solidFill>
          </w14:textFill>
        </w:rPr>
      </w:pPr>
    </w:p>
    <w:p w14:paraId="03A149EC">
      <w:pPr>
        <w:spacing w:line="380" w:lineRule="exact"/>
        <w:ind w:firstLine="3600" w:firstLineChars="1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60A48CEF">
      <w:pPr>
        <w:spacing w:line="360" w:lineRule="auto"/>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2DEE015B">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格式11</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中小企业声明函（工程、服务）</w:t>
      </w:r>
    </w:p>
    <w:p w14:paraId="77F6918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000000" w:themeColor="text1"/>
          <w:sz w:val="32"/>
          <w:szCs w:val="32"/>
          <w:highlight w:val="none"/>
          <w14:textFill>
            <w14:solidFill>
              <w14:schemeClr w14:val="tx1"/>
            </w14:solidFill>
          </w14:textFill>
        </w:rPr>
      </w:pPr>
    </w:p>
    <w:p w14:paraId="76B869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采购活动，工程的施工单位全部为符合政策要求的中小企业</w:t>
      </w:r>
      <w:r>
        <w:rPr>
          <w:rFonts w:hint="eastAsia" w:ascii="宋体" w:hAnsi="宋体" w:eastAsia="宋体" w:cs="宋体"/>
          <w:color w:val="000000" w:themeColor="text1"/>
          <w:sz w:val="24"/>
          <w:szCs w:val="24"/>
          <w:highlight w:val="none"/>
          <w:u w:val="single"/>
          <w14:textFill>
            <w14:solidFill>
              <w14:schemeClr w14:val="tx1"/>
            </w14:solidFill>
          </w14:textFill>
        </w:rPr>
        <w:t>（或者：服务全部由符合政策要求的中小企业承接）</w:t>
      </w:r>
      <w:r>
        <w:rPr>
          <w:rFonts w:hint="eastAsia" w:ascii="宋体" w:hAnsi="宋体" w:eastAsia="宋体" w:cs="宋体"/>
          <w:color w:val="000000" w:themeColor="text1"/>
          <w:sz w:val="24"/>
          <w:szCs w:val="24"/>
          <w:highlight w:val="none"/>
          <w14:textFill>
            <w14:solidFill>
              <w14:schemeClr w14:val="tx1"/>
            </w14:solidFill>
          </w14:textFill>
        </w:rPr>
        <w:t>。相关企业</w:t>
      </w:r>
      <w:r>
        <w:rPr>
          <w:rFonts w:hint="eastAsia" w:ascii="宋体" w:hAnsi="宋体" w:eastAsia="宋体" w:cs="宋体"/>
          <w:color w:val="000000" w:themeColor="text1"/>
          <w:sz w:val="24"/>
          <w:szCs w:val="24"/>
          <w:highlight w:val="none"/>
          <w:u w:val="single"/>
          <w14:textFill>
            <w14:solidFill>
              <w14:schemeClr w14:val="tx1"/>
            </w14:solidFill>
          </w14:textFill>
        </w:rPr>
        <w:t>（含联合 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 况如下：</w:t>
      </w:r>
    </w:p>
    <w:p w14:paraId="3D124F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 承建（承接）企业为（企业名称），从业人员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万元1，属于（中型企业、小型企业、微型企业）； </w:t>
      </w:r>
    </w:p>
    <w:p w14:paraId="2650CB1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 承建（承接）企业为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（中型企业、 小型企业、微型企业）</w:t>
      </w:r>
      <w:r>
        <w:rPr>
          <w:rFonts w:hint="eastAsia" w:ascii="宋体" w:hAnsi="宋体" w:eastAsia="宋体" w:cs="宋体"/>
          <w:color w:val="000000" w:themeColor="text1"/>
          <w:sz w:val="24"/>
          <w:szCs w:val="24"/>
          <w:highlight w:val="none"/>
          <w14:textFill>
            <w14:solidFill>
              <w14:schemeClr w14:val="tx1"/>
            </w14:solidFill>
          </w14:textFill>
        </w:rPr>
        <w:t>； ……</w:t>
      </w:r>
    </w:p>
    <w:p w14:paraId="2E4B5B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 为大企业的情形，也不存在与大企业的负责人为同一人的情形。</w:t>
      </w:r>
    </w:p>
    <w:p w14:paraId="1189A5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本企业对上述声明内容的真实性负责。如有虚假，将依 法承担相应责任。 </w:t>
      </w:r>
    </w:p>
    <w:p w14:paraId="279C79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5FF519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日 期： </w:t>
      </w:r>
    </w:p>
    <w:p w14:paraId="37DA049F">
      <w:pPr>
        <w:pStyle w:val="20"/>
        <w:rPr>
          <w:rFonts w:hint="eastAsia" w:ascii="宋体" w:hAnsi="宋体" w:eastAsia="宋体" w:cs="宋体"/>
          <w:color w:val="000000" w:themeColor="text1"/>
          <w:sz w:val="24"/>
          <w:szCs w:val="24"/>
          <w:highlight w:val="none"/>
          <w14:textFill>
            <w14:solidFill>
              <w14:schemeClr w14:val="tx1"/>
            </w14:solidFill>
          </w14:textFill>
        </w:rPr>
      </w:pPr>
    </w:p>
    <w:p w14:paraId="7AFBB0D0">
      <w:pPr>
        <w:pStyle w:val="5"/>
        <w:rPr>
          <w:rFonts w:hint="eastAsia" w:ascii="宋体" w:hAnsi="宋体" w:eastAsia="宋体" w:cs="宋体"/>
          <w:color w:val="000000" w:themeColor="text1"/>
          <w:sz w:val="24"/>
          <w:szCs w:val="24"/>
          <w:highlight w:val="none"/>
          <w14:textFill>
            <w14:solidFill>
              <w14:schemeClr w14:val="tx1"/>
            </w14:solidFill>
          </w14:textFill>
        </w:rPr>
      </w:pPr>
    </w:p>
    <w:p w14:paraId="2E499412">
      <w:pPr>
        <w:rPr>
          <w:rFonts w:hint="eastAsia" w:ascii="宋体" w:hAnsi="宋体" w:eastAsia="宋体" w:cs="宋体"/>
          <w:color w:val="000000" w:themeColor="text1"/>
          <w:sz w:val="24"/>
          <w:szCs w:val="24"/>
          <w:highlight w:val="none"/>
          <w14:textFill>
            <w14:solidFill>
              <w14:schemeClr w14:val="tx1"/>
            </w14:solidFill>
          </w14:textFill>
        </w:rPr>
      </w:pPr>
    </w:p>
    <w:p w14:paraId="706C84B7">
      <w:pPr>
        <w:pStyle w:val="20"/>
        <w:rPr>
          <w:rFonts w:hint="eastAsia" w:ascii="宋体" w:hAnsi="宋体" w:eastAsia="宋体" w:cs="宋体"/>
          <w:color w:val="000000" w:themeColor="text1"/>
          <w:sz w:val="24"/>
          <w:szCs w:val="24"/>
          <w:highlight w:val="none"/>
          <w14:textFill>
            <w14:solidFill>
              <w14:schemeClr w14:val="tx1"/>
            </w14:solidFill>
          </w14:textFill>
        </w:rPr>
      </w:pPr>
    </w:p>
    <w:p w14:paraId="49F8DC2B">
      <w:pPr>
        <w:pStyle w:val="5"/>
        <w:rPr>
          <w:rFonts w:hint="eastAsia"/>
          <w:color w:val="000000" w:themeColor="text1"/>
          <w:highlight w:val="none"/>
          <w14:textFill>
            <w14:solidFill>
              <w14:schemeClr w14:val="tx1"/>
            </w14:solidFill>
          </w14:textFill>
        </w:rPr>
      </w:pPr>
    </w:p>
    <w:p w14:paraId="0CF5A3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注：1.从业人员、营业收入、资产总额填报上一年度数据，无上一年度数据的新成立企业可不填报。</w:t>
      </w:r>
    </w:p>
    <w:p w14:paraId="06014A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2.本项目如是只面向中小企业采购的应当必须提供。</w:t>
      </w:r>
    </w:p>
    <w:p w14:paraId="5125C765">
      <w:pPr>
        <w:rPr>
          <w:rFonts w:ascii="Times New Roman" w:hAnsi="Times New Roman" w:eastAsia="Times New Roman" w:cs="Times New Roman"/>
          <w:color w:val="auto"/>
          <w:spacing w:val="0"/>
          <w:position w:val="0"/>
          <w:sz w:val="22"/>
          <w:shd w:val="clear" w:fill="auto"/>
        </w:rPr>
      </w:pPr>
      <w:r>
        <w:rPr>
          <w:rFonts w:ascii="Times New Roman" w:hAnsi="Times New Roman" w:eastAsia="Times New Roman" w:cs="Times New Roman"/>
          <w:color w:val="auto"/>
          <w:spacing w:val="0"/>
          <w:position w:val="0"/>
          <w:sz w:val="22"/>
          <w:shd w:val="clear" w:fill="auto"/>
        </w:rPr>
        <w:br w:type="page"/>
      </w:r>
    </w:p>
    <w:p w14:paraId="4F670FE1">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w:t>
      </w: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 xml:space="preserve">      其他资料</w:t>
      </w:r>
    </w:p>
    <w:p w14:paraId="3485DFDA">
      <w:pPr>
        <w:pStyle w:val="21"/>
        <w:ind w:firstLine="240"/>
        <w:rPr>
          <w:rFonts w:ascii="宋体" w:hAnsi="宋体" w:cs="宋体"/>
          <w:color w:val="000000" w:themeColor="text1"/>
          <w:sz w:val="24"/>
          <w:highlight w:val="none"/>
          <w14:textFill>
            <w14:solidFill>
              <w14:schemeClr w14:val="tx1"/>
            </w14:solidFill>
          </w14:textFill>
        </w:rPr>
      </w:pPr>
    </w:p>
    <w:p w14:paraId="31BDF65A">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7B78C619">
      <w:pPr>
        <w:spacing w:line="360" w:lineRule="auto"/>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w:t>
      </w:r>
      <w:r>
        <w:rPr>
          <w:rFonts w:hint="eastAsia" w:ascii="宋体" w:hAnsi="宋体" w:cs="宋体"/>
          <w:color w:val="000000" w:themeColor="text1"/>
          <w:sz w:val="24"/>
          <w:highlight w:val="none"/>
          <w:lang w:val="en-US" w:eastAsia="zh-CN"/>
          <w14:textFill>
            <w14:solidFill>
              <w14:schemeClr w14:val="tx1"/>
            </w14:solidFill>
          </w14:textFill>
        </w:rPr>
        <w:t>3</w:t>
      </w:r>
    </w:p>
    <w:p w14:paraId="2134827C">
      <w:pPr>
        <w:spacing w:line="380" w:lineRule="exact"/>
        <w:jc w:val="center"/>
        <w:rPr>
          <w:rStyle w:val="28"/>
          <w:rFonts w:ascii="宋体"/>
          <w:b/>
          <w:bCs/>
          <w:color w:val="000000" w:themeColor="text1"/>
          <w:sz w:val="28"/>
          <w:szCs w:val="28"/>
          <w:highlight w:val="none"/>
          <w14:textFill>
            <w14:solidFill>
              <w14:schemeClr w14:val="tx1"/>
            </w14:solidFill>
          </w14:textFill>
        </w:rPr>
      </w:pPr>
      <w:r>
        <w:rPr>
          <w:rStyle w:val="28"/>
          <w:rFonts w:hint="eastAsia" w:ascii="宋体" w:hAnsi="宋体" w:cs="宋体"/>
          <w:b/>
          <w:bCs/>
          <w:color w:val="000000" w:themeColor="text1"/>
          <w:sz w:val="28"/>
          <w:szCs w:val="28"/>
          <w:highlight w:val="none"/>
          <w14:textFill>
            <w14:solidFill>
              <w14:schemeClr w14:val="tx1"/>
            </w14:solidFill>
          </w14:textFill>
        </w:rPr>
        <w:t>政府采购供应商诚信承诺书</w:t>
      </w:r>
    </w:p>
    <w:p w14:paraId="4DE714A6">
      <w:pPr>
        <w:spacing w:line="380" w:lineRule="exact"/>
        <w:jc w:val="center"/>
        <w:rPr>
          <w:rStyle w:val="28"/>
          <w:rFonts w:ascii="宋体"/>
          <w:b/>
          <w:bCs/>
          <w:color w:val="000000" w:themeColor="text1"/>
          <w:sz w:val="24"/>
          <w:highlight w:val="none"/>
          <w14:textFill>
            <w14:solidFill>
              <w14:schemeClr w14:val="tx1"/>
            </w14:solidFill>
          </w14:textFill>
        </w:rPr>
      </w:pPr>
    </w:p>
    <w:p w14:paraId="278E689E">
      <w:pPr>
        <w:spacing w:line="380" w:lineRule="exact"/>
        <w:ind w:firstLine="720" w:firstLineChars="3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628AC2">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（一）提供虚假材料谋取中标;</w:t>
      </w:r>
    </w:p>
    <w:p w14:paraId="1D7A67DB">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（二）采取不正当手段诋毁、排挤其他供应商;</w:t>
      </w:r>
    </w:p>
    <w:p w14:paraId="19A17766">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（三）与招标采购单位、其他投标人恶意串通;</w:t>
      </w:r>
    </w:p>
    <w:p w14:paraId="0EE5269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（四）向招标采购单位或提供其他不正当利益;</w:t>
      </w:r>
    </w:p>
    <w:p w14:paraId="2A206E7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p>
    <w:p w14:paraId="43D250E9">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（六）开标后擅自撤销投标，影响招标继续进行的或领取招标文件纳投标保证金后不投标导致废标;</w:t>
      </w:r>
    </w:p>
    <w:p w14:paraId="2ED6F1C6">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（七）中标后无正当理由，在规定时间内不与采购单位签订合同;</w:t>
      </w:r>
    </w:p>
    <w:p w14:paraId="022E222C">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（八）将中标项目转让给他人或非法分包他人;</w:t>
      </w:r>
    </w:p>
    <w:p w14:paraId="1667F62A">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（九）无正当理由，拒绝履行合同义务;</w:t>
      </w:r>
    </w:p>
    <w:p w14:paraId="3B60EA93">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（十）无正当理由放弃中标（成交）项目;</w:t>
      </w:r>
    </w:p>
    <w:p w14:paraId="4BAF675B">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（十ー）撞自或与与采购人串通或接受采购人要求，在履约合同中通过减少质量和服务标准等，却仍按原合同进行虚假验收或终止政府采购合同;</w:t>
      </w:r>
    </w:p>
    <w:p w14:paraId="69110794">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（十二）与采购人串通，对尚未履约完毕的采购项目出具虚假验收报告；</w:t>
      </w:r>
    </w:p>
    <w:p w14:paraId="1DF3EDB0">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38357F28">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（十四）开标后对招标文件的相关内容再进行质疑；</w:t>
      </w:r>
    </w:p>
    <w:p w14:paraId="59E3E87F">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（十五）恶意投诉的行为：投诉经查无实据的、捏造事实或者提供虚假设诉材料；</w:t>
      </w:r>
    </w:p>
    <w:p w14:paraId="78F2800D">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（十六）拒绝有关部门监督检查或者提供虚假情况；</w:t>
      </w:r>
    </w:p>
    <w:p w14:paraId="4E3182F3">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（十七）政府采购监管部门认定的其他政府采购活动中的不诚信行为。</w:t>
      </w:r>
    </w:p>
    <w:p w14:paraId="06C6A6A5">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353DE9DB">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供应商名称：（盖章）</w:t>
      </w:r>
    </w:p>
    <w:p w14:paraId="7B5F7D43">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法人代表或授权委托人：（签</w:t>
      </w:r>
      <w:r>
        <w:rPr>
          <w:rFonts w:hint="eastAsia" w:ascii="宋体" w:hAnsi="宋体" w:cs="宋体"/>
          <w:color w:val="000000" w:themeColor="text1"/>
          <w:sz w:val="24"/>
          <w:highlight w:val="none"/>
          <w:lang w:val="en-US"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1063F227">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4E7B4605">
      <w:pPr>
        <w:spacing w:line="380" w:lineRule="exact"/>
        <w:ind w:firstLine="3360" w:firstLineChars="1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日期：年月日</w:t>
      </w:r>
    </w:p>
    <w:p w14:paraId="1AE237D7">
      <w:pPr>
        <w:spacing w:line="360" w:lineRule="auto"/>
        <w:jc w:val="center"/>
        <w:rPr>
          <w:rFonts w:ascii="宋体" w:hAnsi="宋体" w:cs="宋体"/>
          <w:b/>
          <w:color w:val="000000" w:themeColor="text1"/>
          <w:sz w:val="24"/>
          <w:highlight w:val="none"/>
          <w14:textFill>
            <w14:solidFill>
              <w14:schemeClr w14:val="tx1"/>
            </w14:solidFill>
          </w14:textFill>
        </w:rPr>
      </w:pPr>
    </w:p>
    <w:p w14:paraId="0D9DECA6">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3398D8A9">
      <w:pPr>
        <w:pStyle w:val="2"/>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p>
    <w:p w14:paraId="256FE1CB">
      <w:pPr>
        <w:pStyle w:val="2"/>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p>
    <w:p w14:paraId="148170D4">
      <w:pPr>
        <w:pStyle w:val="2"/>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第五章  周口市政府采购合同（工程类）标准文本</w:t>
      </w:r>
    </w:p>
    <w:p w14:paraId="14BFD883">
      <w:pPr>
        <w:ind w:firstLine="880" w:firstLineChars="200"/>
        <w:jc w:val="center"/>
        <w:rPr>
          <w:rFonts w:hint="eastAsia" w:ascii="方正小标宋简体" w:hAnsi="黑体" w:eastAsia="方正小标宋简体" w:cs="黑体"/>
          <w:color w:val="000000" w:themeColor="text1"/>
          <w:sz w:val="44"/>
          <w:szCs w:val="44"/>
          <w:highlight w:val="none"/>
          <w:lang w:val="en-US"/>
          <w14:textFill>
            <w14:solidFill>
              <w14:schemeClr w14:val="tx1"/>
            </w14:solidFill>
          </w14:textFill>
        </w:rPr>
      </w:pPr>
    </w:p>
    <w:p w14:paraId="470DD65F">
      <w:pPr>
        <w:pStyle w:val="29"/>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45CA976C">
      <w:pPr>
        <w:pStyle w:val="29"/>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57BA48F3">
      <w:pPr>
        <w:pStyle w:val="29"/>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065D04B4">
      <w:pPr>
        <w:pStyle w:val="29"/>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02BBBF81">
      <w:pPr>
        <w:pStyle w:val="29"/>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p>
    <w:p w14:paraId="5D8357AF">
      <w:pPr>
        <w:pStyle w:val="29"/>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p>
    <w:p w14:paraId="37C7F106">
      <w:pPr>
        <w:pStyle w:val="29"/>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政府采购项目名称：</w:t>
      </w:r>
    </w:p>
    <w:p w14:paraId="38027AF2">
      <w:pPr>
        <w:pStyle w:val="29"/>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政府采购项目编号：</w:t>
      </w:r>
    </w:p>
    <w:p w14:paraId="166969A0">
      <w:pPr>
        <w:pStyle w:val="29"/>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采      购    人：</w:t>
      </w:r>
    </w:p>
    <w:p w14:paraId="3DA8DB91">
      <w:pPr>
        <w:pStyle w:val="29"/>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供      应    商：</w:t>
      </w:r>
    </w:p>
    <w:p w14:paraId="50F3EBBE">
      <w:pPr>
        <w:pStyle w:val="29"/>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合  同  签 订 地：</w:t>
      </w:r>
    </w:p>
    <w:p w14:paraId="0179DED2">
      <w:pPr>
        <w:pStyle w:val="29"/>
        <w:spacing w:beforeLines="0" w:afterLines="0"/>
        <w:ind w:left="0" w:firstLine="560" w:firstLineChars="200"/>
        <w:jc w:val="both"/>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合 同 签订 时 间：</w:t>
      </w:r>
    </w:p>
    <w:p w14:paraId="2EEC0739">
      <w:pPr>
        <w:pStyle w:val="29"/>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41319A7E">
      <w:pPr>
        <w:pStyle w:val="29"/>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73EAC848">
      <w:pPr>
        <w:pStyle w:val="29"/>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25E30875">
      <w:pPr>
        <w:pStyle w:val="29"/>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4B5B9131">
      <w:pPr>
        <w:pStyle w:val="29"/>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14C67FDF">
      <w:pPr>
        <w:pStyle w:val="29"/>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2576C94F">
      <w:pPr>
        <w:pStyle w:val="29"/>
        <w:spacing w:beforeLines="0" w:afterLines="0" w:line="440" w:lineRule="exact"/>
        <w:ind w:left="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color w:val="000000" w:themeColor="text1"/>
          <w:sz w:val="32"/>
          <w:szCs w:val="32"/>
          <w:highlight w:val="none"/>
          <w14:textFill>
            <w14:solidFill>
              <w14:schemeClr w14:val="tx1"/>
            </w14:solidFill>
          </w14:textFill>
        </w:rPr>
        <w:t>合同签订指引</w:t>
      </w:r>
    </w:p>
    <w:p w14:paraId="0C8F1E2F">
      <w:pPr>
        <w:pStyle w:val="29"/>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一、采购人在签订合同时应提供的资料：</w:t>
      </w:r>
    </w:p>
    <w:p w14:paraId="69813E9C">
      <w:pPr>
        <w:pStyle w:val="29"/>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1、该政府采购项目的</w:t>
      </w:r>
      <w:r>
        <w:rPr>
          <w:rFonts w:hint="eastAsia"/>
          <w:color w:val="000000" w:themeColor="text1"/>
          <w:sz w:val="21"/>
          <w:szCs w:val="21"/>
          <w:highlight w:val="none"/>
          <w14:textFill>
            <w14:solidFill>
              <w14:schemeClr w14:val="tx1"/>
            </w14:solidFill>
          </w14:textFill>
        </w:rPr>
        <w:t>招标采购文件（以网上发布内容为准）；</w:t>
      </w:r>
    </w:p>
    <w:p w14:paraId="09BAEA3F">
      <w:pPr>
        <w:pStyle w:val="29"/>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2、该政府采购项目</w:t>
      </w:r>
      <w:r>
        <w:rPr>
          <w:rFonts w:hint="eastAsia"/>
          <w:color w:val="000000" w:themeColor="text1"/>
          <w:sz w:val="21"/>
          <w:szCs w:val="21"/>
          <w:highlight w:val="none"/>
          <w14:textFill>
            <w14:solidFill>
              <w14:schemeClr w14:val="tx1"/>
            </w14:solidFill>
          </w14:textFill>
        </w:rPr>
        <w:t>招标文件的澄清和修改内容（公告内容）；</w:t>
      </w:r>
    </w:p>
    <w:p w14:paraId="03EEA6C1">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3、该政府采购项目评审报告；</w:t>
      </w:r>
    </w:p>
    <w:p w14:paraId="4919FD1D">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4、采购单位法人授权委托书（法人到场并签字的除外）；</w:t>
      </w:r>
    </w:p>
    <w:p w14:paraId="5455F38D">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5、采购单位被授权人身份证件（法人到场并签字的除外）；</w:t>
      </w:r>
    </w:p>
    <w:p w14:paraId="591E7B02">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6、采购人和中标供应商（或服务商，下同）约定的其它内容（不得超出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6BF136AE">
      <w:pPr>
        <w:pStyle w:val="29"/>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二、</w:t>
      </w:r>
      <w:r>
        <w:rPr>
          <w:rFonts w:hint="eastAsia"/>
          <w:color w:val="000000" w:themeColor="text1"/>
          <w:sz w:val="21"/>
          <w:szCs w:val="21"/>
          <w:highlight w:val="none"/>
          <w14:textFill>
            <w14:solidFill>
              <w14:schemeClr w14:val="tx1"/>
            </w14:solidFill>
          </w14:textFill>
        </w:rPr>
        <w:t>供应商在签订合同时应提供的资料：</w:t>
      </w:r>
    </w:p>
    <w:p w14:paraId="00ABD35F">
      <w:pPr>
        <w:pStyle w:val="29"/>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1、该政府采购项目的</w:t>
      </w:r>
      <w:r>
        <w:rPr>
          <w:rFonts w:hint="eastAsia"/>
          <w:color w:val="000000" w:themeColor="text1"/>
          <w:sz w:val="21"/>
          <w:szCs w:val="21"/>
          <w:highlight w:val="none"/>
          <w14:textFill>
            <w14:solidFill>
              <w14:schemeClr w14:val="tx1"/>
            </w14:solidFill>
          </w14:textFill>
        </w:rPr>
        <w:t>投标文件（纸质或</w:t>
      </w:r>
      <w:r>
        <w:rPr>
          <w:rFonts w:hint="eastAsia"/>
          <w:color w:val="000000" w:themeColor="text1"/>
          <w:sz w:val="21"/>
          <w:szCs w:val="21"/>
          <w:highlight w:val="none"/>
          <w:lang w:val="en-US"/>
          <w14:textFill>
            <w14:solidFill>
              <w14:schemeClr w14:val="tx1"/>
            </w14:solidFill>
          </w14:textFill>
        </w:rPr>
        <w:t>DPF格式的电子</w:t>
      </w:r>
      <w:r>
        <w:rPr>
          <w:rFonts w:hint="eastAsia"/>
          <w:color w:val="000000" w:themeColor="text1"/>
          <w:sz w:val="21"/>
          <w:szCs w:val="21"/>
          <w:highlight w:val="none"/>
          <w14:textFill>
            <w14:solidFill>
              <w14:schemeClr w14:val="tx1"/>
            </w14:solidFill>
          </w14:textFill>
        </w:rPr>
        <w:t>投标文件）；</w:t>
      </w:r>
    </w:p>
    <w:p w14:paraId="69A6FF06">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2、针对该项目评审时评审委员会提出的质询答复（纸质并签章）；</w:t>
      </w:r>
    </w:p>
    <w:p w14:paraId="1E8226DF">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3、该政府采购项目中标通知书；</w:t>
      </w:r>
    </w:p>
    <w:p w14:paraId="40BBF101">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4、供应商法人授权委托书（法人到场并签字的除外）；</w:t>
      </w:r>
    </w:p>
    <w:p w14:paraId="49BDB61D">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5、供应商被授权人身份证件（法人到场并签字的除外）；</w:t>
      </w:r>
    </w:p>
    <w:p w14:paraId="57A10F0E">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6、供应商和采购人约定的其它内容（不得超出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19F25397">
      <w:pPr>
        <w:pStyle w:val="29"/>
        <w:spacing w:beforeLines="0" w:afterLines="0" w:line="440" w:lineRule="exact"/>
        <w:ind w:left="0" w:firstLine="420" w:firstLineChars="200"/>
        <w:jc w:val="both"/>
        <w:rPr>
          <w:color w:val="000000" w:themeColor="text1"/>
          <w:sz w:val="30"/>
          <w:szCs w:val="30"/>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三、本合同签订后二个工作日内有采购人在“周口市政府采购网”上进行合同公示。</w:t>
      </w:r>
    </w:p>
    <w:p w14:paraId="67106776">
      <w:pPr>
        <w:rPr>
          <w:rFonts w:hint="eastAsia" w:ascii="方正小标宋简体" w:eastAsia="方正小标宋简体"/>
          <w:b/>
          <w:bCs/>
          <w:color w:val="000000" w:themeColor="text1"/>
          <w:sz w:val="32"/>
          <w:szCs w:val="32"/>
          <w:highlight w:val="none"/>
          <w14:textFill>
            <w14:solidFill>
              <w14:schemeClr w14:val="tx1"/>
            </w14:solidFill>
          </w14:textFill>
        </w:rPr>
      </w:pPr>
      <w:r>
        <w:rPr>
          <w:rFonts w:hint="eastAsia" w:ascii="方正小标宋简体" w:eastAsia="方正小标宋简体"/>
          <w:b/>
          <w:bCs/>
          <w:color w:val="000000" w:themeColor="text1"/>
          <w:sz w:val="32"/>
          <w:szCs w:val="32"/>
          <w:highlight w:val="none"/>
          <w14:textFill>
            <w14:solidFill>
              <w14:schemeClr w14:val="tx1"/>
            </w14:solidFill>
          </w14:textFill>
        </w:rPr>
        <w:br w:type="page"/>
      </w:r>
    </w:p>
    <w:p w14:paraId="2C8412EC">
      <w:pPr>
        <w:rPr>
          <w:rFonts w:hint="eastAsia" w:ascii="方正小标宋简体" w:eastAsia="方正小标宋简体"/>
          <w:b/>
          <w:bCs/>
          <w:color w:val="000000" w:themeColor="text1"/>
          <w:sz w:val="32"/>
          <w:szCs w:val="32"/>
          <w:highlight w:val="none"/>
          <w14:textFill>
            <w14:solidFill>
              <w14:schemeClr w14:val="tx1"/>
            </w14:solidFill>
          </w14:textFill>
        </w:rPr>
      </w:pPr>
    </w:p>
    <w:p w14:paraId="3A2562C7">
      <w:pPr>
        <w:pStyle w:val="29"/>
        <w:spacing w:beforeLines="0" w:afterLines="0" w:line="440" w:lineRule="exact"/>
        <w:ind w:left="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b/>
          <w:bCs/>
          <w:color w:val="000000" w:themeColor="text1"/>
          <w:sz w:val="32"/>
          <w:szCs w:val="32"/>
          <w:highlight w:val="none"/>
          <w14:textFill>
            <w14:solidFill>
              <w14:schemeClr w14:val="tx1"/>
            </w14:solidFill>
          </w14:textFill>
        </w:rPr>
        <w:t>供应商履约验收指引</w:t>
      </w:r>
    </w:p>
    <w:p w14:paraId="432378FE">
      <w:pPr>
        <w:pStyle w:val="29"/>
        <w:spacing w:beforeLines="0" w:afterLines="0" w:line="440" w:lineRule="exact"/>
        <w:ind w:left="0" w:firstLine="420" w:firstLineChars="200"/>
        <w:jc w:val="both"/>
        <w:rPr>
          <w:color w:val="000000" w:themeColor="text1"/>
          <w:szCs w:val="27"/>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1、供应商不得</w:t>
      </w:r>
      <w:r>
        <w:rPr>
          <w:rFonts w:hint="eastAsia" w:ascii="宋体" w:eastAsia="宋体"/>
          <w:color w:val="000000" w:themeColor="text1"/>
          <w:sz w:val="21"/>
          <w:szCs w:val="21"/>
          <w:highlight w:val="none"/>
          <w14:textFill>
            <w14:solidFill>
              <w14:schemeClr w14:val="tx1"/>
            </w14:solidFill>
          </w14:textFill>
        </w:rPr>
        <w:t>擅自变更合同标的服务内容；</w:t>
      </w:r>
    </w:p>
    <w:p w14:paraId="0B1B71D4">
      <w:pPr>
        <w:pStyle w:val="29"/>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2、</w:t>
      </w:r>
      <w:r>
        <w:rPr>
          <w:rFonts w:hint="eastAsia" w:ascii="宋体" w:eastAsia="宋体"/>
          <w:color w:val="000000" w:themeColor="text1"/>
          <w:sz w:val="21"/>
          <w:szCs w:val="21"/>
          <w:highlight w:val="none"/>
          <w14:textFill>
            <w14:solidFill>
              <w14:schemeClr w14:val="tx1"/>
            </w14:solidFill>
          </w14:textFill>
        </w:rPr>
        <w:t>不得以次充优，随意降低服务标准和水平；</w:t>
      </w:r>
    </w:p>
    <w:p w14:paraId="09CD4B8D">
      <w:pPr>
        <w:pStyle w:val="29"/>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3、</w:t>
      </w:r>
      <w:r>
        <w:rPr>
          <w:rFonts w:hint="eastAsia" w:ascii="宋体" w:eastAsia="宋体"/>
          <w:color w:val="000000" w:themeColor="text1"/>
          <w:sz w:val="21"/>
          <w:szCs w:val="21"/>
          <w:highlight w:val="none"/>
          <w14:textFill>
            <w14:solidFill>
              <w14:schemeClr w14:val="tx1"/>
            </w14:solidFill>
          </w14:textFill>
        </w:rPr>
        <w:t>对因客观上采购人采购需求发生变化造成的，应提供采、供双方的纸质备忘录材料；</w:t>
      </w:r>
    </w:p>
    <w:p w14:paraId="10628035">
      <w:pPr>
        <w:pStyle w:val="29"/>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4、在满足</w:t>
      </w:r>
      <w:r>
        <w:rPr>
          <w:rFonts w:hint="eastAsia"/>
          <w:color w:val="000000" w:themeColor="text1"/>
          <w:sz w:val="21"/>
          <w:szCs w:val="21"/>
          <w:highlight w:val="none"/>
          <w14:textFill>
            <w14:solidFill>
              <w14:schemeClr w14:val="tx1"/>
            </w14:solidFill>
          </w14:textFill>
        </w:rPr>
        <w:t>验收条件</w:t>
      </w:r>
      <w:r>
        <w:rPr>
          <w:rFonts w:hint="eastAsia"/>
          <w:color w:val="000000" w:themeColor="text1"/>
          <w:sz w:val="21"/>
          <w:szCs w:val="21"/>
          <w:highlight w:val="none"/>
          <w:lang w:val="en-US"/>
          <w14:textFill>
            <w14:solidFill>
              <w14:schemeClr w14:val="tx1"/>
            </w14:solidFill>
          </w14:textFill>
        </w:rPr>
        <w:t>5个工作日</w:t>
      </w:r>
      <w:r>
        <w:rPr>
          <w:rFonts w:hint="eastAsia"/>
          <w:color w:val="000000" w:themeColor="text1"/>
          <w:sz w:val="21"/>
          <w:szCs w:val="21"/>
          <w:highlight w:val="none"/>
          <w14:textFill>
            <w14:solidFill>
              <w14:schemeClr w14:val="tx1"/>
            </w14:solidFill>
          </w14:textFill>
        </w:rPr>
        <w:t>内通知采购人组织验收；</w:t>
      </w:r>
    </w:p>
    <w:p w14:paraId="1CDAB4BB">
      <w:pPr>
        <w:pStyle w:val="29"/>
        <w:spacing w:beforeLines="0" w:afterLines="0" w:line="440" w:lineRule="exact"/>
        <w:ind w:left="0" w:firstLine="420" w:firstLineChars="200"/>
        <w:jc w:val="both"/>
        <w:rPr>
          <w:rFonts w:ascii="宋体" w:eastAsia="宋体"/>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w:t>
      </w:r>
      <w:r>
        <w:rPr>
          <w:rFonts w:hint="eastAsia" w:ascii="宋体" w:eastAsia="宋体"/>
          <w:color w:val="000000" w:themeColor="text1"/>
          <w:sz w:val="21"/>
          <w:szCs w:val="21"/>
          <w:highlight w:val="none"/>
          <w:lang w:val="en-US"/>
          <w14:textFill>
            <w14:solidFill>
              <w14:schemeClr w14:val="tx1"/>
            </w14:solidFill>
          </w14:textFill>
        </w:rPr>
        <w:t>供应商应提供需验收服务的清单、标准、达到的水平等量化资料；</w:t>
      </w:r>
    </w:p>
    <w:p w14:paraId="292E4D1C">
      <w:pPr>
        <w:pStyle w:val="29"/>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6、采、供</w:t>
      </w:r>
      <w:r>
        <w:rPr>
          <w:rFonts w:hint="eastAsia" w:ascii="宋体" w:eastAsia="宋体"/>
          <w:color w:val="000000" w:themeColor="text1"/>
          <w:sz w:val="21"/>
          <w:szCs w:val="21"/>
          <w:highlight w:val="none"/>
          <w14:textFill>
            <w14:solidFill>
              <w14:schemeClr w14:val="tx1"/>
            </w14:solidFill>
          </w14:textFill>
        </w:rPr>
        <w:t>双方约定的验收机构及相关人员组成情况。</w:t>
      </w:r>
    </w:p>
    <w:p w14:paraId="540A6B1B">
      <w:pPr>
        <w:pStyle w:val="29"/>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7、督促采购人在项目验收结束并达到相关要求后一个工作日内，在</w:t>
      </w:r>
      <w:r>
        <w:rPr>
          <w:rFonts w:hint="eastAsia"/>
          <w:color w:val="000000" w:themeColor="text1"/>
          <w:sz w:val="21"/>
          <w:szCs w:val="21"/>
          <w:highlight w:val="none"/>
          <w14:textFill>
            <w14:solidFill>
              <w14:schemeClr w14:val="tx1"/>
            </w14:solidFill>
          </w14:textFill>
        </w:rPr>
        <w:t>“周口市政府采购网”上进行“履约验收”公示。</w:t>
      </w:r>
    </w:p>
    <w:p w14:paraId="42502002">
      <w:pPr>
        <w:pStyle w:val="29"/>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p>
    <w:p w14:paraId="77A082BC">
      <w:pPr>
        <w:pStyle w:val="29"/>
        <w:spacing w:beforeLines="0" w:afterLines="0" w:line="60" w:lineRule="auto"/>
        <w:ind w:left="0" w:firstLine="420" w:firstLineChars="200"/>
        <w:jc w:val="both"/>
        <w:rPr>
          <w:color w:val="000000" w:themeColor="text1"/>
          <w:sz w:val="21"/>
          <w:szCs w:val="21"/>
          <w:highlight w:val="none"/>
          <w14:textFill>
            <w14:solidFill>
              <w14:schemeClr w14:val="tx1"/>
            </w14:solidFill>
          </w14:textFill>
        </w:rPr>
      </w:pPr>
    </w:p>
    <w:p w14:paraId="7CB8CF92">
      <w:pPr>
        <w:rPr>
          <w:rFonts w:hint="eastAsia" w:ascii="方正小标宋简体" w:hAnsi="宋体" w:eastAsia="方正小标宋简体"/>
          <w:b w:val="0"/>
          <w:bCs w:val="0"/>
          <w:color w:val="000000" w:themeColor="text1"/>
          <w:sz w:val="36"/>
          <w:szCs w:val="36"/>
          <w:highlight w:val="none"/>
          <w14:textFill>
            <w14:solidFill>
              <w14:schemeClr w14:val="tx1"/>
            </w14:solidFill>
          </w14:textFill>
        </w:rPr>
      </w:pPr>
      <w:bookmarkStart w:id="1" w:name="_Toc48834555"/>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br w:type="page"/>
      </w:r>
    </w:p>
    <w:p w14:paraId="014A987F">
      <w:pPr>
        <w:pStyle w:val="2"/>
        <w:spacing w:before="0" w:after="0" w:line="360" w:lineRule="auto"/>
        <w:ind w:firstLine="0"/>
        <w:rPr>
          <w:rFonts w:hint="eastAsia" w:ascii="方正小标宋简体" w:hAnsi="宋体" w:eastAsia="方正小标宋简体"/>
          <w:b w:val="0"/>
          <w:bCs w:val="0"/>
          <w:color w:val="000000" w:themeColor="text1"/>
          <w:sz w:val="36"/>
          <w:szCs w:val="36"/>
          <w:highlight w:val="none"/>
          <w14:textFill>
            <w14:solidFill>
              <w14:schemeClr w14:val="tx1"/>
            </w14:solidFill>
          </w14:textFill>
        </w:rPr>
      </w:pPr>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t>合同</w:t>
      </w:r>
      <w:bookmarkEnd w:id="1"/>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t>内容</w:t>
      </w:r>
    </w:p>
    <w:p w14:paraId="7F26C5E0">
      <w:pPr>
        <w:ind w:firstLine="420" w:firstLineChars="200"/>
        <w:jc w:val="both"/>
        <w:rPr>
          <w:rFonts w:eastAsia="黑体"/>
          <w:color w:val="000000" w:themeColor="text1"/>
          <w:highlight w:val="none"/>
          <w14:textFill>
            <w14:solidFill>
              <w14:schemeClr w14:val="tx1"/>
            </w14:solidFill>
          </w14:textFill>
        </w:rPr>
      </w:pPr>
    </w:p>
    <w:p w14:paraId="0E93B20F">
      <w:pPr>
        <w:spacing w:line="460" w:lineRule="exact"/>
        <w:jc w:val="center"/>
        <w:rPr>
          <w:rFonts w:ascii="黑体" w:hAnsi="黑体" w:eastAsia="黑体"/>
          <w:color w:val="000000" w:themeColor="text1"/>
          <w:sz w:val="32"/>
          <w:szCs w:val="32"/>
          <w:highlight w:val="none"/>
          <w14:textFill>
            <w14:solidFill>
              <w14:schemeClr w14:val="tx1"/>
            </w14:solidFill>
          </w14:textFill>
        </w:rPr>
      </w:pPr>
      <w:bookmarkStart w:id="2" w:name="_Toc351203494"/>
      <w:bookmarkStart w:id="3" w:name="_Toc428024701"/>
      <w:bookmarkStart w:id="4" w:name="_Toc427566452"/>
      <w:r>
        <w:rPr>
          <w:rFonts w:hint="eastAsia" w:ascii="黑体" w:hAnsi="黑体" w:eastAsia="黑体"/>
          <w:color w:val="000000" w:themeColor="text1"/>
          <w:sz w:val="32"/>
          <w:szCs w:val="32"/>
          <w:highlight w:val="none"/>
          <w14:textFill>
            <w14:solidFill>
              <w14:schemeClr w14:val="tx1"/>
            </w14:solidFill>
          </w14:textFill>
        </w:rPr>
        <w:t>第一部分协议书</w:t>
      </w:r>
    </w:p>
    <w:p w14:paraId="7AC6669F">
      <w:pPr>
        <w:spacing w:line="460" w:lineRule="exact"/>
        <w:ind w:firstLine="803" w:firstLineChars="200"/>
        <w:jc w:val="both"/>
        <w:rPr>
          <w:b/>
          <w:color w:val="000000" w:themeColor="text1"/>
          <w:sz w:val="40"/>
          <w:szCs w:val="32"/>
          <w:highlight w:val="none"/>
          <w14:textFill>
            <w14:solidFill>
              <w14:schemeClr w14:val="tx1"/>
            </w14:solidFill>
          </w14:textFill>
        </w:rPr>
      </w:pPr>
    </w:p>
    <w:p w14:paraId="378B827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发包人（全称）：</w:t>
      </w:r>
    </w:p>
    <w:p w14:paraId="4FCFCFB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承包人（全称）：</w:t>
      </w:r>
    </w:p>
    <w:p w14:paraId="3BA8F60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CC9C36E">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一、工程概况</w:t>
      </w:r>
    </w:p>
    <w:p w14:paraId="221489D3">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工程名称：</w:t>
      </w:r>
    </w:p>
    <w:p w14:paraId="1D8D2ADB">
      <w:pPr>
        <w:ind w:firstLine="420" w:firstLineChars="200"/>
        <w:jc w:val="both"/>
        <w:rPr>
          <w:rFonts w:ascii="仿宋_GB2312" w:hAnsi="黑体" w:eastAsia="仿宋_GB2312"/>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工程地点：</w:t>
      </w:r>
    </w:p>
    <w:p w14:paraId="2A88BC7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工程内容：</w:t>
      </w:r>
    </w:p>
    <w:p w14:paraId="1DF4CCE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工程立项批准文号：</w:t>
      </w:r>
    </w:p>
    <w:p w14:paraId="227D8DD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资金来源：</w:t>
      </w:r>
    </w:p>
    <w:p w14:paraId="088F16BF">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二、工程承包范围</w:t>
      </w:r>
    </w:p>
    <w:p w14:paraId="77D978D4">
      <w:pPr>
        <w:spacing w:line="46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承包范围：</w:t>
      </w:r>
      <w:r>
        <w:rPr>
          <w:rFonts w:hint="eastAsia"/>
          <w:color w:val="000000" w:themeColor="text1"/>
          <w:highlight w:val="none"/>
          <w:u w:val="single"/>
          <w14:textFill>
            <w14:solidFill>
              <w14:schemeClr w14:val="tx1"/>
            </w14:solidFill>
          </w14:textFill>
        </w:rPr>
        <w:t>工程量清单中包含的所有内容</w:t>
      </w:r>
    </w:p>
    <w:p w14:paraId="6F420D45">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三、合同工期</w:t>
      </w:r>
    </w:p>
    <w:p w14:paraId="719ABDD8">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开工日期：年月日</w:t>
      </w:r>
    </w:p>
    <w:p w14:paraId="61431165">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竣工日期：年月日</w:t>
      </w:r>
    </w:p>
    <w:p w14:paraId="7D40D87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合同工期总日历天数：</w:t>
      </w:r>
      <w:r>
        <w:rPr>
          <w:rFonts w:hint="eastAsia"/>
          <w:color w:val="000000" w:themeColor="text1"/>
          <w:highlight w:val="none"/>
          <w:u w:val="single"/>
          <w14:textFill>
            <w14:solidFill>
              <w14:schemeClr w14:val="tx1"/>
            </w14:solidFill>
          </w14:textFill>
        </w:rPr>
        <w:t>日历</w:t>
      </w:r>
      <w:r>
        <w:rPr>
          <w:rFonts w:hint="eastAsia"/>
          <w:color w:val="000000" w:themeColor="text1"/>
          <w:highlight w:val="none"/>
          <w14:textFill>
            <w14:solidFill>
              <w14:schemeClr w14:val="tx1"/>
            </w14:solidFill>
          </w14:textFill>
        </w:rPr>
        <w:t>天（有效工期）</w:t>
      </w:r>
    </w:p>
    <w:p w14:paraId="439F1441">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四、质量标准</w:t>
      </w:r>
    </w:p>
    <w:p w14:paraId="60D40E5B">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工程质量标准：</w:t>
      </w:r>
      <w:r>
        <w:rPr>
          <w:rFonts w:hint="eastAsia"/>
          <w:color w:val="000000" w:themeColor="text1"/>
          <w:highlight w:val="none"/>
          <w:u w:val="single"/>
          <w14:textFill>
            <w14:solidFill>
              <w14:schemeClr w14:val="tx1"/>
            </w14:solidFill>
          </w14:textFill>
        </w:rPr>
        <w:t>合格</w:t>
      </w:r>
    </w:p>
    <w:p w14:paraId="49D173C0">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五、合同价款</w:t>
      </w:r>
    </w:p>
    <w:p w14:paraId="071C1836">
      <w:pPr>
        <w:spacing w:line="46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 xml:space="preserve">金额（大写）：(人民币)  </w:t>
      </w:r>
    </w:p>
    <w:p w14:paraId="2921747B">
      <w:pPr>
        <w:spacing w:line="460" w:lineRule="exact"/>
        <w:ind w:firstLine="420" w:firstLineChars="200"/>
        <w:jc w:val="both"/>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元(人民币)  </w:t>
      </w:r>
    </w:p>
    <w:p w14:paraId="5E063B24">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六、组成合同的文件</w:t>
      </w:r>
    </w:p>
    <w:p w14:paraId="01D678A2">
      <w:pPr>
        <w:spacing w:line="460" w:lineRule="exact"/>
        <w:ind w:firstLine="420" w:firstLineChars="200"/>
        <w:jc w:val="both"/>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组成本合同的文件包括：</w:t>
      </w:r>
    </w:p>
    <w:p w14:paraId="69A38B72">
      <w:pPr>
        <w:spacing w:line="460" w:lineRule="exact"/>
        <w:ind w:firstLine="420" w:firstLineChars="200"/>
        <w:jc w:val="both"/>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1.本合同协议书</w:t>
      </w:r>
    </w:p>
    <w:p w14:paraId="5FE172D5">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中标通知书</w:t>
      </w:r>
    </w:p>
    <w:p w14:paraId="6A846CCF">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投标书及其附件</w:t>
      </w:r>
    </w:p>
    <w:p w14:paraId="6DE20EC9">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本合同专用条款</w:t>
      </w:r>
    </w:p>
    <w:p w14:paraId="1538E8BE">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本合同通用条款</w:t>
      </w:r>
    </w:p>
    <w:p w14:paraId="70A602A9">
      <w:pPr>
        <w:tabs>
          <w:tab w:val="left" w:pos="6345"/>
        </w:tabs>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标准、规范及有关技术文件</w:t>
      </w:r>
      <w:r>
        <w:rPr>
          <w:color w:val="000000" w:themeColor="text1"/>
          <w:highlight w:val="none"/>
          <w14:textFill>
            <w14:solidFill>
              <w14:schemeClr w14:val="tx1"/>
            </w14:solidFill>
          </w14:textFill>
        </w:rPr>
        <w:tab/>
      </w:r>
    </w:p>
    <w:p w14:paraId="103D6B2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图纸（含图纸会审纪要、路灯效果图及技术参数）</w:t>
      </w:r>
    </w:p>
    <w:p w14:paraId="2FCC939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工程量清单</w:t>
      </w:r>
    </w:p>
    <w:p w14:paraId="56C47EA9">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工程报价单或预算书</w:t>
      </w:r>
    </w:p>
    <w:p w14:paraId="65439411">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双方有关工程的洽商、变更等书面协议或文件视为本合同的组成部分。</w:t>
      </w:r>
    </w:p>
    <w:p w14:paraId="3CD44BC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七、本协议书中有关词语含义与本合同第二部分《通用条款》中分别赋予它们的定义相同。</w:t>
      </w:r>
    </w:p>
    <w:p w14:paraId="6D9E0E5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八、承包人向发包人承诺按照合同约定进行施工、竣工并在质量保修期内承担工程质量保修责任。</w:t>
      </w:r>
    </w:p>
    <w:p w14:paraId="5AB9D159">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九、发包人向承包人承诺按照合同约定的期限和支付方式支付合同价款及其他应当支付的款项。</w:t>
      </w:r>
    </w:p>
    <w:p w14:paraId="004951C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十、合同生效</w:t>
      </w:r>
    </w:p>
    <w:p w14:paraId="5931D14B">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合同订立时间：年月日</w:t>
      </w:r>
    </w:p>
    <w:p w14:paraId="5D392DBF">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合同订立地点：</w:t>
      </w:r>
    </w:p>
    <w:p w14:paraId="34498BE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本合同双方约定：</w:t>
      </w:r>
      <w:r>
        <w:rPr>
          <w:rFonts w:hint="eastAsia"/>
          <w:color w:val="000000" w:themeColor="text1"/>
          <w:highlight w:val="none"/>
          <w:u w:val="single"/>
          <w14:textFill>
            <w14:solidFill>
              <w14:schemeClr w14:val="tx1"/>
            </w14:solidFill>
          </w14:textFill>
        </w:rPr>
        <w:t>双方签字盖章后生效</w:t>
      </w:r>
    </w:p>
    <w:p w14:paraId="27D4F3C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发包人：（公章）承包人：（公章）</w:t>
      </w:r>
    </w:p>
    <w:p w14:paraId="2033790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住所：住所：</w:t>
      </w:r>
    </w:p>
    <w:p w14:paraId="74DC57E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法定代表人：法定代表人：</w:t>
      </w:r>
    </w:p>
    <w:p w14:paraId="4E7E4502">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委托代理人：委托代理人：</w:t>
      </w:r>
    </w:p>
    <w:p w14:paraId="3AA44E5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电话：电话：</w:t>
      </w:r>
    </w:p>
    <w:p w14:paraId="64FB5830">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传真：传真：</w:t>
      </w:r>
    </w:p>
    <w:p w14:paraId="482D1A52">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开户银行：开户银行：</w:t>
      </w:r>
    </w:p>
    <w:p w14:paraId="3BDC28B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账号：账号：</w:t>
      </w:r>
    </w:p>
    <w:p w14:paraId="7871BEC1">
      <w:pPr>
        <w:spacing w:line="460" w:lineRule="exact"/>
        <w:ind w:firstLine="420" w:firstLineChars="200"/>
        <w:jc w:val="both"/>
        <w:rPr>
          <w:rFonts w:ascii="黑体" w:eastAsia="黑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邮政编码：邮政编码：</w:t>
      </w:r>
    </w:p>
    <w:p w14:paraId="42988D6B">
      <w:pPr>
        <w:rPr>
          <w:rFonts w:ascii="黑体" w:eastAsia="黑体"/>
          <w:color w:val="000000" w:themeColor="text1"/>
          <w:szCs w:val="24"/>
          <w:highlight w:val="none"/>
          <w14:textFill>
            <w14:solidFill>
              <w14:schemeClr w14:val="tx1"/>
            </w14:solidFill>
          </w14:textFill>
        </w:rPr>
      </w:pPr>
      <w:r>
        <w:rPr>
          <w:rFonts w:ascii="黑体" w:eastAsia="黑体"/>
          <w:color w:val="000000" w:themeColor="text1"/>
          <w:szCs w:val="24"/>
          <w:highlight w:val="none"/>
          <w14:textFill>
            <w14:solidFill>
              <w14:schemeClr w14:val="tx1"/>
            </w14:solidFill>
          </w14:textFill>
        </w:rPr>
        <w:br w:type="page"/>
      </w:r>
    </w:p>
    <w:p w14:paraId="065C4E8C">
      <w:pPr>
        <w:pStyle w:val="3"/>
        <w:jc w:val="center"/>
        <w:rPr>
          <w:rFonts w:ascii="黑体" w:eastAsia="黑体"/>
          <w:color w:val="000000" w:themeColor="text1"/>
          <w:sz w:val="32"/>
          <w:highlight w:val="none"/>
          <w14:textFill>
            <w14:solidFill>
              <w14:schemeClr w14:val="tx1"/>
            </w14:solidFill>
          </w14:textFill>
        </w:rPr>
      </w:pPr>
      <w:bookmarkStart w:id="5" w:name="_Toc48834557"/>
      <w:r>
        <w:rPr>
          <w:rFonts w:hint="eastAsia" w:ascii="黑体" w:eastAsia="黑体"/>
          <w:color w:val="000000" w:themeColor="text1"/>
          <w:sz w:val="32"/>
          <w:highlight w:val="none"/>
          <w14:textFill>
            <w14:solidFill>
              <w14:schemeClr w14:val="tx1"/>
            </w14:solidFill>
          </w14:textFill>
        </w:rPr>
        <w:t>第二部分 通用合同条款</w:t>
      </w:r>
      <w:bookmarkEnd w:id="2"/>
      <w:bookmarkEnd w:id="3"/>
      <w:bookmarkEnd w:id="4"/>
      <w:bookmarkEnd w:id="5"/>
    </w:p>
    <w:p w14:paraId="2B642F8E">
      <w:pPr>
        <w:jc w:val="center"/>
        <w:rPr>
          <w:rFonts w:ascii="黑体" w:hAnsi="黑体" w:eastAsia="黑体"/>
          <w:bCs/>
          <w:color w:val="000000" w:themeColor="text1"/>
          <w:sz w:val="32"/>
          <w:szCs w:val="32"/>
          <w:highlight w:val="none"/>
          <w14:textFill>
            <w14:solidFill>
              <w14:schemeClr w14:val="tx1"/>
            </w14:solidFill>
          </w14:textFill>
        </w:rPr>
      </w:pPr>
      <w:r>
        <w:rPr>
          <w:rFonts w:hint="eastAsia" w:ascii="黑体" w:hAnsi="黑体" w:eastAsia="黑体"/>
          <w:bCs/>
          <w:color w:val="000000" w:themeColor="text1"/>
          <w:sz w:val="32"/>
          <w:szCs w:val="32"/>
          <w:highlight w:val="none"/>
          <w14:textFill>
            <w14:solidFill>
              <w14:schemeClr w14:val="tx1"/>
            </w14:solidFill>
          </w14:textFill>
        </w:rPr>
        <w:t>（根据国家相关示范文本）</w:t>
      </w:r>
    </w:p>
    <w:p w14:paraId="6D676EE7">
      <w:pPr>
        <w:pStyle w:val="30"/>
        <w:spacing w:before="0" w:beforeAutospacing="0" w:after="0" w:afterAutospacing="0" w:line="360" w:lineRule="auto"/>
        <w:ind w:firstLine="105" w:firstLineChars="50"/>
        <w:jc w:val="both"/>
        <w:rPr>
          <w:color w:val="000000" w:themeColor="text1"/>
          <w:highlight w:val="none"/>
          <w14:textFill>
            <w14:solidFill>
              <w14:schemeClr w14:val="tx1"/>
            </w14:solidFill>
          </w14:textFill>
        </w:rPr>
      </w:pPr>
    </w:p>
    <w:p w14:paraId="25856749">
      <w:pPr>
        <w:pStyle w:val="30"/>
        <w:spacing w:before="0" w:beforeAutospacing="0" w:after="0" w:afterAutospacing="0" w:line="360" w:lineRule="auto"/>
        <w:ind w:firstLine="420" w:firstLineChars="200"/>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参见建设工程施工合同</w:t>
      </w:r>
    </w:p>
    <w:p w14:paraId="4F628AB9">
      <w:pPr>
        <w:pStyle w:val="30"/>
        <w:spacing w:before="0" w:beforeAutospacing="0" w:after="0" w:afterAutospacing="0" w:line="360" w:lineRule="auto"/>
        <w:ind w:firstLine="420" w:firstLineChars="200"/>
        <w:jc w:val="both"/>
        <w:rPr>
          <w:rFonts w:ascii="宋体 ，Arial" w:eastAsia="宋体 ，Arial" w:cs="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"http://www.mohurd.gov.cn/wjfb/201710/W020171030112646.doc" \t "_blank" </w:instrText>
      </w:r>
      <w:r>
        <w:rPr>
          <w:color w:val="000000" w:themeColor="text1"/>
          <w:highlight w:val="none"/>
          <w14:textFill>
            <w14:solidFill>
              <w14:schemeClr w14:val="tx1"/>
            </w14:solidFill>
          </w14:textFill>
        </w:rPr>
        <w:fldChar w:fldCharType="separate"/>
      </w:r>
      <w:r>
        <w:rPr>
          <w:rFonts w:ascii="宋体 ，Arial" w:eastAsia="宋体 ，Arial" w:cs="宋体"/>
          <w:color w:val="000000" w:themeColor="text1"/>
          <w:highlight w:val="none"/>
          <w14:textFill>
            <w14:solidFill>
              <w14:schemeClr w14:val="tx1"/>
            </w14:solidFill>
          </w14:textFill>
        </w:rPr>
        <w:t>建设工程施工合同（示范文本）》（GF-2017-0201）</w:t>
      </w:r>
      <w:r>
        <w:rPr>
          <w:rFonts w:ascii="宋体 ，Arial" w:eastAsia="宋体 ，Arial" w:cs="宋体"/>
          <w:color w:val="000000" w:themeColor="text1"/>
          <w:highlight w:val="none"/>
          <w14:textFill>
            <w14:solidFill>
              <w14:schemeClr w14:val="tx1"/>
            </w14:solidFill>
          </w14:textFill>
        </w:rPr>
        <w:fldChar w:fldCharType="end"/>
      </w:r>
    </w:p>
    <w:p w14:paraId="5A6F87BC">
      <w:pPr>
        <w:pStyle w:val="30"/>
        <w:spacing w:before="0" w:beforeAutospacing="0" w:after="0" w:afterAutospacing="0" w:line="360" w:lineRule="auto"/>
        <w:ind w:firstLine="420" w:firstLineChars="200"/>
        <w:jc w:val="both"/>
        <w:rPr>
          <w:rFonts w:hint="default"/>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通用合同条款内容。</w:t>
      </w:r>
    </w:p>
    <w:p w14:paraId="109881F8">
      <w:pPr>
        <w:spacing w:line="360" w:lineRule="auto"/>
        <w:jc w:val="both"/>
        <w:rPr>
          <w:rFonts w:ascii="黑体" w:eastAsia="黑体"/>
          <w:color w:val="000000" w:themeColor="text1"/>
          <w:highlight w:val="none"/>
          <w14:textFill>
            <w14:solidFill>
              <w14:schemeClr w14:val="tx1"/>
            </w14:solidFill>
          </w14:textFill>
        </w:rPr>
      </w:pPr>
    </w:p>
    <w:p w14:paraId="0FF0A04B">
      <w:pPr>
        <w:pStyle w:val="3"/>
        <w:jc w:val="center"/>
        <w:rPr>
          <w:rFonts w:ascii="黑体" w:hAnsi="黑体" w:eastAsia="黑体"/>
          <w:color w:val="000000" w:themeColor="text1"/>
          <w:sz w:val="32"/>
          <w:highlight w:val="none"/>
          <w14:textFill>
            <w14:solidFill>
              <w14:schemeClr w14:val="tx1"/>
            </w14:solidFill>
          </w14:textFill>
        </w:rPr>
      </w:pPr>
      <w:bookmarkStart w:id="6" w:name="_Toc48834558"/>
      <w:bookmarkStart w:id="7" w:name="_Toc428024702"/>
      <w:bookmarkStart w:id="8" w:name="_Toc427566453"/>
      <w:r>
        <w:rPr>
          <w:rFonts w:hint="eastAsia" w:ascii="黑体" w:hAnsi="黑体" w:eastAsia="黑体"/>
          <w:color w:val="000000" w:themeColor="text1"/>
          <w:sz w:val="32"/>
          <w:highlight w:val="none"/>
          <w14:textFill>
            <w14:solidFill>
              <w14:schemeClr w14:val="tx1"/>
            </w14:solidFill>
          </w14:textFill>
        </w:rPr>
        <w:t>第三部分 专用合同条款</w:t>
      </w:r>
      <w:bookmarkEnd w:id="6"/>
      <w:bookmarkEnd w:id="7"/>
      <w:bookmarkEnd w:id="8"/>
    </w:p>
    <w:p w14:paraId="569182D5">
      <w:pPr>
        <w:jc w:val="center"/>
        <w:rPr>
          <w:rFonts w:ascii="黑体" w:hAnsi="黑体" w:eastAsia="黑体"/>
          <w:color w:val="000000" w:themeColor="text1"/>
          <w:sz w:val="32"/>
          <w:szCs w:val="32"/>
          <w:highlight w:val="none"/>
          <w14:textFill>
            <w14:solidFill>
              <w14:schemeClr w14:val="tx1"/>
            </w14:solidFill>
          </w14:textFill>
        </w:rPr>
      </w:pPr>
      <w:r>
        <w:rPr>
          <w:rFonts w:hint="eastAsia" w:ascii="黑体" w:hAnsi="黑体" w:eastAsia="黑体"/>
          <w:bCs/>
          <w:color w:val="000000" w:themeColor="text1"/>
          <w:sz w:val="32"/>
          <w:szCs w:val="32"/>
          <w:highlight w:val="none"/>
          <w14:textFill>
            <w14:solidFill>
              <w14:schemeClr w14:val="tx1"/>
            </w14:solidFill>
          </w14:textFill>
        </w:rPr>
        <w:t>（根据国家相关示范文本）</w:t>
      </w:r>
    </w:p>
    <w:p w14:paraId="146A6EB3">
      <w:pPr>
        <w:spacing w:line="460" w:lineRule="exact"/>
        <w:jc w:val="both"/>
        <w:rPr>
          <w:b/>
          <w:bCs/>
          <w:color w:val="000000" w:themeColor="text1"/>
          <w:highlight w:val="none"/>
          <w14:textFill>
            <w14:solidFill>
              <w14:schemeClr w14:val="tx1"/>
            </w14:solidFill>
          </w14:textFill>
        </w:rPr>
      </w:pPr>
    </w:p>
    <w:p w14:paraId="7D9D1C3D">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一、词语定义及合同文件</w:t>
      </w:r>
    </w:p>
    <w:p w14:paraId="4177597A">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 合同文件及解释顺序</w:t>
      </w:r>
    </w:p>
    <w:p w14:paraId="3020850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合同文件组成及解释顺序</w:t>
      </w:r>
      <w:r>
        <w:rPr>
          <w:rFonts w:hint="eastAsia"/>
          <w:color w:val="000000" w:themeColor="text1"/>
          <w:highlight w:val="none"/>
          <w:u w:val="single"/>
          <w14:textFill>
            <w14:solidFill>
              <w14:schemeClr w14:val="tx1"/>
            </w14:solidFill>
          </w14:textFill>
        </w:rPr>
        <w:t>执行通用条款第2. 1、2.2条</w:t>
      </w:r>
    </w:p>
    <w:p w14:paraId="7C798A9B">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3．语言文字和适用法律、标准及规范</w:t>
      </w:r>
    </w:p>
    <w:p w14:paraId="4B7F3D05">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3.1本合同除使用汉语外，还使用</w:t>
      </w:r>
      <w:r>
        <w:rPr>
          <w:rFonts w:hint="eastAsia" w:ascii="宋体" w:hAnsi="宋体"/>
          <w:color w:val="000000" w:themeColor="text1"/>
          <w:highlight w:val="none"/>
          <w:u w:val="single"/>
          <w14:textFill>
            <w14:solidFill>
              <w14:schemeClr w14:val="tx1"/>
            </w14:solidFill>
          </w14:textFill>
        </w:rPr>
        <w:t>/</w:t>
      </w:r>
      <w:r>
        <w:rPr>
          <w:rFonts w:hint="eastAsia"/>
          <w:color w:val="000000" w:themeColor="text1"/>
          <w:highlight w:val="none"/>
          <w14:textFill>
            <w14:solidFill>
              <w14:schemeClr w14:val="tx1"/>
            </w14:solidFill>
          </w14:textFill>
        </w:rPr>
        <w:t>语言文字。</w:t>
      </w:r>
    </w:p>
    <w:p w14:paraId="28D4E5B2">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3.2适用法律和法规</w:t>
      </w:r>
    </w:p>
    <w:p w14:paraId="29FB8347">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需要明示的法律、行政法规：</w:t>
      </w:r>
      <w:r>
        <w:rPr>
          <w:rFonts w:hint="eastAsia"/>
          <w:color w:val="000000" w:themeColor="text1"/>
          <w:highlight w:val="none"/>
          <w:u w:val="single"/>
          <w14:textFill>
            <w14:solidFill>
              <w14:schemeClr w14:val="tx1"/>
            </w14:solidFill>
          </w14:textFill>
        </w:rPr>
        <w:t>现行的国家或地方有关市政工程的法律、法规。</w:t>
      </w:r>
    </w:p>
    <w:p w14:paraId="351DDCFF">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3.3适用标准、规范</w:t>
      </w:r>
    </w:p>
    <w:p w14:paraId="437DD603">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适用标准、规范的名称：</w:t>
      </w:r>
      <w:r>
        <w:rPr>
          <w:rFonts w:hint="eastAsia"/>
          <w:color w:val="000000" w:themeColor="text1"/>
          <w:highlight w:val="none"/>
          <w:u w:val="single"/>
          <w14:textFill>
            <w14:solidFill>
              <w14:schemeClr w14:val="tx1"/>
            </w14:solidFill>
          </w14:textFill>
        </w:rPr>
        <w:t>除招标文件、工程设计罗列部分外，国家、河南省及周口市现行与本工程建设相关的标准和规范。</w:t>
      </w:r>
    </w:p>
    <w:p w14:paraId="1A4533EA">
      <w:pPr>
        <w:spacing w:line="400" w:lineRule="exact"/>
        <w:ind w:firstLine="420" w:firstLineChars="200"/>
        <w:jc w:val="both"/>
        <w:rPr>
          <w:rFonts w:hint="eastAsia" w:ascii="宋体" w:hAnsi="宋体"/>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发包人提供标准、规范的时间：</w:t>
      </w:r>
      <w:r>
        <w:rPr>
          <w:rFonts w:hint="eastAsia" w:ascii="宋体" w:hAnsi="宋体"/>
          <w:color w:val="000000" w:themeColor="text1"/>
          <w:highlight w:val="none"/>
          <w:u w:val="single"/>
          <w14:textFill>
            <w14:solidFill>
              <w14:schemeClr w14:val="tx1"/>
            </w14:solidFill>
          </w14:textFill>
        </w:rPr>
        <w:t>/</w:t>
      </w:r>
    </w:p>
    <w:p w14:paraId="3B6FC980">
      <w:pPr>
        <w:spacing w:line="400" w:lineRule="exact"/>
        <w:ind w:firstLine="420" w:firstLineChars="200"/>
        <w:jc w:val="both"/>
        <w:rPr>
          <w:rFonts w:hint="eastAsia" w:ascii="宋体" w:hAnsi="宋体"/>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国内没有相应标准、规范时的约定：</w:t>
      </w:r>
      <w:r>
        <w:rPr>
          <w:rFonts w:hint="eastAsia" w:ascii="宋体" w:hAnsi="宋体"/>
          <w:color w:val="000000" w:themeColor="text1"/>
          <w:highlight w:val="none"/>
          <w:u w:val="single"/>
          <w14:textFill>
            <w14:solidFill>
              <w14:schemeClr w14:val="tx1"/>
            </w14:solidFill>
          </w14:textFill>
        </w:rPr>
        <w:t>由发包人拟派工程师解决。</w:t>
      </w:r>
    </w:p>
    <w:p w14:paraId="7406ADC5">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4.图纸</w:t>
      </w:r>
    </w:p>
    <w:p w14:paraId="25DDF6B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4.1发包人向承包人提供图纸日期和套数：</w:t>
      </w:r>
      <w:r>
        <w:rPr>
          <w:rFonts w:hint="eastAsia"/>
          <w:color w:val="000000" w:themeColor="text1"/>
          <w:highlight w:val="none"/>
          <w:u w:val="single"/>
          <w14:textFill>
            <w14:solidFill>
              <w14:schemeClr w14:val="tx1"/>
            </w14:solidFill>
          </w14:textFill>
        </w:rPr>
        <w:t>合同签订后   天内提供施工图2套</w:t>
      </w:r>
      <w:r>
        <w:rPr>
          <w:rFonts w:hint="eastAsia"/>
          <w:color w:val="000000" w:themeColor="text1"/>
          <w:highlight w:val="none"/>
          <w14:textFill>
            <w14:solidFill>
              <w14:schemeClr w14:val="tx1"/>
            </w14:solidFill>
          </w14:textFill>
        </w:rPr>
        <w:t>发包人对图纸的保密要求：</w:t>
      </w:r>
      <w:r>
        <w:rPr>
          <w:rFonts w:hint="eastAsia"/>
          <w:color w:val="000000" w:themeColor="text1"/>
          <w:highlight w:val="none"/>
          <w:u w:val="single"/>
          <w14:textFill>
            <w14:solidFill>
              <w14:schemeClr w14:val="tx1"/>
            </w14:solidFill>
          </w14:textFill>
        </w:rPr>
        <w:t>不准向本工程外的工程提供图纸或图纸复印件</w:t>
      </w:r>
      <w:r>
        <w:rPr>
          <w:rFonts w:hint="eastAsia"/>
          <w:color w:val="000000" w:themeColor="text1"/>
          <w:highlight w:val="none"/>
          <w14:textFill>
            <w14:solidFill>
              <w14:schemeClr w14:val="tx1"/>
            </w14:solidFill>
          </w14:textFill>
        </w:rPr>
        <w:t>使用国外图纸的要求及费用承担</w:t>
      </w:r>
      <w:r>
        <w:rPr>
          <w:rFonts w:hint="eastAsia"/>
          <w:color w:val="000000" w:themeColor="text1"/>
          <w:highlight w:val="none"/>
          <w:u w:val="single"/>
          <w14:textFill>
            <w14:solidFill>
              <w14:schemeClr w14:val="tx1"/>
            </w14:solidFill>
          </w14:textFill>
        </w:rPr>
        <w:t xml:space="preserve">：    </w:t>
      </w:r>
    </w:p>
    <w:p w14:paraId="21E302C5">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二、双方一般权利和义务</w:t>
      </w:r>
    </w:p>
    <w:p w14:paraId="508F6BFC">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5.工程师</w:t>
      </w:r>
    </w:p>
    <w:p w14:paraId="6AB575DE">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5.2监理单位委派的工程师</w:t>
      </w:r>
    </w:p>
    <w:p w14:paraId="6D57728C">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总监理工程师</w:t>
      </w:r>
    </w:p>
    <w:p w14:paraId="0DBE058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发包人委托的职权：</w:t>
      </w:r>
      <w:r>
        <w:rPr>
          <w:rFonts w:hint="eastAsia"/>
          <w:color w:val="000000" w:themeColor="text1"/>
          <w:highlight w:val="none"/>
          <w:u w:val="single"/>
          <w14:textFill>
            <w14:solidFill>
              <w14:schemeClr w14:val="tx1"/>
            </w14:solidFill>
          </w14:textFill>
        </w:rPr>
        <w:t>施工组织设计及方案审批，质量监督权，工程量签认权，进出厂材料、设备检验及批准使用权，监理合同中赋予的职权。</w:t>
      </w:r>
    </w:p>
    <w:p w14:paraId="5F09210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需要取得发包人批准才能行使的职权</w:t>
      </w:r>
      <w:r>
        <w:rPr>
          <w:rFonts w:hint="eastAsia"/>
          <w:color w:val="000000" w:themeColor="text1"/>
          <w:highlight w:val="none"/>
          <w:u w:val="single"/>
          <w14:textFill>
            <w14:solidFill>
              <w14:schemeClr w14:val="tx1"/>
            </w14:solidFill>
          </w14:textFill>
        </w:rPr>
        <w:t>：发布开（停）工令，工期顺延签认，不称职人员撤换建议权。</w:t>
      </w:r>
    </w:p>
    <w:p w14:paraId="6DF594D8">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5.3发包人派驻的工程师</w:t>
      </w:r>
    </w:p>
    <w:p w14:paraId="74094B76">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工程师</w:t>
      </w:r>
    </w:p>
    <w:p w14:paraId="6200757D">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职权：</w:t>
      </w:r>
      <w:r>
        <w:rPr>
          <w:rFonts w:hint="eastAsia"/>
          <w:color w:val="000000" w:themeColor="text1"/>
          <w:highlight w:val="none"/>
          <w:u w:val="single"/>
          <w14:textFill>
            <w14:solidFill>
              <w14:schemeClr w14:val="tx1"/>
            </w14:solidFill>
          </w14:textFill>
        </w:rPr>
        <w:t>作为发包方代表处理与本工程建设相关的一切事宜。</w:t>
      </w:r>
    </w:p>
    <w:p w14:paraId="485BDA3A">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5.6不实行监理的，工程师的职权：</w:t>
      </w:r>
      <w:r>
        <w:rPr>
          <w:rFonts w:hint="eastAsia" w:ascii="宋体" w:hAnsi="宋体"/>
          <w:color w:val="000000" w:themeColor="text1"/>
          <w:highlight w:val="none"/>
          <w:u w:val="single"/>
          <w14:textFill>
            <w14:solidFill>
              <w14:schemeClr w14:val="tx1"/>
            </w14:solidFill>
          </w14:textFill>
        </w:rPr>
        <w:t xml:space="preserve">/    </w:t>
      </w:r>
    </w:p>
    <w:p w14:paraId="198A5EC3">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6</w:t>
      </w:r>
      <w:r>
        <w:rPr>
          <w:rFonts w:hint="eastAsia"/>
          <w:b/>
          <w:color w:val="000000" w:themeColor="text1"/>
          <w:highlight w:val="none"/>
          <w14:textFill>
            <w14:solidFill>
              <w14:schemeClr w14:val="tx1"/>
            </w14:solidFill>
          </w14:textFill>
        </w:rPr>
        <w:t>.项目经理</w:t>
      </w:r>
    </w:p>
    <w:p w14:paraId="30B222B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项目经理</w:t>
      </w:r>
    </w:p>
    <w:p w14:paraId="592E134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7</w:t>
      </w:r>
      <w:r>
        <w:rPr>
          <w:rFonts w:hint="eastAsia"/>
          <w:b/>
          <w:color w:val="000000" w:themeColor="text1"/>
          <w:highlight w:val="none"/>
          <w14:textFill>
            <w14:solidFill>
              <w14:schemeClr w14:val="tx1"/>
            </w14:solidFill>
          </w14:textFill>
        </w:rPr>
        <w:t>.发包人工作</w:t>
      </w:r>
    </w:p>
    <w:p w14:paraId="5AEFC17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7</w:t>
      </w:r>
      <w:r>
        <w:rPr>
          <w:rFonts w:hint="eastAsia"/>
          <w:color w:val="000000" w:themeColor="text1"/>
          <w:highlight w:val="none"/>
          <w14:textFill>
            <w14:solidFill>
              <w14:schemeClr w14:val="tx1"/>
            </w14:solidFill>
          </w14:textFill>
        </w:rPr>
        <w:t>.1发包人应按约定的时间和要求完成以下工作：</w:t>
      </w:r>
    </w:p>
    <w:p w14:paraId="25DE3CB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（1）施工场地具备施工条件的要求及完成的时间：</w:t>
      </w:r>
    </w:p>
    <w:p w14:paraId="63E17E6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已具备开工条件</w:t>
      </w:r>
    </w:p>
    <w:p w14:paraId="79D75E4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（2）将施工所需的水、电、电讯线路接至施工场地的时间、地点和供应要求：</w:t>
      </w:r>
      <w:r>
        <w:rPr>
          <w:rFonts w:hint="eastAsia"/>
          <w:color w:val="000000" w:themeColor="text1"/>
          <w:highlight w:val="none"/>
          <w:u w:val="single"/>
          <w14:textFill>
            <w14:solidFill>
              <w14:schemeClr w14:val="tx1"/>
            </w14:solidFill>
          </w14:textFill>
        </w:rPr>
        <w:t>已具备</w:t>
      </w:r>
    </w:p>
    <w:p w14:paraId="4DD37C59">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（3）施工场地与公共道路的开通时间和要求：</w:t>
      </w:r>
      <w:r>
        <w:rPr>
          <w:rFonts w:hint="eastAsia"/>
          <w:color w:val="000000" w:themeColor="text1"/>
          <w:highlight w:val="none"/>
          <w:u w:val="single"/>
          <w14:textFill>
            <w14:solidFill>
              <w14:schemeClr w14:val="tx1"/>
            </w14:solidFill>
          </w14:textFill>
        </w:rPr>
        <w:t>已开通</w:t>
      </w:r>
    </w:p>
    <w:p w14:paraId="6D7A048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（4）工程地质和地下管线资料的提供时间：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w:t>
      </w:r>
    </w:p>
    <w:p w14:paraId="088CD9F7">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（5）由发包人办理的施工所需证件、批件的名称和完成时间：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天（因施工单位的原因导致所需证件不能及时办理的，施工单位不得因此要求顺延工期）</w:t>
      </w:r>
    </w:p>
    <w:p w14:paraId="2EFA2F9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（6）水准点与坐标控制点交验要求：</w:t>
      </w:r>
      <w:r>
        <w:rPr>
          <w:rFonts w:hint="eastAsia"/>
          <w:color w:val="000000" w:themeColor="text1"/>
          <w:highlight w:val="none"/>
          <w:u w:val="single"/>
          <w14:textFill>
            <w14:solidFill>
              <w14:schemeClr w14:val="tx1"/>
            </w14:solidFill>
          </w14:textFill>
        </w:rPr>
        <w:t>按照发包方提供的资料及现场交点进行校验</w:t>
      </w:r>
    </w:p>
    <w:p w14:paraId="2555820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（7）图纸会审和设计交底时间：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w:t>
      </w:r>
    </w:p>
    <w:p w14:paraId="785A4BD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（8）协调处理施工场地周围地下管线和邻近建筑物、构筑物（含文物保护建筑）、古树名木的保护：</w:t>
      </w:r>
      <w:r>
        <w:rPr>
          <w:rFonts w:hint="eastAsia"/>
          <w:color w:val="000000" w:themeColor="text1"/>
          <w:highlight w:val="none"/>
          <w:u w:val="single"/>
          <w14:textFill>
            <w14:solidFill>
              <w14:schemeClr w14:val="tx1"/>
            </w14:solidFill>
          </w14:textFill>
        </w:rPr>
        <w:t>承包方按照发包方要求和有关规定做好保护工作</w:t>
      </w:r>
    </w:p>
    <w:p w14:paraId="76B0C88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（9）双方约定发包人应做的其他工作：</w:t>
      </w:r>
      <w:r>
        <w:rPr>
          <w:rFonts w:hint="eastAsia"/>
          <w:color w:val="000000" w:themeColor="text1"/>
          <w:highlight w:val="none"/>
          <w:u w:val="single"/>
          <w14:textFill>
            <w14:solidFill>
              <w14:schemeClr w14:val="tx1"/>
            </w14:solidFill>
          </w14:textFill>
        </w:rPr>
        <w:t>双方协商</w:t>
      </w:r>
    </w:p>
    <w:p w14:paraId="2C46DF05">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lang w:val="en-US"/>
          <w14:textFill>
            <w14:solidFill>
              <w14:schemeClr w14:val="tx1"/>
            </w14:solidFill>
          </w14:textFill>
        </w:rPr>
        <w:t>7</w:t>
      </w:r>
      <w:r>
        <w:rPr>
          <w:rFonts w:hint="eastAsia"/>
          <w:color w:val="000000" w:themeColor="text1"/>
          <w:highlight w:val="none"/>
          <w14:textFill>
            <w14:solidFill>
              <w14:schemeClr w14:val="tx1"/>
            </w14:solidFill>
          </w14:textFill>
        </w:rPr>
        <w:t>.2发包人委托承包人办理的工作：</w:t>
      </w:r>
      <w:r>
        <w:rPr>
          <w:rFonts w:hint="eastAsia"/>
          <w:color w:val="000000" w:themeColor="text1"/>
          <w:highlight w:val="none"/>
          <w:u w:val="single"/>
          <w14:textFill>
            <w14:solidFill>
              <w14:schemeClr w14:val="tx1"/>
            </w14:solidFill>
          </w14:textFill>
        </w:rPr>
        <w:t>承包方协助发包方做好施工期间与周边关系的协调工作。</w:t>
      </w:r>
    </w:p>
    <w:p w14:paraId="205381F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8</w:t>
      </w:r>
      <w:r>
        <w:rPr>
          <w:rFonts w:hint="eastAsia"/>
          <w:color w:val="000000" w:themeColor="text1"/>
          <w:highlight w:val="none"/>
          <w14:textFill>
            <w14:solidFill>
              <w14:schemeClr w14:val="tx1"/>
            </w14:solidFill>
          </w14:textFill>
        </w:rPr>
        <w:t>.承包人工作</w:t>
      </w:r>
    </w:p>
    <w:p w14:paraId="3C2FFF30">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8</w:t>
      </w:r>
      <w:r>
        <w:rPr>
          <w:rFonts w:hint="eastAsia"/>
          <w:color w:val="000000" w:themeColor="text1"/>
          <w:highlight w:val="none"/>
          <w14:textFill>
            <w14:solidFill>
              <w14:schemeClr w14:val="tx1"/>
            </w14:solidFill>
          </w14:textFill>
        </w:rPr>
        <w:t>.1承包人应按约定时间和要求，完成以下工作：</w:t>
      </w:r>
    </w:p>
    <w:p w14:paraId="7CB20563">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（1）需由设计资质等级和业务范围允许的承包人完成的设计文件提交时间：</w:t>
      </w:r>
      <w:r>
        <w:rPr>
          <w:rFonts w:hint="eastAsia"/>
          <w:color w:val="000000" w:themeColor="text1"/>
          <w:highlight w:val="none"/>
          <w:u w:val="single"/>
          <w14:textFill>
            <w14:solidFill>
              <w14:schemeClr w14:val="tx1"/>
            </w14:solidFill>
          </w14:textFill>
        </w:rPr>
        <w:t>无</w:t>
      </w:r>
    </w:p>
    <w:p w14:paraId="3AFD56DA">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（2）应提供计划、报表的名称及完成时间：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日提供正式总进度计划表、详细的分部工程施工计划、资金使用计划等一式三份，每月</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日提供当月实际完成工程量，报当月签证、变更和下月施工计划表。以上计划必须经过监理工程师签字认可后报发包人。</w:t>
      </w:r>
    </w:p>
    <w:p w14:paraId="20C3CBA0">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（3）承担施工安全保卫工作及非夜间施工照明的责任和要求：</w:t>
      </w:r>
      <w:r>
        <w:rPr>
          <w:rFonts w:hint="eastAsia"/>
          <w:color w:val="000000" w:themeColor="text1"/>
          <w:highlight w:val="none"/>
          <w:u w:val="single"/>
          <w14:textFill>
            <w14:solidFill>
              <w14:schemeClr w14:val="tx1"/>
            </w14:solidFill>
          </w14:textFill>
        </w:rPr>
        <w:t>负责施工现场的日夜值班保卫及夜间照明，对施工中的安全负全责。</w:t>
      </w:r>
    </w:p>
    <w:p w14:paraId="2F1A7657">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（4）向发包人提供的办公和生活房屋及设施的要求：</w:t>
      </w:r>
      <w:r>
        <w:rPr>
          <w:rFonts w:hint="eastAsia"/>
          <w:color w:val="000000" w:themeColor="text1"/>
          <w:highlight w:val="none"/>
          <w:u w:val="single"/>
          <w14:textFill>
            <w14:solidFill>
              <w14:schemeClr w14:val="tx1"/>
            </w14:solidFill>
          </w14:textFill>
        </w:rPr>
        <w:t>双方协商。</w:t>
      </w:r>
    </w:p>
    <w:p w14:paraId="27CB12B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（5）需承包人办理的有关施工场地交通、环卫和施工噪音管理等手续：</w:t>
      </w:r>
      <w:r>
        <w:rPr>
          <w:rFonts w:hint="eastAsia"/>
          <w:color w:val="000000" w:themeColor="text1"/>
          <w:highlight w:val="none"/>
          <w:u w:val="single"/>
          <w14:textFill>
            <w14:solidFill>
              <w14:schemeClr w14:val="tx1"/>
            </w14:solidFill>
          </w14:textFill>
        </w:rPr>
        <w:t>由施工单位掌握办理时间，以不影响施工正常进行为原则，并承担因此发生的费用。</w:t>
      </w:r>
    </w:p>
    <w:p w14:paraId="170912C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（6）已完工程成品保护的特殊要求及费用承担：</w:t>
      </w:r>
      <w:r>
        <w:rPr>
          <w:rFonts w:hint="eastAsia"/>
          <w:color w:val="000000" w:themeColor="text1"/>
          <w:highlight w:val="none"/>
          <w:u w:val="single"/>
          <w14:textFill>
            <w14:solidFill>
              <w14:schemeClr w14:val="tx1"/>
            </w14:solidFill>
          </w14:textFill>
        </w:rPr>
        <w:t>施工期间的成品保护由承包方负责，质保期满、竣工综合移交验收后由发包方负责。</w:t>
      </w:r>
    </w:p>
    <w:p w14:paraId="29C6BE8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（7）施工场地周围地下管线和邻近建筑物、构筑物（含文物保护建筑）、古树名木的保护要求及费用承担：</w:t>
      </w:r>
    </w:p>
    <w:p w14:paraId="7D3917E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（8）施工场地清洁卫生的要求：</w:t>
      </w:r>
    </w:p>
    <w:p w14:paraId="06E7115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（9）双方约定承包人应做的其他工作：</w:t>
      </w:r>
    </w:p>
    <w:p w14:paraId="77091A7E">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三、施工组织设计和工期</w:t>
      </w:r>
    </w:p>
    <w:p w14:paraId="261D7AB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9</w:t>
      </w:r>
      <w:r>
        <w:rPr>
          <w:rFonts w:hint="eastAsia"/>
          <w:b/>
          <w:color w:val="000000" w:themeColor="text1"/>
          <w:highlight w:val="none"/>
          <w14:textFill>
            <w14:solidFill>
              <w14:schemeClr w14:val="tx1"/>
            </w14:solidFill>
          </w14:textFill>
        </w:rPr>
        <w:t>.进度计划</w:t>
      </w:r>
    </w:p>
    <w:p w14:paraId="45122689">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9</w:t>
      </w:r>
      <w:r>
        <w:rPr>
          <w:rFonts w:hint="eastAsia"/>
          <w:color w:val="000000" w:themeColor="text1"/>
          <w:highlight w:val="none"/>
          <w14:textFill>
            <w14:solidFill>
              <w14:schemeClr w14:val="tx1"/>
            </w14:solidFill>
          </w14:textFill>
        </w:rPr>
        <w:t>.1承包人提供施工组织设计（施工方案）和进度计划的时间：</w:t>
      </w:r>
    </w:p>
    <w:p w14:paraId="0FB39BF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实施前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天提交施工组织设计（施工方案）和进度计划（含时标网络计划）</w:t>
      </w:r>
    </w:p>
    <w:p w14:paraId="0C85F0B1">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工程师确认的时间</w:t>
      </w:r>
      <w:r>
        <w:rPr>
          <w:rFonts w:hint="eastAsia"/>
          <w:color w:val="000000" w:themeColor="text1"/>
          <w:highlight w:val="none"/>
          <w:u w:val="single"/>
          <w14:textFill>
            <w14:solidFill>
              <w14:schemeClr w14:val="tx1"/>
            </w14:solidFill>
          </w14:textFill>
        </w:rPr>
        <w:t>：收到后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w:t>
      </w:r>
    </w:p>
    <w:p w14:paraId="39DE7FEB">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lang w:val="en-US"/>
          <w14:textFill>
            <w14:solidFill>
              <w14:schemeClr w14:val="tx1"/>
            </w14:solidFill>
          </w14:textFill>
        </w:rPr>
        <w:t>9</w:t>
      </w:r>
      <w:r>
        <w:rPr>
          <w:rFonts w:hint="eastAsia"/>
          <w:color w:val="000000" w:themeColor="text1"/>
          <w:highlight w:val="none"/>
          <w14:textFill>
            <w14:solidFill>
              <w14:schemeClr w14:val="tx1"/>
            </w14:solidFill>
          </w14:textFill>
        </w:rPr>
        <w:t>.2群体工程中有关进度计划的要求：</w:t>
      </w:r>
      <w:r>
        <w:rPr>
          <w:rFonts w:hint="eastAsia"/>
          <w:color w:val="000000" w:themeColor="text1"/>
          <w:highlight w:val="none"/>
          <w:u w:val="single"/>
          <w14:textFill>
            <w14:solidFill>
              <w14:schemeClr w14:val="tx1"/>
            </w14:solidFill>
          </w14:textFill>
        </w:rPr>
        <w:t>无</w:t>
      </w:r>
    </w:p>
    <w:p w14:paraId="7502D0DA">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13.工期延误</w:t>
      </w:r>
    </w:p>
    <w:p w14:paraId="32D8876A">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13.1双方约定工期顺延的其他情况：</w:t>
      </w:r>
    </w:p>
    <w:p w14:paraId="33F90F28">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四、质量与验收</w:t>
      </w:r>
    </w:p>
    <w:p w14:paraId="4424A451">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17.隐蔽工程和中间验收</w:t>
      </w:r>
    </w:p>
    <w:p w14:paraId="40A0E99D">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17.1双约定中间验收部位：</w:t>
      </w:r>
    </w:p>
    <w:p w14:paraId="6A0172FD">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19.工程试车</w:t>
      </w:r>
    </w:p>
    <w:p w14:paraId="43FA3DE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19.5试车费用地承担：</w:t>
      </w:r>
      <w:r>
        <w:rPr>
          <w:rFonts w:hint="eastAsia" w:ascii="宋体" w:hAnsi="宋体"/>
          <w:color w:val="000000" w:themeColor="text1"/>
          <w:highlight w:val="none"/>
          <w:u w:val="single"/>
          <w14:textFill>
            <w14:solidFill>
              <w14:schemeClr w14:val="tx1"/>
            </w14:solidFill>
          </w14:textFill>
        </w:rPr>
        <w:t>无</w:t>
      </w:r>
    </w:p>
    <w:p w14:paraId="206FB5BD">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五、安全施工：</w:t>
      </w:r>
    </w:p>
    <w:p w14:paraId="4F0D50EF">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遵照国家、建设部、河南省及周口市现行有关规定执行。</w:t>
      </w:r>
    </w:p>
    <w:p w14:paraId="213A9EF9">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六、合同价款及调整</w:t>
      </w:r>
    </w:p>
    <w:p w14:paraId="323A1381">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23. 合同价款及调整</w:t>
      </w:r>
    </w:p>
    <w:p w14:paraId="30F2F74B">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23.2本合同价款采用</w:t>
      </w:r>
      <w:r>
        <w:rPr>
          <w:rFonts w:hint="eastAsia"/>
          <w:color w:val="000000" w:themeColor="text1"/>
          <w:highlight w:val="none"/>
          <w:u w:val="single"/>
          <w14:textFill>
            <w14:solidFill>
              <w14:schemeClr w14:val="tx1"/>
            </w14:solidFill>
          </w14:textFill>
        </w:rPr>
        <w:t>（1）</w:t>
      </w:r>
      <w:r>
        <w:rPr>
          <w:rFonts w:hint="eastAsia"/>
          <w:color w:val="000000" w:themeColor="text1"/>
          <w:highlight w:val="none"/>
          <w14:textFill>
            <w14:solidFill>
              <w14:schemeClr w14:val="tx1"/>
            </w14:solidFill>
          </w14:textFill>
        </w:rPr>
        <w:t>方式确定。</w:t>
      </w:r>
    </w:p>
    <w:p w14:paraId="734FE1B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（1）采用固定价格合同，合同价款中包括：</w:t>
      </w:r>
    </w:p>
    <w:p w14:paraId="0229EA8B">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除下列原因外合同的固定总价均不得改变：</w:t>
      </w:r>
    </w:p>
    <w:p w14:paraId="7E1B9F6F">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①甲方有效签证确认的设计变更、现场签证；合同中已有适用于变更工程的价格，按合同已有的价格变更合同价款；合同中只有类似于变更工程的价格，可以参照类似价格变更合同价款。</w:t>
      </w:r>
    </w:p>
    <w:p w14:paraId="1474F5C6">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②如果直接取消某分部分项工程量清单项目，则该项目价款不予支付。</w:t>
      </w:r>
    </w:p>
    <w:p w14:paraId="692DCDBB">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③措施费均为税后的包干价，不因设计变更而调增。</w:t>
      </w:r>
    </w:p>
    <w:p w14:paraId="6C8ED4C6">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（2）采用可调价格合同，合同价款调整方法：</w:t>
      </w:r>
    </w:p>
    <w:p w14:paraId="1B51CCBF">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（3）采用成本加酬金合同，有关成本和酬金的约定：</w:t>
      </w:r>
    </w:p>
    <w:p w14:paraId="056AE2F7">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23.3双方约定合同价款的其他调整因素：</w:t>
      </w:r>
    </w:p>
    <w:p w14:paraId="53C136F0">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24.工程预付款</w:t>
      </w:r>
    </w:p>
    <w:p w14:paraId="6179E9C8">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发包人向承包人预付工程款的时间和金额或占合同价款总额的比例：</w:t>
      </w:r>
    </w:p>
    <w:p w14:paraId="10B53BD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扣回工程款的时间、比例：</w:t>
      </w:r>
    </w:p>
    <w:p w14:paraId="2817640A">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25.工程量确认</w:t>
      </w:r>
    </w:p>
    <w:p w14:paraId="5311F75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25.1承包人向工程师提交已完工程量报告的时间：</w:t>
      </w:r>
      <w:r>
        <w:rPr>
          <w:rFonts w:hint="eastAsia"/>
          <w:color w:val="000000" w:themeColor="text1"/>
          <w:highlight w:val="none"/>
          <w:u w:val="single"/>
          <w14:textFill>
            <w14:solidFill>
              <w14:schemeClr w14:val="tx1"/>
            </w14:solidFill>
          </w14:textFill>
        </w:rPr>
        <w:t>每月</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日前提供当月已完工程量报表三份，监理工程师在收到后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个工作日内审查完毕并报发包人审核，发包人在收到后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天内审核完毕。</w:t>
      </w:r>
    </w:p>
    <w:p w14:paraId="527CBFB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26. 工程款支付</w:t>
      </w:r>
    </w:p>
    <w:p w14:paraId="588C925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双方约定的工程款（进度款）支付的方式和时间：中标后双方协商。</w:t>
      </w:r>
    </w:p>
    <w:p w14:paraId="53DB726C">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七、材料设备供应</w:t>
      </w:r>
    </w:p>
    <w:p w14:paraId="07FC57E8">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27.发包人供应材料设备</w:t>
      </w:r>
    </w:p>
    <w:p w14:paraId="64E329FC">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27.4发包人供应的材料设备与一览表不符时，双方约定发包人承担责任如下：</w:t>
      </w:r>
    </w:p>
    <w:p w14:paraId="27B86108">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（1）材料设备单价与一览表不符：</w:t>
      </w:r>
    </w:p>
    <w:p w14:paraId="502526B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（2）材料设备的品种、规格、型号、质量等级与一览表不符：</w:t>
      </w:r>
    </w:p>
    <w:p w14:paraId="0198D90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（3）承包人可代为调剂串换的材料：</w:t>
      </w:r>
    </w:p>
    <w:p w14:paraId="67FA99F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（4）到货地点与一览表不符：</w:t>
      </w:r>
    </w:p>
    <w:p w14:paraId="72920B2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（5）供应数量与一览表不符：</w:t>
      </w:r>
    </w:p>
    <w:p w14:paraId="0AD1A4B6">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（6）到货时间与一览表不符：</w:t>
      </w:r>
    </w:p>
    <w:p w14:paraId="39FF4A4C">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27.6发包人供应材料设备的结算方法：</w:t>
      </w:r>
    </w:p>
    <w:p w14:paraId="6AFED57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28.承包人采购材料设备</w:t>
      </w:r>
    </w:p>
    <w:p w14:paraId="79F8808F">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28．1承包人采购材料设备的约定：</w:t>
      </w:r>
      <w:r>
        <w:rPr>
          <w:rFonts w:hint="eastAsia"/>
          <w:color w:val="000000" w:themeColor="text1"/>
          <w:highlight w:val="none"/>
          <w:u w:val="single"/>
          <w14:textFill>
            <w14:solidFill>
              <w14:schemeClr w14:val="tx1"/>
            </w14:solidFill>
          </w14:textFill>
        </w:rPr>
        <w:t>执行通用条款</w:t>
      </w:r>
    </w:p>
    <w:p w14:paraId="2B9C66AB">
      <w:pPr>
        <w:spacing w:line="480" w:lineRule="exact"/>
        <w:ind w:firstLine="422" w:firstLineChars="200"/>
        <w:jc w:val="both"/>
        <w:rPr>
          <w:b/>
          <w:color w:val="000000" w:themeColor="text1"/>
          <w:highlight w:val="none"/>
          <w:u w:val="single"/>
          <w14:textFill>
            <w14:solidFill>
              <w14:schemeClr w14:val="tx1"/>
            </w14:solidFill>
          </w14:textFill>
        </w:rPr>
      </w:pPr>
      <w:r>
        <w:rPr>
          <w:rFonts w:hint="eastAsia"/>
          <w:b/>
          <w:color w:val="000000" w:themeColor="text1"/>
          <w:highlight w:val="none"/>
          <w14:textFill>
            <w14:solidFill>
              <w14:schemeClr w14:val="tx1"/>
            </w14:solidFill>
          </w14:textFill>
        </w:rPr>
        <w:t>八、工程变更</w:t>
      </w:r>
      <w:r>
        <w:rPr>
          <w:rFonts w:hint="eastAsia"/>
          <w:color w:val="000000" w:themeColor="text1"/>
          <w:highlight w:val="none"/>
          <w:u w:val="single"/>
          <w14:textFill>
            <w14:solidFill>
              <w14:schemeClr w14:val="tx1"/>
            </w14:solidFill>
          </w14:textFill>
        </w:rPr>
        <w:t>执行通用条款</w:t>
      </w:r>
    </w:p>
    <w:p w14:paraId="5E865CDD">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九、竣工验收与结算</w:t>
      </w:r>
    </w:p>
    <w:p w14:paraId="54CB6ED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32.竣工验收</w:t>
      </w:r>
    </w:p>
    <w:p w14:paraId="7AA58E7A">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32.1承包人提供竣工图的约定：</w:t>
      </w:r>
      <w:r>
        <w:rPr>
          <w:rFonts w:hint="eastAsia"/>
          <w:color w:val="000000" w:themeColor="text1"/>
          <w:highlight w:val="none"/>
          <w:u w:val="single"/>
          <w14:textFill>
            <w14:solidFill>
              <w14:schemeClr w14:val="tx1"/>
            </w14:solidFill>
          </w14:textFill>
        </w:rPr>
        <w:t>提交竣工报告的同时提交竣工图</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套</w:t>
      </w:r>
    </w:p>
    <w:p w14:paraId="660D8C2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32.6中间交工工程的范围和竣工时间：</w:t>
      </w:r>
      <w:r>
        <w:rPr>
          <w:rFonts w:hint="eastAsia"/>
          <w:color w:val="000000" w:themeColor="text1"/>
          <w:highlight w:val="none"/>
          <w:u w:val="single"/>
          <w14:textFill>
            <w14:solidFill>
              <w14:schemeClr w14:val="tx1"/>
            </w14:solidFill>
          </w14:textFill>
        </w:rPr>
        <w:t>发包方和承包方协商</w:t>
      </w:r>
    </w:p>
    <w:p w14:paraId="5688EA42">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十、违约、索赔和争议</w:t>
      </w:r>
    </w:p>
    <w:p w14:paraId="4BA80672">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35.违约</w:t>
      </w:r>
    </w:p>
    <w:p w14:paraId="09D0BD9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35.1本合同中关于发包人违约的具体责任如下：</w:t>
      </w:r>
    </w:p>
    <w:p w14:paraId="5771E6B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本合同通用条款第24条约定发包人违约应承担的违约责任：</w:t>
      </w:r>
    </w:p>
    <w:p w14:paraId="246E40B2">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本合同通用条款第26.4款约定发包人违约应承担的违约责任：</w:t>
      </w:r>
      <w:r>
        <w:rPr>
          <w:rFonts w:hint="eastAsia"/>
          <w:color w:val="000000" w:themeColor="text1"/>
          <w:highlight w:val="none"/>
          <w:u w:val="single"/>
          <w14:textFill>
            <w14:solidFill>
              <w14:schemeClr w14:val="tx1"/>
            </w14:solidFill>
          </w14:textFill>
        </w:rPr>
        <w:t xml:space="preserve">    /                    </w:t>
      </w:r>
    </w:p>
    <w:p w14:paraId="62F4BDD7">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本合同通用条款第33.3款约定发包人违约应承担的违约责任：</w:t>
      </w:r>
      <w:r>
        <w:rPr>
          <w:rFonts w:hint="eastAsia"/>
          <w:color w:val="000000" w:themeColor="text1"/>
          <w:highlight w:val="none"/>
          <w:u w:val="single"/>
          <w14:textFill>
            <w14:solidFill>
              <w14:schemeClr w14:val="tx1"/>
            </w14:solidFill>
          </w14:textFill>
        </w:rPr>
        <w:t xml:space="preserve">          /                                      </w:t>
      </w:r>
    </w:p>
    <w:p w14:paraId="10E4A9B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双方约定的发包人其他违约责任：</w:t>
      </w:r>
      <w:r>
        <w:rPr>
          <w:rFonts w:hint="eastAsia"/>
          <w:color w:val="000000" w:themeColor="text1"/>
          <w:highlight w:val="none"/>
          <w:u w:val="single"/>
          <w14:textFill>
            <w14:solidFill>
              <w14:schemeClr w14:val="tx1"/>
            </w14:solidFill>
          </w14:textFill>
        </w:rPr>
        <w:t>双方协商解决</w:t>
      </w:r>
    </w:p>
    <w:p w14:paraId="14629290">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35.2本合同中关于承包人违约的具体责任如下：</w:t>
      </w:r>
    </w:p>
    <w:p w14:paraId="63CC6FD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本合同通用条款第14.2款约定承包人违约应承担的违约责任：</w:t>
      </w:r>
      <w:r>
        <w:rPr>
          <w:rFonts w:hint="eastAsia"/>
          <w:color w:val="000000" w:themeColor="text1"/>
          <w:highlight w:val="none"/>
          <w:u w:val="single"/>
          <w14:textFill>
            <w14:solidFill>
              <w14:schemeClr w14:val="tx1"/>
            </w14:solidFill>
          </w14:textFill>
        </w:rPr>
        <w:t>承包人不能按约定的竣工日期或监理工程师同意顺延的工期竣工的，每延期一天承包人应向发包人支付合同价款</w:t>
      </w:r>
      <w:r>
        <w:rPr>
          <w:rFonts w:hint="eastAsia"/>
          <w:color w:val="000000" w:themeColor="text1"/>
          <w:highlight w:val="none"/>
          <w:u w:val="single"/>
          <w:lang w:val="en-US"/>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w:t>
      </w:r>
      <w:r>
        <w:rPr>
          <w:rFonts w:hint="eastAsia"/>
          <w:color w:val="000000" w:themeColor="text1"/>
          <w:highlight w:val="none"/>
          <w:u w:val="single"/>
          <w14:textFill>
            <w14:solidFill>
              <w14:schemeClr w14:val="tx1"/>
            </w14:solidFill>
          </w14:textFill>
        </w:rPr>
        <w:t>的违约金，并承担因此给发包方造成的其它经济损失。</w:t>
      </w:r>
    </w:p>
    <w:p w14:paraId="622B2BE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本合同通用条款第15.1条约定承包人违约应承担的违约责任：</w:t>
      </w:r>
      <w:r>
        <w:rPr>
          <w:rFonts w:hint="eastAsia"/>
          <w:color w:val="000000" w:themeColor="text1"/>
          <w:highlight w:val="none"/>
          <w:u w:val="single"/>
          <w14:textFill>
            <w14:solidFill>
              <w14:schemeClr w14:val="tx1"/>
            </w14:solidFill>
          </w14:textFill>
        </w:rPr>
        <w:t>工程质量达不到约定的标准，承包人应承担因此导致的鉴定、检验及返工、拆除重建等费用，工期不予顺延，并向发包人支付合同总价</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%的违约金</w:t>
      </w:r>
    </w:p>
    <w:p w14:paraId="2603074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双方约定的承包人其他违约责任：</w:t>
      </w:r>
      <w:r>
        <w:rPr>
          <w:rFonts w:hint="eastAsia"/>
          <w:color w:val="000000" w:themeColor="text1"/>
          <w:highlight w:val="none"/>
          <w:u w:val="single"/>
          <w14:textFill>
            <w14:solidFill>
              <w14:schemeClr w14:val="tx1"/>
            </w14:solidFill>
          </w14:textFill>
        </w:rPr>
        <w:t>双方协商解决</w:t>
      </w:r>
    </w:p>
    <w:p w14:paraId="268D3AC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37.争议</w:t>
      </w:r>
    </w:p>
    <w:p w14:paraId="226928F3">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37.1双方约定，在履行合同过程中产生争议时：</w:t>
      </w:r>
    </w:p>
    <w:p w14:paraId="7BF249B3">
      <w:pPr>
        <w:numPr>
          <w:ilvl w:val="0"/>
          <w:numId w:val="31"/>
        </w:numPr>
        <w:spacing w:line="360" w:lineRule="auto"/>
        <w:ind w:firstLine="420" w:firstLineChars="200"/>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按本合同规定应该偿付的违约金、赔偿金、保管保养费和各种经济损失，应当在明确责任后</w:t>
      </w:r>
      <w:r>
        <w:rPr>
          <w:rFonts w:hint="eastAsia"/>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t>天内，按银行规定的结算办法付清，否则按逾期付款处理。</w:t>
      </w:r>
    </w:p>
    <w:p w14:paraId="38C0726B">
      <w:pPr>
        <w:numPr>
          <w:ilvl w:val="0"/>
          <w:numId w:val="0"/>
        </w:num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14:textFill>
            <w14:solidFill>
              <w14:schemeClr w14:val="tx1"/>
            </w14:solidFill>
          </w14:textFill>
        </w:rPr>
        <w:t>2</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本合同如发生纠纷，当事人双方应当及时协商解决，协商不成时，任何一方均可请</w:t>
      </w:r>
      <w:r>
        <w:rPr>
          <w:rFonts w:hint="eastAsia"/>
          <w:color w:val="000000" w:themeColor="text1"/>
          <w:highlight w:val="none"/>
          <w14:textFill>
            <w14:solidFill>
              <w14:schemeClr w14:val="tx1"/>
            </w14:solidFill>
          </w14:textFill>
        </w:rPr>
        <w:t>本项目政府采购监督管理部门</w:t>
      </w:r>
      <w:r>
        <w:rPr>
          <w:color w:val="000000" w:themeColor="text1"/>
          <w:highlight w:val="none"/>
          <w14:textFill>
            <w14:solidFill>
              <w14:schemeClr w14:val="tx1"/>
            </w14:solidFill>
          </w14:textFill>
        </w:rPr>
        <w:t>调解，调解不成，按以下第（</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）项方式处理：</w:t>
      </w:r>
      <w:r>
        <w:rPr>
          <w:rFonts w:hint="eastAsia"/>
          <w:color w:val="000000" w:themeColor="text1"/>
          <w:highlight w:val="none"/>
          <w14:textFill>
            <w14:solidFill>
              <w14:schemeClr w14:val="tx1"/>
            </w14:solidFill>
          </w14:textFill>
        </w:rPr>
        <w:t>①根据《中华人民共和国仲裁法》的规定向</w:t>
      </w:r>
      <w:r>
        <w:rPr>
          <w:rFonts w:hint="eastAsia"/>
          <w:b/>
          <w:bCs/>
          <w:color w:val="000000" w:themeColor="text1"/>
          <w:highlight w:val="none"/>
          <w:u w:val="single"/>
          <w14:textFill>
            <w14:solidFill>
              <w14:schemeClr w14:val="tx1"/>
            </w14:solidFill>
          </w14:textFill>
        </w:rPr>
        <w:t>周口仲裁委员会</w:t>
      </w:r>
      <w:r>
        <w:rPr>
          <w:rFonts w:hint="eastAsia"/>
          <w:color w:val="000000" w:themeColor="text1"/>
          <w:highlight w:val="none"/>
          <w14:textFill>
            <w14:solidFill>
              <w14:schemeClr w14:val="tx1"/>
            </w14:solidFill>
          </w14:textFill>
        </w:rPr>
        <w:t>申请仲裁。②</w:t>
      </w:r>
      <w:r>
        <w:rPr>
          <w:color w:val="000000" w:themeColor="text1"/>
          <w:highlight w:val="none"/>
          <w14:textFill>
            <w14:solidFill>
              <w14:schemeClr w14:val="tx1"/>
            </w14:solidFill>
          </w14:textFill>
        </w:rPr>
        <w:t>向</w:t>
      </w:r>
      <w:r>
        <w:rPr>
          <w:rFonts w:hint="eastAsia"/>
          <w:color w:val="000000" w:themeColor="text1"/>
          <w:highlight w:val="none"/>
          <w14:textFill>
            <w14:solidFill>
              <w14:schemeClr w14:val="tx1"/>
            </w14:solidFill>
          </w14:textFill>
        </w:rPr>
        <w:t>合同签订地有级别管辖权的</w:t>
      </w:r>
      <w:r>
        <w:rPr>
          <w:color w:val="000000" w:themeColor="text1"/>
          <w:highlight w:val="none"/>
          <w14:textFill>
            <w14:solidFill>
              <w14:schemeClr w14:val="tx1"/>
            </w14:solidFill>
          </w14:textFill>
        </w:rPr>
        <w:t>人民法院起诉。</w:t>
      </w:r>
    </w:p>
    <w:p w14:paraId="0EBB7454">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（3）甲、乙双方均有权利向本项目具有监管职能的政府采购监督管理部门举报反映对方在合同履约中的违法违纪行为。</w:t>
      </w:r>
    </w:p>
    <w:p w14:paraId="1A3952E7">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十一、其他</w:t>
      </w:r>
    </w:p>
    <w:p w14:paraId="58E4CCB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38. 工程分包</w:t>
      </w:r>
    </w:p>
    <w:p w14:paraId="7B0DFEB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38.1本工程发包人同意承包人分包的工程：</w:t>
      </w:r>
    </w:p>
    <w:p w14:paraId="21DCCC9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分包施工单位为：</w:t>
      </w:r>
      <w:r>
        <w:rPr>
          <w:rFonts w:hint="eastAsia"/>
          <w:color w:val="000000" w:themeColor="text1"/>
          <w:highlight w:val="none"/>
          <w:u w:val="single"/>
          <w14:textFill>
            <w14:solidFill>
              <w14:schemeClr w14:val="tx1"/>
            </w14:solidFill>
          </w14:textFill>
        </w:rPr>
        <w:t xml:space="preserve">                /                                                         </w:t>
      </w:r>
    </w:p>
    <w:p w14:paraId="36AC4F8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39.不可抗力</w:t>
      </w:r>
    </w:p>
    <w:p w14:paraId="338C9F72">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39.1双方关于不可抗力的约定：</w:t>
      </w:r>
      <w:r>
        <w:rPr>
          <w:rFonts w:hint="eastAsia"/>
          <w:color w:val="000000" w:themeColor="text1"/>
          <w:highlight w:val="none"/>
          <w:u w:val="single"/>
          <w14:textFill>
            <w14:solidFill>
              <w14:schemeClr w14:val="tx1"/>
            </w14:solidFill>
          </w14:textFill>
        </w:rPr>
        <w:t>执行通用条款</w:t>
      </w:r>
    </w:p>
    <w:p w14:paraId="4A532EA5">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40.保险</w:t>
      </w:r>
    </w:p>
    <w:p w14:paraId="7A16E996">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40.6本工程双方约定投保内容如下：</w:t>
      </w:r>
    </w:p>
    <w:p w14:paraId="5ADAE1A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（1）发包人投保内容：</w:t>
      </w:r>
      <w:r>
        <w:rPr>
          <w:rFonts w:hint="eastAsia"/>
          <w:color w:val="000000" w:themeColor="text1"/>
          <w:highlight w:val="none"/>
          <w:u w:val="single"/>
          <w14:textFill>
            <w14:solidFill>
              <w14:schemeClr w14:val="tx1"/>
            </w14:solidFill>
          </w14:textFill>
        </w:rPr>
        <w:t>执行通用条款</w:t>
      </w:r>
    </w:p>
    <w:p w14:paraId="796216C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发包人委托承包人办理的保险事项：</w:t>
      </w:r>
    </w:p>
    <w:p w14:paraId="73A87F2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（2）承包人的投保内容：</w:t>
      </w:r>
    </w:p>
    <w:p w14:paraId="4D835695">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41.担保</w:t>
      </w:r>
    </w:p>
    <w:p w14:paraId="6EAD76B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41.3本工程双方承包人提供履约担保，担保事项如下：</w:t>
      </w:r>
    </w:p>
    <w:p w14:paraId="5F66C29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（1）发包人向承包人提供履约担保，担保方式为：</w:t>
      </w:r>
      <w:r>
        <w:rPr>
          <w:rFonts w:hint="eastAsia"/>
          <w:color w:val="000000" w:themeColor="text1"/>
          <w:highlight w:val="none"/>
          <w:u w:val="single"/>
          <w14:textFill>
            <w14:solidFill>
              <w14:schemeClr w14:val="tx1"/>
            </w14:solidFill>
          </w14:textFill>
        </w:rPr>
        <w:t>无</w:t>
      </w:r>
      <w:r>
        <w:rPr>
          <w:rFonts w:hint="eastAsia"/>
          <w:color w:val="000000" w:themeColor="text1"/>
          <w:highlight w:val="none"/>
          <w14:textFill>
            <w14:solidFill>
              <w14:schemeClr w14:val="tx1"/>
            </w14:solidFill>
          </w14:textFill>
        </w:rPr>
        <w:t>担保合同作为本合同附件。</w:t>
      </w:r>
    </w:p>
    <w:p w14:paraId="78CA818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（2）承包人向发包人提供履约担保，担保方式为：</w:t>
      </w:r>
      <w:r>
        <w:rPr>
          <w:rFonts w:hint="eastAsia"/>
          <w:color w:val="000000" w:themeColor="text1"/>
          <w:highlight w:val="none"/>
          <w:u w:val="single"/>
          <w14:textFill>
            <w14:solidFill>
              <w14:schemeClr w14:val="tx1"/>
            </w14:solidFill>
          </w14:textFill>
        </w:rPr>
        <w:t>无</w:t>
      </w:r>
      <w:r>
        <w:rPr>
          <w:rFonts w:hint="eastAsia"/>
          <w:color w:val="000000" w:themeColor="text1"/>
          <w:highlight w:val="none"/>
          <w14:textFill>
            <w14:solidFill>
              <w14:schemeClr w14:val="tx1"/>
            </w14:solidFill>
          </w14:textFill>
        </w:rPr>
        <w:t>担保合同作为本合同附件。</w:t>
      </w:r>
    </w:p>
    <w:p w14:paraId="652EA0E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（3）双方约定的其他担保事项：</w:t>
      </w:r>
    </w:p>
    <w:p w14:paraId="3B451B80">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46.合同份数</w:t>
      </w:r>
    </w:p>
    <w:p w14:paraId="2B250CF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46.1双方约定合同份数：</w:t>
      </w:r>
      <w:r>
        <w:rPr>
          <w:rFonts w:hint="eastAsia"/>
          <w:color w:val="000000" w:themeColor="text1"/>
          <w:highlight w:val="none"/>
          <w:u w:val="single"/>
          <w14:textFill>
            <w14:solidFill>
              <w14:schemeClr w14:val="tx1"/>
            </w14:solidFill>
          </w14:textFill>
        </w:rPr>
        <w:t>一式陆份，正本贰份，副本肆份。</w:t>
      </w:r>
    </w:p>
    <w:p w14:paraId="6459AA2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47.补充条款</w:t>
      </w:r>
    </w:p>
    <w:p w14:paraId="0DDF731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1、有关工程量清单缺漏项的处理方法：根据实际情况，视情节由发包人、监理人、承包人三方协商解决，并由发包人、监理人、承包人三方核实确定后据实调整。</w:t>
      </w:r>
    </w:p>
    <w:p w14:paraId="143D385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2、承包人派驻施工现场的项目管理机构人员配备必须同投标文件一致。若确有特殊原因需要更换部分人员时，必须以书面形式征得监理工程师及发包人认可</w:t>
      </w:r>
      <w:r>
        <w:rPr>
          <w:rFonts w:hint="eastAsia"/>
          <w:color w:val="000000" w:themeColor="text1"/>
          <w:highlight w:val="none"/>
          <w:u w:val="single"/>
          <w:lang w:eastAsia="zh-CN"/>
          <w14:textFill>
            <w14:solidFill>
              <w14:schemeClr w14:val="tx1"/>
            </w14:solidFill>
          </w14:textFill>
        </w:rPr>
        <w:t>，</w:t>
      </w:r>
      <w:r>
        <w:rPr>
          <w:rFonts w:hint="eastAsia"/>
          <w:color w:val="000000" w:themeColor="text1"/>
          <w:highlight w:val="none"/>
          <w:u w:val="single"/>
          <w:lang w:val="en-US" w:eastAsia="zh-CN"/>
          <w14:textFill>
            <w14:solidFill>
              <w14:schemeClr w14:val="tx1"/>
            </w14:solidFill>
          </w14:textFill>
        </w:rPr>
        <w:t>以上须在响</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应文件中保</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证，否则视为不响</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应</w:t>
      </w:r>
      <w:r>
        <w:rPr>
          <w:rFonts w:hint="eastAsia"/>
          <w:color w:val="000000" w:themeColor="text1"/>
          <w:highlight w:val="none"/>
          <w:u w:val="single"/>
          <w14:textFill>
            <w14:solidFill>
              <w14:schemeClr w14:val="tx1"/>
            </w14:solidFill>
          </w14:textFill>
        </w:rPr>
        <w:t>。如承包人的本项目管理机构人员配备与投标文件不同时，每发现一人不同（项目经理及技术负责人除外），承包人应向发包人支付</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元违约金，项目经理和技术负责人与投标文件不一致时，每发现一人，承包人应向发包人支付违约金</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元。承包人必须在发包人指定的时间内安排原计划配备人员到场，否则，发包人有权终止合同，承包人赔偿因此给发包人带来的损失。</w:t>
      </w:r>
    </w:p>
    <w:p w14:paraId="2FBAF39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3、承包人派驻施工现场的项目经理每周应有</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元违约金。</w:t>
      </w:r>
    </w:p>
    <w:p w14:paraId="6B2F3168">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4、因发包人拆迁等原因长期不能提供施工场地导致无法组织施工的工程，不影响已完工程的竣工验收和工程款的支付。</w:t>
      </w:r>
    </w:p>
    <w:p w14:paraId="1B215A2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5、人工费按国家和地方有关文件规定执行。</w:t>
      </w:r>
    </w:p>
    <w:p w14:paraId="48F4946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6、施工过程中如遇国家、地方等政策性调整，按规定执行。</w:t>
      </w:r>
    </w:p>
    <w:p w14:paraId="53697E56">
      <w:pPr>
        <w:spacing w:line="44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7、在保修期内给水工程的维护和维修，由承包方负责并承担全部费用。</w:t>
      </w:r>
    </w:p>
    <w:p w14:paraId="40862A0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本合同未尽事宜，双方另行协商，协商内容作为本合同的附件，与本合同具有同等法律效力。</w:t>
      </w:r>
    </w:p>
    <w:p w14:paraId="3084107A">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214C924D">
      <w:pPr>
        <w:spacing w:line="360" w:lineRule="auto"/>
        <w:jc w:val="both"/>
        <w:rPr>
          <w:rFonts w:ascii="黑体" w:hAnsi="黑体" w:eastAsia="黑体"/>
          <w:color w:val="000000" w:themeColor="text1"/>
          <w:sz w:val="44"/>
          <w:szCs w:val="44"/>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附件1：</w:t>
      </w:r>
    </w:p>
    <w:p w14:paraId="04ECBAD4">
      <w:pPr>
        <w:spacing w:line="360" w:lineRule="auto"/>
        <w:jc w:val="center"/>
        <w:rPr>
          <w:rFonts w:hint="eastAsia"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承包人承揽工程项目一览表</w:t>
      </w:r>
    </w:p>
    <w:tbl>
      <w:tblPr>
        <w:tblStyle w:val="16"/>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738E0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98623A">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单位工程名称</w:t>
            </w:r>
          </w:p>
        </w:tc>
        <w:tc>
          <w:tcPr>
            <w:tcW w:w="900" w:type="dxa"/>
            <w:vAlign w:val="center"/>
          </w:tcPr>
          <w:p w14:paraId="7342DDFE">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建设</w:t>
            </w:r>
          </w:p>
          <w:p w14:paraId="6EE2502C">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规模</w:t>
            </w:r>
          </w:p>
        </w:tc>
        <w:tc>
          <w:tcPr>
            <w:tcW w:w="1319" w:type="dxa"/>
            <w:vAlign w:val="center"/>
          </w:tcPr>
          <w:p w14:paraId="1036FA13">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建筑面积（平方米）</w:t>
            </w:r>
          </w:p>
        </w:tc>
        <w:tc>
          <w:tcPr>
            <w:tcW w:w="682" w:type="dxa"/>
            <w:vAlign w:val="center"/>
          </w:tcPr>
          <w:p w14:paraId="03CE951C">
            <w:pPr>
              <w:spacing w:line="360" w:lineRule="auto"/>
              <w:ind w:right="-78" w:rightChars="-37"/>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结构</w:t>
            </w:r>
          </w:p>
        </w:tc>
        <w:tc>
          <w:tcPr>
            <w:tcW w:w="709" w:type="dxa"/>
            <w:vAlign w:val="center"/>
          </w:tcPr>
          <w:p w14:paraId="17571462">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层数</w:t>
            </w:r>
          </w:p>
        </w:tc>
        <w:tc>
          <w:tcPr>
            <w:tcW w:w="877" w:type="dxa"/>
            <w:vAlign w:val="center"/>
          </w:tcPr>
          <w:p w14:paraId="35CBDE8D">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跨度</w:t>
            </w:r>
          </w:p>
          <w:p w14:paraId="6FD2B104">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（米）</w:t>
            </w:r>
          </w:p>
        </w:tc>
        <w:tc>
          <w:tcPr>
            <w:tcW w:w="800" w:type="dxa"/>
            <w:vAlign w:val="center"/>
          </w:tcPr>
          <w:p w14:paraId="156C3B21">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设备</w:t>
            </w:r>
          </w:p>
          <w:p w14:paraId="1E3FCF24">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安装</w:t>
            </w:r>
          </w:p>
          <w:p w14:paraId="6AF64934">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内容</w:t>
            </w:r>
          </w:p>
        </w:tc>
        <w:tc>
          <w:tcPr>
            <w:tcW w:w="850" w:type="dxa"/>
            <w:vAlign w:val="center"/>
          </w:tcPr>
          <w:p w14:paraId="414D7E3F">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工程</w:t>
            </w:r>
          </w:p>
          <w:p w14:paraId="457E043D">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造价</w:t>
            </w:r>
          </w:p>
          <w:p w14:paraId="2FA6880D">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（元）</w:t>
            </w:r>
          </w:p>
        </w:tc>
        <w:tc>
          <w:tcPr>
            <w:tcW w:w="709" w:type="dxa"/>
            <w:vAlign w:val="center"/>
          </w:tcPr>
          <w:p w14:paraId="2EB3AA57">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开工</w:t>
            </w:r>
          </w:p>
          <w:p w14:paraId="78D44C4C">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日期</w:t>
            </w:r>
          </w:p>
        </w:tc>
        <w:tc>
          <w:tcPr>
            <w:tcW w:w="709" w:type="dxa"/>
            <w:vAlign w:val="center"/>
          </w:tcPr>
          <w:p w14:paraId="64C38F35">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竣工</w:t>
            </w:r>
          </w:p>
          <w:p w14:paraId="54180EE8">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日期</w:t>
            </w:r>
          </w:p>
        </w:tc>
      </w:tr>
      <w:tr w14:paraId="4E273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89542F">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661EB2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0E9183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541DDC2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7C690C02">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306CE7F1">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4BAC79C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268D1B9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5D19BEA">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8E91D9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54E96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8C36A9A">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66E289D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0C5E653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224A8D1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D4BDF1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033B892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1E3FE216">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56EA5B0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D13872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B55551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0325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A7D66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290D361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278C17CF">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7EE96A69">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4DDB6C8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15A2327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4AD57C57">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141CB0F9">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84D2F7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4B1A7D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50B66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43F9D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325F9D3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55C8BA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D6001B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EC09FA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FEF226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C91863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16EF70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B66261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9C6657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89F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D5C705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C9320A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1EB3A99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A5B866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8DF7E8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0673CA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4224934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95ECFD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35DDEB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F094CD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DD6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E07E5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72C12AB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0C3B8DE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1D66A5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EB687B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01F2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4E514B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BFC1C2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AAC7B2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D0D8F8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5F5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6027B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F050B6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022A0D0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472A311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5BACEC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4432CD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9F76CA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F503DD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CB8CCE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F12833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46067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CDABF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6CD2EF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689EE2D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119B04C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838A8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430C4C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71B2EA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508CC1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9E248C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920F7E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32DFB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7CEE1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F0A325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13DC44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0BFA0FC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73D376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D57BD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78C874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FA116E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F532C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48AA6B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FC61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59CC3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76B45C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A55C0D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E84230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E9F0C0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A153C2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B73F89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49CDB0B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9D689E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5B940E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743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69D0A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DDC82C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74EA774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F4AB2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299135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58A4BA1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75E9E0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7B50E58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3AC8F5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4E5E78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4D34C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17F5A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8CA511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2860451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1C6C22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3CAAE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DE53AA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AEFDE3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60F9288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66F899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62FD45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A9B8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08607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716273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42587B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75B8A2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7A0CD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3A3516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CD23F4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2A32AD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607DED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9A458B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1422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C7BE7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4544786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6C6D1B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431FFA6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795FE8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1CB5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5A00A6F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DFFF7F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7B836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41185C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1226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05697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3D1BFDA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7286986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491554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9E3C83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1C5914E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40373EB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4378482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3E0461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6E7E28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D08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0DEE3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E29F63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96A788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6FAE0F9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7482D7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F7952B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A0977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ED2A9F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DE2B56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94D073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756D2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D209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A2626D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122185E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298C052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1C35EB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347D7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DCB0D1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65921AE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BF1F9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A43317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bl>
    <w:p w14:paraId="653C6F17">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517D57C0">
      <w:pPr>
        <w:spacing w:line="360" w:lineRule="auto"/>
        <w:jc w:val="both"/>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附件2：</w:t>
      </w:r>
    </w:p>
    <w:p w14:paraId="3CDC0D9E">
      <w:pPr>
        <w:spacing w:line="360" w:lineRule="auto"/>
        <w:jc w:val="center"/>
        <w:rPr>
          <w:rFonts w:hint="eastAsia" w:ascii="方正小标宋简体" w:hAnsi="黑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主要材料设备一览表</w:t>
      </w:r>
    </w:p>
    <w:tbl>
      <w:tblPr>
        <w:tblStyle w:val="1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D1CC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C4FE0A">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序号</w:t>
            </w:r>
          </w:p>
        </w:tc>
        <w:tc>
          <w:tcPr>
            <w:tcW w:w="1446" w:type="dxa"/>
            <w:vAlign w:val="center"/>
          </w:tcPr>
          <w:p w14:paraId="1DEF43F6">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材料</w:t>
            </w:r>
          </w:p>
          <w:p w14:paraId="7270E802">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设备</w:t>
            </w:r>
          </w:p>
          <w:p w14:paraId="2C18B248">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品种</w:t>
            </w:r>
          </w:p>
        </w:tc>
        <w:tc>
          <w:tcPr>
            <w:tcW w:w="851" w:type="dxa"/>
            <w:vAlign w:val="center"/>
          </w:tcPr>
          <w:p w14:paraId="72AC9B5E">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规格</w:t>
            </w:r>
          </w:p>
          <w:p w14:paraId="7C6D4B17">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型号</w:t>
            </w:r>
          </w:p>
        </w:tc>
        <w:tc>
          <w:tcPr>
            <w:tcW w:w="708" w:type="dxa"/>
            <w:vAlign w:val="center"/>
          </w:tcPr>
          <w:p w14:paraId="2F64F906">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单位</w:t>
            </w:r>
          </w:p>
        </w:tc>
        <w:tc>
          <w:tcPr>
            <w:tcW w:w="810" w:type="dxa"/>
            <w:vAlign w:val="center"/>
          </w:tcPr>
          <w:p w14:paraId="59C556EF">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数量</w:t>
            </w:r>
          </w:p>
        </w:tc>
        <w:tc>
          <w:tcPr>
            <w:tcW w:w="851" w:type="dxa"/>
            <w:vAlign w:val="center"/>
          </w:tcPr>
          <w:p w14:paraId="465C14FE">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单价</w:t>
            </w:r>
          </w:p>
        </w:tc>
        <w:tc>
          <w:tcPr>
            <w:tcW w:w="736" w:type="dxa"/>
            <w:vAlign w:val="center"/>
          </w:tcPr>
          <w:p w14:paraId="5BD59C9F">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质量等级</w:t>
            </w:r>
          </w:p>
        </w:tc>
        <w:tc>
          <w:tcPr>
            <w:tcW w:w="910" w:type="dxa"/>
            <w:vAlign w:val="center"/>
          </w:tcPr>
          <w:p w14:paraId="7DFEC07D">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供应</w:t>
            </w:r>
          </w:p>
          <w:p w14:paraId="571851E5">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时间</w:t>
            </w:r>
          </w:p>
        </w:tc>
        <w:tc>
          <w:tcPr>
            <w:tcW w:w="1088" w:type="dxa"/>
            <w:vAlign w:val="center"/>
          </w:tcPr>
          <w:p w14:paraId="30014FC3">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送达</w:t>
            </w:r>
          </w:p>
          <w:p w14:paraId="12E3BC84">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地点</w:t>
            </w:r>
          </w:p>
        </w:tc>
        <w:tc>
          <w:tcPr>
            <w:tcW w:w="878" w:type="dxa"/>
            <w:vAlign w:val="center"/>
          </w:tcPr>
          <w:p w14:paraId="0CDF90D9">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备注</w:t>
            </w:r>
          </w:p>
        </w:tc>
      </w:tr>
      <w:tr w14:paraId="0645E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1FF62F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01807F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1D8D4E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966316F">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C8D6BB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09BC66A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1542346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2CF74A4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B81517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44AB3634">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E4BE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18FF26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800EE1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62162A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31A493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6BF711E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DE34D1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5D52A72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3519B0C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3A565A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12935AD6">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79FE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26E1B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50C49F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038C04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F84C4F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17475FB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F7D415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3D16324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46B370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C0B65F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700B32AD">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1E3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18755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399DCC7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5EC3667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585DA2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740530D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20ECC2C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7C99F46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1659C96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225180A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5CF9E95A">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7203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F104C1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888563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0ECA067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698295B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678383C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600119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3BD01EE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73E3308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46AE0E7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2271D14F">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8D5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9BBDE9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3F8E1D8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44D408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5E0DF8B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430B68D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CD66C1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02032D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2B5C1AD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6AB9B97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768EC02D">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4D2C5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22560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2C892CF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FFCD60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39105A2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3D5AD87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A8E245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08F34C5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023DE3F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A6042C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55933D07">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64F2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C170EC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088843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74FC67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7F282F5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2BB7E15">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690DCC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0F49CA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A155E9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45389B9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485D7D55">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25D03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69E72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1DB852C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2550F1B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9B09DD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3847DFEF">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3830B95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5F608E5">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5F2DC00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20265EB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2549F83F">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5933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532D3E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5CDB4C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1957F1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69B322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C4BF22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741894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15B3A8A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0CED28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3DF5605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6CE65FDB">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2F0ED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4A85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47ACDEE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3B55DD1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C9C5D0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2DF991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5762441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4DBDEB4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039614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383D671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1750A4BF">
            <w:pPr>
              <w:spacing w:line="360" w:lineRule="auto"/>
              <w:ind w:firstLine="800" w:firstLineChars="200"/>
              <w:jc w:val="both"/>
              <w:rPr>
                <w:color w:val="000000" w:themeColor="text1"/>
                <w:sz w:val="40"/>
                <w:szCs w:val="32"/>
                <w:highlight w:val="none"/>
                <w14:textFill>
                  <w14:solidFill>
                    <w14:schemeClr w14:val="tx1"/>
                  </w14:solidFill>
                </w14:textFill>
              </w:rPr>
            </w:pPr>
          </w:p>
        </w:tc>
      </w:tr>
    </w:tbl>
    <w:p w14:paraId="161432A9">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1A442A05">
      <w:pPr>
        <w:spacing w:line="360" w:lineRule="auto"/>
        <w:jc w:val="both"/>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附件3：</w:t>
      </w:r>
    </w:p>
    <w:p w14:paraId="047F1F24">
      <w:pPr>
        <w:spacing w:line="360" w:lineRule="auto"/>
        <w:jc w:val="both"/>
        <w:rPr>
          <w:rFonts w:hint="eastAsia"/>
          <w:b/>
          <w:bCs/>
          <w:color w:val="000000" w:themeColor="text1"/>
          <w:sz w:val="32"/>
          <w:highlight w:val="none"/>
          <w14:textFill>
            <w14:solidFill>
              <w14:schemeClr w14:val="tx1"/>
            </w14:solidFill>
          </w14:textFill>
        </w:rPr>
      </w:pPr>
    </w:p>
    <w:p w14:paraId="192DCFEC">
      <w:pPr>
        <w:spacing w:line="360" w:lineRule="auto"/>
        <w:jc w:val="center"/>
        <w:rPr>
          <w:rFonts w:hint="eastAsia" w:ascii="方正小标宋简体" w:eastAsia="方正小标宋简体"/>
          <w:bCs/>
          <w:color w:val="000000" w:themeColor="text1"/>
          <w:sz w:val="36"/>
          <w:szCs w:val="36"/>
          <w:highlight w:val="none"/>
          <w14:textFill>
            <w14:solidFill>
              <w14:schemeClr w14:val="tx1"/>
            </w14:solidFill>
          </w14:textFill>
        </w:rPr>
      </w:pPr>
      <w:r>
        <w:rPr>
          <w:rFonts w:hint="eastAsia" w:ascii="方正小标宋简体" w:eastAsia="方正小标宋简体"/>
          <w:bCs/>
          <w:color w:val="000000" w:themeColor="text1"/>
          <w:sz w:val="36"/>
          <w:szCs w:val="36"/>
          <w:highlight w:val="none"/>
          <w14:textFill>
            <w14:solidFill>
              <w14:schemeClr w14:val="tx1"/>
            </w14:solidFill>
          </w14:textFill>
        </w:rPr>
        <w:t>工程质量保修书</w:t>
      </w:r>
    </w:p>
    <w:p w14:paraId="5422A6F6">
      <w:pPr>
        <w:spacing w:line="360" w:lineRule="auto"/>
        <w:ind w:firstLine="361" w:firstLineChars="200"/>
        <w:jc w:val="both"/>
        <w:rPr>
          <w:b/>
          <w:bCs/>
          <w:color w:val="000000" w:themeColor="text1"/>
          <w:sz w:val="18"/>
          <w:szCs w:val="18"/>
          <w:highlight w:val="none"/>
          <w14:textFill>
            <w14:solidFill>
              <w14:schemeClr w14:val="tx1"/>
            </w14:solidFill>
          </w14:textFill>
        </w:rPr>
      </w:pPr>
    </w:p>
    <w:p w14:paraId="6A605168">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发包人（全称）：</w:t>
      </w:r>
    </w:p>
    <w:p w14:paraId="6C2498B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承包人（全称）：</w:t>
      </w:r>
    </w:p>
    <w:p w14:paraId="52FBB26D">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为保证（工程名称）在合理使用期限内正常使用，发包人承包人协商一致签订工程质量保修书。承包人在质量保修期内按照有关管理规定及双方约定承担工程质量保修责任。</w:t>
      </w:r>
    </w:p>
    <w:p w14:paraId="7CFF7A5A">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一、工程质量保修范围和内容</w:t>
      </w:r>
    </w:p>
    <w:p w14:paraId="7648F144">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47C5567">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二、质量保修期</w:t>
      </w:r>
    </w:p>
    <w:p w14:paraId="35D97D5E">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质量保修期从工程实际竣工之日算起。分单项竣工验收的工程，按单项工程分别计算质量保修期。</w:t>
      </w:r>
    </w:p>
    <w:p w14:paraId="5563F8E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质量保修期自竣工验收合格之日起计算。</w:t>
      </w:r>
    </w:p>
    <w:p w14:paraId="3494991A">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三、质量保修责任</w:t>
      </w:r>
    </w:p>
    <w:p w14:paraId="195C94B6">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32086D4D">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2、在保修期内，承包方未履行保修义务，或工程出现质量问题但短期无法修复，或因工程质量缺陷造成其他方面的损失，按有关规定，经发包方确认，由承包方承担工程整修全部费用。</w:t>
      </w:r>
    </w:p>
    <w:p w14:paraId="3D3A81F6">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3、在保修期内，无论发包方是否进入、占用或使用本工程，承包方均应继续承担合同中规定的责任及义务，直到合同终止。</w:t>
      </w:r>
    </w:p>
    <w:p w14:paraId="4989C4B5">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4、承包方在保修期内，进行缺陷修复工作，应事先与有关管理单位取得联系，制定合理的整修方案，经发包方同意后实施；如需占用路面，应得到交通管理部门的同意，以确保公共交通的安全。</w:t>
      </w:r>
    </w:p>
    <w:p w14:paraId="5ADCC64E">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5、监理单位在工程质量保修期内的工作</w:t>
      </w:r>
    </w:p>
    <w:p w14:paraId="53D7245A">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①、执行监理合同的约定，监督、检查承包方的工作，发现承包方未履行保修义务，除书面通知承包方，还应书面上报发包方。</w:t>
      </w:r>
    </w:p>
    <w:p w14:paraId="398D9D78">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②、审批承包方编制的工程质量缺陷修整方案。</w:t>
      </w:r>
    </w:p>
    <w:p w14:paraId="1F0501A2">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③、承包方完成工程质量缺陷的修整后，组织有关部门进行验收，并将结果书面上报发包方。</w:t>
      </w:r>
    </w:p>
    <w:p w14:paraId="23D2A564">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6、质量保修完成后，由发包人组织验收。</w:t>
      </w:r>
    </w:p>
    <w:p w14:paraId="78AF3E3F">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四、保修费用</w:t>
      </w:r>
    </w:p>
    <w:p w14:paraId="5DA273D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保修费用由造成质量缺陷的责任方承担。</w:t>
      </w:r>
    </w:p>
    <w:p w14:paraId="2F6EF9A7">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五、其他</w:t>
      </w:r>
    </w:p>
    <w:p w14:paraId="3EB95C97">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双方约定的其他工程质量保修事项：</w:t>
      </w:r>
      <w:r>
        <w:rPr>
          <w:rFonts w:hint="eastAsia"/>
          <w:color w:val="000000" w:themeColor="text1"/>
          <w:szCs w:val="21"/>
          <w:highlight w:val="none"/>
          <w:u w:val="single"/>
          <w14:textFill>
            <w14:solidFill>
              <w14:schemeClr w14:val="tx1"/>
            </w14:solidFill>
          </w14:textFill>
        </w:rPr>
        <w:t>若承包方不能按期约定期限内履行保修责任，发包方有权自行维修，所产生的费用从质量保证金中扣除。</w:t>
      </w:r>
    </w:p>
    <w:p w14:paraId="3AFC42BD">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本工程质量保修书，由施工合同发包人、承包人双方在竣工验收前共同签署，作为施工合同附件，其有效期限至保修期满。</w:t>
      </w:r>
    </w:p>
    <w:p w14:paraId="4468FA48">
      <w:pPr>
        <w:spacing w:line="360" w:lineRule="auto"/>
        <w:ind w:firstLine="420" w:firstLineChars="200"/>
        <w:jc w:val="both"/>
        <w:rPr>
          <w:color w:val="000000" w:themeColor="text1"/>
          <w:szCs w:val="21"/>
          <w:highlight w:val="none"/>
          <w14:textFill>
            <w14:solidFill>
              <w14:schemeClr w14:val="tx1"/>
            </w14:solidFill>
          </w14:textFill>
        </w:rPr>
      </w:pPr>
    </w:p>
    <w:p w14:paraId="3B24E635">
      <w:pPr>
        <w:spacing w:line="360" w:lineRule="auto"/>
        <w:ind w:firstLine="420" w:firstLineChars="200"/>
        <w:jc w:val="both"/>
        <w:rPr>
          <w:color w:val="000000" w:themeColor="text1"/>
          <w:szCs w:val="21"/>
          <w:highlight w:val="none"/>
          <w14:textFill>
            <w14:solidFill>
              <w14:schemeClr w14:val="tx1"/>
            </w14:solidFill>
          </w14:textFill>
        </w:rPr>
      </w:pPr>
    </w:p>
    <w:p w14:paraId="0A68C827">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发包人（公章）：                       承包人（公章）：</w:t>
      </w:r>
    </w:p>
    <w:p w14:paraId="18033FB0">
      <w:pPr>
        <w:spacing w:line="360" w:lineRule="auto"/>
        <w:ind w:firstLine="420" w:firstLineChars="200"/>
        <w:jc w:val="both"/>
        <w:rPr>
          <w:color w:val="000000" w:themeColor="text1"/>
          <w:szCs w:val="21"/>
          <w:highlight w:val="none"/>
          <w14:textFill>
            <w14:solidFill>
              <w14:schemeClr w14:val="tx1"/>
            </w14:solidFill>
          </w14:textFill>
        </w:rPr>
      </w:pPr>
    </w:p>
    <w:p w14:paraId="6FE01E01">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法定代表人或                           法定代表人或</w:t>
      </w:r>
    </w:p>
    <w:p w14:paraId="405D18A3">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委托代理人（签字）：                    委托代理人（签字）：</w:t>
      </w:r>
    </w:p>
    <w:p w14:paraId="29892ACF">
      <w:pPr>
        <w:spacing w:line="360" w:lineRule="auto"/>
        <w:ind w:firstLine="420" w:firstLineChars="200"/>
        <w:jc w:val="both"/>
        <w:rPr>
          <w:color w:val="000000" w:themeColor="text1"/>
          <w:szCs w:val="21"/>
          <w:highlight w:val="none"/>
          <w14:textFill>
            <w14:solidFill>
              <w14:schemeClr w14:val="tx1"/>
            </w14:solidFill>
          </w14:textFill>
        </w:rPr>
      </w:pPr>
    </w:p>
    <w:p w14:paraId="484CFD53">
      <w:pPr>
        <w:spacing w:line="360" w:lineRule="auto"/>
        <w:ind w:firstLine="1785" w:firstLineChars="850"/>
        <w:jc w:val="both"/>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年   月   日                         年   月   日</w:t>
      </w:r>
    </w:p>
    <w:p w14:paraId="391A4C13">
      <w:pPr>
        <w:ind w:firstLine="420" w:firstLineChars="200"/>
        <w:jc w:val="both"/>
        <w:rPr>
          <w:color w:val="000000" w:themeColor="text1"/>
          <w:highlight w:val="none"/>
          <w14:textFill>
            <w14:solidFill>
              <w14:schemeClr w14:val="tx1"/>
            </w14:solidFill>
          </w14:textFill>
        </w:rPr>
      </w:pPr>
    </w:p>
    <w:p w14:paraId="4E0CAA9D">
      <w:pPr>
        <w:spacing w:line="500" w:lineRule="exact"/>
        <w:rPr>
          <w:rFonts w:ascii="宋体" w:hAnsi="宋体" w:cs="宋体"/>
          <w:color w:val="000000" w:themeColor="text1"/>
          <w:sz w:val="24"/>
          <w:highlight w:val="none"/>
          <w14:textFill>
            <w14:solidFill>
              <w14:schemeClr w14:val="tx1"/>
            </w14:solidFill>
          </w14:textFill>
        </w:rPr>
      </w:pPr>
    </w:p>
    <w:p w14:paraId="0FBBBEFD">
      <w:pPr>
        <w:rPr>
          <w:rFonts w:hint="eastAsia"/>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br w:type="page"/>
      </w:r>
    </w:p>
    <w:p w14:paraId="1E5926CB">
      <w:pPr>
        <w:pStyle w:val="21"/>
        <w:ind w:firstLine="321"/>
        <w:jc w:val="cente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周口市政府采购合同融资政策告知函</w:t>
      </w:r>
    </w:p>
    <w:p w14:paraId="659A0C39">
      <w:pPr>
        <w:pStyle w:val="21"/>
        <w:ind w:firstLine="240"/>
        <w:rPr>
          <w:rFonts w:asciiTheme="minorEastAsia" w:hAnsiTheme="minorEastAsia" w:eastAsiaTheme="minorEastAsia"/>
          <w:color w:val="000000" w:themeColor="text1"/>
          <w:sz w:val="24"/>
          <w:highlight w:val="none"/>
          <w14:textFill>
            <w14:solidFill>
              <w14:schemeClr w14:val="tx1"/>
            </w14:solidFill>
          </w14:textFill>
        </w:rPr>
      </w:pPr>
    </w:p>
    <w:p w14:paraId="329C60AD">
      <w:pPr>
        <w:pStyle w:val="21"/>
        <w:ind w:firstLine="240"/>
        <w:rPr>
          <w:rFonts w:asciiTheme="minorEastAsia" w:hAnsiTheme="minorEastAsia" w:eastAsiaTheme="minorEastAsia"/>
          <w:color w:val="000000" w:themeColor="text1"/>
          <w:sz w:val="24"/>
          <w:highlight w:val="none"/>
          <w14:textFill>
            <w14:solidFill>
              <w14:schemeClr w14:val="tx1"/>
            </w14:solidFill>
          </w14:textFill>
        </w:rPr>
      </w:pPr>
    </w:p>
    <w:p w14:paraId="0D9089A4">
      <w:pPr>
        <w:pStyle w:val="21"/>
        <w:ind w:firstLine="240"/>
        <w:rPr>
          <w:rFonts w:asciiTheme="minorEastAsia" w:hAnsiTheme="minorEastAsia" w:eastAsiaTheme="minorEastAsia"/>
          <w:color w:val="000000" w:themeColor="text1"/>
          <w:sz w:val="24"/>
          <w:highlight w:val="none"/>
          <w14:textFill>
            <w14:solidFill>
              <w14:schemeClr w14:val="tx1"/>
            </w14:solidFill>
          </w14:textFill>
        </w:rPr>
      </w:pPr>
    </w:p>
    <w:p w14:paraId="07B64072">
      <w:pPr>
        <w:pStyle w:val="21"/>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各供应商：</w:t>
      </w:r>
    </w:p>
    <w:p w14:paraId="05954067">
      <w:pPr>
        <w:pStyle w:val="21"/>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欢迎贵公司参与周口市政府采购活动！</w:t>
      </w:r>
    </w:p>
    <w:p w14:paraId="394A7870">
      <w:pPr>
        <w:pStyle w:val="21"/>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E07A1D0">
      <w:pPr>
        <w:pStyle w:val="21"/>
        <w:ind w:firstLine="240"/>
        <w:rPr>
          <w:rFonts w:hint="default"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贷款渠道和提供贷款的金融机构，可在河南省政府采购网“河南省政府采购合同融资平台”查询联系。</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供应商须将此函附于响应文件中。</w:t>
      </w:r>
    </w:p>
    <w:p w14:paraId="0F39E1AA">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496810C">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DD1B240">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82DE659">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AECB4D2">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51005E9">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B22C68B">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9D3C7A8">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AA76A92">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3ECA26A">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D4472E8">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C2A67C3">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A505A9F">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95C1BDD">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3EB8BB8">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F54F82A">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7E2FE0C">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1FD315C">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46577E3">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2F57387">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54453D43">
      <w:pPr>
        <w:spacing w:line="500" w:lineRule="exact"/>
        <w:rPr>
          <w:rFonts w:ascii="宋体" w:hAnsi="宋体" w:cs="宋体"/>
          <w:b/>
          <w:bCs/>
          <w:color w:val="000000" w:themeColor="text1"/>
          <w:sz w:val="24"/>
          <w:highlight w:val="none"/>
          <w14:textFill>
            <w14:solidFill>
              <w14:schemeClr w14:val="tx1"/>
            </w14:solidFill>
          </w14:textFill>
        </w:rPr>
      </w:pPr>
    </w:p>
    <w:p w14:paraId="303E5CBC">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058CDD4-BA3E-49FC-9972-6AB8AE8A48A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embedRegular r:id="rId2" w:fontKey="{88AFE4B4-FCB0-47BD-9F3E-CDA9A41AE53E}"/>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简标宋">
    <w:altName w:val="宋体"/>
    <w:panose1 w:val="00000000000000000000"/>
    <w:charset w:val="00"/>
    <w:family w:val="auto"/>
    <w:pitch w:val="default"/>
    <w:sig w:usb0="00000000" w:usb1="00000000" w:usb2="00000000" w:usb3="00000000" w:csb0="00000000" w:csb1="00000000"/>
    <w:embedRegular r:id="rId3" w:fontKey="{40858946-3894-43CA-AD58-767E380736D7}"/>
  </w:font>
  <w:font w:name="TimesNewRomanPSMT">
    <w:altName w:val="Times New Roman"/>
    <w:panose1 w:val="02020503050405090304"/>
    <w:charset w:val="00"/>
    <w:family w:val="auto"/>
    <w:pitch w:val="default"/>
    <w:sig w:usb0="00000000" w:usb1="00000000" w:usb2="00000001" w:usb3="00000000" w:csb0="400001BF" w:csb1="DFF70000"/>
    <w:embedRegular r:id="rId4" w:fontKey="{3DA0F76E-D08C-4A4F-8487-2BE6DC054A53}"/>
  </w:font>
  <w:font w:name="新宋体">
    <w:panose1 w:val="02010609030101010101"/>
    <w:charset w:val="86"/>
    <w:family w:val="modern"/>
    <w:pitch w:val="default"/>
    <w:sig w:usb0="00000203" w:usb1="288F0000" w:usb2="00000006" w:usb3="00000000" w:csb0="00040001" w:csb1="00000000"/>
    <w:embedRegular r:id="rId5" w:fontKey="{5017536B-1C3B-4E1E-874E-87CC71C63831}"/>
  </w:font>
  <w:font w:name="方正小标宋简体">
    <w:panose1 w:val="02000000000000000000"/>
    <w:charset w:val="86"/>
    <w:family w:val="auto"/>
    <w:pitch w:val="default"/>
    <w:sig w:usb0="00000001" w:usb1="08000000" w:usb2="00000000" w:usb3="00000000" w:csb0="00040000" w:csb1="00000000"/>
    <w:embedRegular r:id="rId6" w:fontKey="{FEBB14A7-B225-4BF1-9F44-AB9C3940A509}"/>
  </w:font>
  <w:font w:name="宋体 ，Arial">
    <w:altName w:val="宋体"/>
    <w:panose1 w:val="00000000000000000000"/>
    <w:charset w:val="86"/>
    <w:family w:val="swiss"/>
    <w:pitch w:val="default"/>
    <w:sig w:usb0="00000000" w:usb1="00000000" w:usb2="00000010" w:usb3="00000000" w:csb0="00040000" w:csb1="00000000"/>
    <w:embedRegular r:id="rId7" w:fontKey="{21332483-8655-499E-A6E5-05F1DA05C3FD}"/>
  </w:font>
  <w:font w:name="KSOFE4500885">
    <w:panose1 w:val="02010609060101010101"/>
    <w:charset w:val="86"/>
    <w:family w:val="auto"/>
    <w:pitch w:val="default"/>
    <w:sig w:usb0="00000001" w:usb1="00000000" w:usb2="00000000" w:usb3="00000000" w:csb0="00040001" w:csb1="00000000"/>
  </w:font>
  <w:font w:name="WPSEMBED4">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90B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D7D50A">
                          <w:pPr>
                            <w:pStyle w:val="10"/>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DD7D50A">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C8AC8EF"/>
    <w:multiLevelType w:val="singleLevel"/>
    <w:tmpl w:val="9C8AC8EF"/>
    <w:lvl w:ilvl="0" w:tentative="0">
      <w:start w:val="1"/>
      <w:numFmt w:val="bullet"/>
      <w:lvlText w:val="•"/>
      <w:lvlJc w:val="left"/>
    </w:lvl>
  </w:abstractNum>
  <w:abstractNum w:abstractNumId="2">
    <w:nsid w:val="B0F1ACD9"/>
    <w:multiLevelType w:val="singleLevel"/>
    <w:tmpl w:val="B0F1ACD9"/>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E9A106B"/>
    <w:multiLevelType w:val="singleLevel"/>
    <w:tmpl w:val="CE9A106B"/>
    <w:lvl w:ilvl="0" w:tentative="0">
      <w:start w:val="1"/>
      <w:numFmt w:val="decimal"/>
      <w:lvlText w:val="%1."/>
      <w:lvlJc w:val="left"/>
      <w:pPr>
        <w:tabs>
          <w:tab w:val="left" w:pos="312"/>
        </w:tabs>
      </w:pPr>
    </w:lvl>
  </w:abstractNum>
  <w:abstractNum w:abstractNumId="7">
    <w:nsid w:val="CF092B84"/>
    <w:multiLevelType w:val="singleLevel"/>
    <w:tmpl w:val="CF092B84"/>
    <w:lvl w:ilvl="0" w:tentative="0">
      <w:start w:val="1"/>
      <w:numFmt w:val="bullet"/>
      <w:lvlText w:val="•"/>
      <w:lvlJc w:val="left"/>
    </w:lvl>
  </w:abstractNum>
  <w:abstractNum w:abstractNumId="8">
    <w:nsid w:val="CFE99AC6"/>
    <w:multiLevelType w:val="singleLevel"/>
    <w:tmpl w:val="CFE99AC6"/>
    <w:lvl w:ilvl="0" w:tentative="0">
      <w:start w:val="3"/>
      <w:numFmt w:val="chineseCounting"/>
      <w:suff w:val="space"/>
      <w:lvlText w:val="第%1章"/>
      <w:lvlJc w:val="left"/>
      <w:rPr>
        <w:rFonts w:hint="eastAsia"/>
      </w:rPr>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E7B74218"/>
    <w:multiLevelType w:val="singleLevel"/>
    <w:tmpl w:val="E7B74218"/>
    <w:lvl w:ilvl="0" w:tentative="0">
      <w:start w:val="1"/>
      <w:numFmt w:val="decimal"/>
      <w:suff w:val="nothing"/>
      <w:lvlText w:val="%1、"/>
      <w:lvlJc w:val="left"/>
    </w:lvl>
  </w:abstractNum>
  <w:abstractNum w:abstractNumId="12">
    <w:nsid w:val="EA87F1C9"/>
    <w:multiLevelType w:val="singleLevel"/>
    <w:tmpl w:val="EA87F1C9"/>
    <w:lvl w:ilvl="0" w:tentative="0">
      <w:start w:val="1"/>
      <w:numFmt w:val="decimal"/>
      <w:suff w:val="nothing"/>
      <w:lvlText w:val="（%1）"/>
      <w:lvlJc w:val="left"/>
    </w:lvl>
  </w:abstractNum>
  <w:abstractNum w:abstractNumId="13">
    <w:nsid w:val="F4B5D9F5"/>
    <w:multiLevelType w:val="singleLevel"/>
    <w:tmpl w:val="F4B5D9F5"/>
    <w:lvl w:ilvl="0" w:tentative="0">
      <w:start w:val="1"/>
      <w:numFmt w:val="bullet"/>
      <w:lvlText w:val="•"/>
      <w:lvlJc w:val="left"/>
    </w:lvl>
  </w:abstractNum>
  <w:abstractNum w:abstractNumId="14">
    <w:nsid w:val="0053208E"/>
    <w:multiLevelType w:val="singleLevel"/>
    <w:tmpl w:val="0053208E"/>
    <w:lvl w:ilvl="0" w:tentative="0">
      <w:start w:val="1"/>
      <w:numFmt w:val="bullet"/>
      <w:lvlText w:val="•"/>
      <w:lvlJc w:val="left"/>
    </w:lvl>
  </w:abstractNum>
  <w:abstractNum w:abstractNumId="15">
    <w:nsid w:val="0248C179"/>
    <w:multiLevelType w:val="singleLevel"/>
    <w:tmpl w:val="0248C179"/>
    <w:lvl w:ilvl="0" w:tentative="0">
      <w:start w:val="1"/>
      <w:numFmt w:val="bullet"/>
      <w:lvlText w:val="•"/>
      <w:lvlJc w:val="left"/>
    </w:lvl>
  </w:abstractNum>
  <w:abstractNum w:abstractNumId="16">
    <w:nsid w:val="03D62ECE"/>
    <w:multiLevelType w:val="singleLevel"/>
    <w:tmpl w:val="03D62ECE"/>
    <w:lvl w:ilvl="0" w:tentative="0">
      <w:start w:val="1"/>
      <w:numFmt w:val="bullet"/>
      <w:lvlText w:val="•"/>
      <w:lvlJc w:val="left"/>
    </w:lvl>
  </w:abstractNum>
  <w:abstractNum w:abstractNumId="17">
    <w:nsid w:val="0E640482"/>
    <w:multiLevelType w:val="singleLevel"/>
    <w:tmpl w:val="0E640482"/>
    <w:lvl w:ilvl="0" w:tentative="0">
      <w:start w:val="1"/>
      <w:numFmt w:val="bullet"/>
      <w:lvlText w:val="•"/>
      <w:lvlJc w:val="left"/>
    </w:lvl>
  </w:abstractNum>
  <w:abstractNum w:abstractNumId="18">
    <w:nsid w:val="22359A44"/>
    <w:multiLevelType w:val="singleLevel"/>
    <w:tmpl w:val="22359A44"/>
    <w:lvl w:ilvl="0" w:tentative="0">
      <w:start w:val="1"/>
      <w:numFmt w:val="decimal"/>
      <w:suff w:val="nothing"/>
      <w:lvlText w:val="（%1）"/>
      <w:lvlJc w:val="left"/>
    </w:lvl>
  </w:abstractNum>
  <w:abstractNum w:abstractNumId="19">
    <w:nsid w:val="2470EC97"/>
    <w:multiLevelType w:val="singleLevel"/>
    <w:tmpl w:val="2470EC97"/>
    <w:lvl w:ilvl="0" w:tentative="0">
      <w:start w:val="1"/>
      <w:numFmt w:val="bullet"/>
      <w:lvlText w:val="•"/>
      <w:lvlJc w:val="left"/>
    </w:lvl>
  </w:abstractNum>
  <w:abstractNum w:abstractNumId="20">
    <w:nsid w:val="25B654F3"/>
    <w:multiLevelType w:val="singleLevel"/>
    <w:tmpl w:val="25B654F3"/>
    <w:lvl w:ilvl="0" w:tentative="0">
      <w:start w:val="1"/>
      <w:numFmt w:val="bullet"/>
      <w:lvlText w:val="•"/>
      <w:lvlJc w:val="left"/>
    </w:lvl>
  </w:abstractNum>
  <w:abstractNum w:abstractNumId="21">
    <w:nsid w:val="2A8F537B"/>
    <w:multiLevelType w:val="singleLevel"/>
    <w:tmpl w:val="2A8F537B"/>
    <w:lvl w:ilvl="0" w:tentative="0">
      <w:start w:val="1"/>
      <w:numFmt w:val="bullet"/>
      <w:lvlText w:val="•"/>
      <w:lvlJc w:val="left"/>
    </w:lvl>
  </w:abstractNum>
  <w:abstractNum w:abstractNumId="22">
    <w:nsid w:val="2D78DC79"/>
    <w:multiLevelType w:val="singleLevel"/>
    <w:tmpl w:val="2D78DC79"/>
    <w:lvl w:ilvl="0" w:tentative="0">
      <w:start w:val="1"/>
      <w:numFmt w:val="decimal"/>
      <w:suff w:val="nothing"/>
      <w:lvlText w:val="（%1）"/>
      <w:lvlJc w:val="left"/>
    </w:lvl>
  </w:abstractNum>
  <w:abstractNum w:abstractNumId="23">
    <w:nsid w:val="46A08BB8"/>
    <w:multiLevelType w:val="singleLevel"/>
    <w:tmpl w:val="46A08BB8"/>
    <w:lvl w:ilvl="0" w:tentative="0">
      <w:start w:val="1"/>
      <w:numFmt w:val="bullet"/>
      <w:lvlText w:val="•"/>
      <w:lvlJc w:val="left"/>
    </w:lvl>
  </w:abstractNum>
  <w:abstractNum w:abstractNumId="24">
    <w:nsid w:val="4C1BAE26"/>
    <w:multiLevelType w:val="singleLevel"/>
    <w:tmpl w:val="4C1BAE26"/>
    <w:lvl w:ilvl="0" w:tentative="0">
      <w:start w:val="1"/>
      <w:numFmt w:val="bullet"/>
      <w:lvlText w:val="•"/>
      <w:lvlJc w:val="left"/>
    </w:lvl>
  </w:abstractNum>
  <w:abstractNum w:abstractNumId="25">
    <w:nsid w:val="4D4DC07F"/>
    <w:multiLevelType w:val="singleLevel"/>
    <w:tmpl w:val="4D4DC07F"/>
    <w:lvl w:ilvl="0" w:tentative="0">
      <w:start w:val="1"/>
      <w:numFmt w:val="bullet"/>
      <w:lvlText w:val="•"/>
      <w:lvlJc w:val="left"/>
    </w:lvl>
  </w:abstractNum>
  <w:abstractNum w:abstractNumId="26">
    <w:nsid w:val="59ADCABA"/>
    <w:multiLevelType w:val="singleLevel"/>
    <w:tmpl w:val="59ADCABA"/>
    <w:lvl w:ilvl="0" w:tentative="0">
      <w:start w:val="1"/>
      <w:numFmt w:val="bullet"/>
      <w:lvlText w:val="•"/>
      <w:lvlJc w:val="left"/>
    </w:lvl>
  </w:abstractNum>
  <w:abstractNum w:abstractNumId="27">
    <w:nsid w:val="5A241D34"/>
    <w:multiLevelType w:val="singleLevel"/>
    <w:tmpl w:val="5A241D34"/>
    <w:lvl w:ilvl="0" w:tentative="0">
      <w:start w:val="1"/>
      <w:numFmt w:val="bullet"/>
      <w:lvlText w:val="•"/>
      <w:lvlJc w:val="left"/>
    </w:lvl>
  </w:abstractNum>
  <w:abstractNum w:abstractNumId="28">
    <w:nsid w:val="60382F6E"/>
    <w:multiLevelType w:val="singleLevel"/>
    <w:tmpl w:val="60382F6E"/>
    <w:lvl w:ilvl="0" w:tentative="0">
      <w:start w:val="1"/>
      <w:numFmt w:val="bullet"/>
      <w:lvlText w:val="•"/>
      <w:lvlJc w:val="left"/>
    </w:lvl>
  </w:abstractNum>
  <w:abstractNum w:abstractNumId="29">
    <w:nsid w:val="72183CF9"/>
    <w:multiLevelType w:val="singleLevel"/>
    <w:tmpl w:val="72183CF9"/>
    <w:lvl w:ilvl="0" w:tentative="0">
      <w:start w:val="1"/>
      <w:numFmt w:val="bullet"/>
      <w:lvlText w:val="•"/>
      <w:lvlJc w:val="left"/>
    </w:lvl>
  </w:abstractNum>
  <w:abstractNum w:abstractNumId="30">
    <w:nsid w:val="77ECEA79"/>
    <w:multiLevelType w:val="singleLevel"/>
    <w:tmpl w:val="77ECEA79"/>
    <w:lvl w:ilvl="0" w:tentative="0">
      <w:start w:val="1"/>
      <w:numFmt w:val="decimal"/>
      <w:lvlText w:val="%1."/>
      <w:lvlJc w:val="left"/>
    </w:lvl>
  </w:abstractNum>
  <w:num w:numId="1">
    <w:abstractNumId w:val="14"/>
  </w:num>
  <w:num w:numId="2">
    <w:abstractNumId w:val="7"/>
  </w:num>
  <w:num w:numId="3">
    <w:abstractNumId w:val="26"/>
  </w:num>
  <w:num w:numId="4">
    <w:abstractNumId w:val="4"/>
  </w:num>
  <w:num w:numId="5">
    <w:abstractNumId w:val="3"/>
  </w:num>
  <w:num w:numId="6">
    <w:abstractNumId w:val="16"/>
  </w:num>
  <w:num w:numId="7">
    <w:abstractNumId w:val="20"/>
  </w:num>
  <w:num w:numId="8">
    <w:abstractNumId w:val="29"/>
  </w:num>
  <w:num w:numId="9">
    <w:abstractNumId w:val="15"/>
  </w:num>
  <w:num w:numId="10">
    <w:abstractNumId w:val="0"/>
  </w:num>
  <w:num w:numId="11">
    <w:abstractNumId w:val="21"/>
  </w:num>
  <w:num w:numId="12">
    <w:abstractNumId w:val="27"/>
  </w:num>
  <w:num w:numId="13">
    <w:abstractNumId w:val="5"/>
  </w:num>
  <w:num w:numId="14">
    <w:abstractNumId w:val="25"/>
  </w:num>
  <w:num w:numId="15">
    <w:abstractNumId w:val="13"/>
  </w:num>
  <w:num w:numId="16">
    <w:abstractNumId w:val="19"/>
  </w:num>
  <w:num w:numId="17">
    <w:abstractNumId w:val="10"/>
  </w:num>
  <w:num w:numId="18">
    <w:abstractNumId w:val="9"/>
  </w:num>
  <w:num w:numId="19">
    <w:abstractNumId w:val="1"/>
  </w:num>
  <w:num w:numId="20">
    <w:abstractNumId w:val="24"/>
  </w:num>
  <w:num w:numId="21">
    <w:abstractNumId w:val="28"/>
  </w:num>
  <w:num w:numId="22">
    <w:abstractNumId w:val="17"/>
  </w:num>
  <w:num w:numId="23">
    <w:abstractNumId w:val="23"/>
  </w:num>
  <w:num w:numId="24">
    <w:abstractNumId w:val="2"/>
  </w:num>
  <w:num w:numId="25">
    <w:abstractNumId w:val="11"/>
  </w:num>
  <w:num w:numId="26">
    <w:abstractNumId w:val="18"/>
  </w:num>
  <w:num w:numId="27">
    <w:abstractNumId w:val="22"/>
  </w:num>
  <w:num w:numId="28">
    <w:abstractNumId w:val="8"/>
  </w:num>
  <w:num w:numId="29">
    <w:abstractNumId w:val="6"/>
  </w:num>
  <w:num w:numId="30">
    <w:abstractNumId w:val="30"/>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10F02F2"/>
    <w:rsid w:val="04640B52"/>
    <w:rsid w:val="05A5591B"/>
    <w:rsid w:val="065E086B"/>
    <w:rsid w:val="06E21055"/>
    <w:rsid w:val="09BE5EFB"/>
    <w:rsid w:val="0ABC5BC4"/>
    <w:rsid w:val="0AC769A1"/>
    <w:rsid w:val="0C4A0F50"/>
    <w:rsid w:val="0F201163"/>
    <w:rsid w:val="10484987"/>
    <w:rsid w:val="107A42D0"/>
    <w:rsid w:val="1197736A"/>
    <w:rsid w:val="11C35C88"/>
    <w:rsid w:val="12492C39"/>
    <w:rsid w:val="1484072D"/>
    <w:rsid w:val="154126EF"/>
    <w:rsid w:val="1592304B"/>
    <w:rsid w:val="1647748F"/>
    <w:rsid w:val="16566DBE"/>
    <w:rsid w:val="17895CE9"/>
    <w:rsid w:val="17C64885"/>
    <w:rsid w:val="17D27B3A"/>
    <w:rsid w:val="17E02409"/>
    <w:rsid w:val="17FF76B7"/>
    <w:rsid w:val="187529D9"/>
    <w:rsid w:val="190A277E"/>
    <w:rsid w:val="19BD7FCA"/>
    <w:rsid w:val="1B4E49EE"/>
    <w:rsid w:val="1B94739F"/>
    <w:rsid w:val="1D171C50"/>
    <w:rsid w:val="1F136AA8"/>
    <w:rsid w:val="1F35597B"/>
    <w:rsid w:val="21C1494C"/>
    <w:rsid w:val="21C81DCC"/>
    <w:rsid w:val="238241FC"/>
    <w:rsid w:val="24C75D95"/>
    <w:rsid w:val="24F73F4C"/>
    <w:rsid w:val="265B1615"/>
    <w:rsid w:val="270C62B7"/>
    <w:rsid w:val="27262E3C"/>
    <w:rsid w:val="27D06493"/>
    <w:rsid w:val="28641476"/>
    <w:rsid w:val="28DF7E77"/>
    <w:rsid w:val="2956094F"/>
    <w:rsid w:val="2A8B3997"/>
    <w:rsid w:val="2AE8441B"/>
    <w:rsid w:val="2B3A4CDA"/>
    <w:rsid w:val="2B4A5600"/>
    <w:rsid w:val="2B5B534A"/>
    <w:rsid w:val="2BC5737C"/>
    <w:rsid w:val="2CAF5E9E"/>
    <w:rsid w:val="2CBB5CE4"/>
    <w:rsid w:val="33521D58"/>
    <w:rsid w:val="3436271A"/>
    <w:rsid w:val="34C208FD"/>
    <w:rsid w:val="34EC3BCC"/>
    <w:rsid w:val="35250B19"/>
    <w:rsid w:val="355B7F36"/>
    <w:rsid w:val="3569521C"/>
    <w:rsid w:val="375A02D5"/>
    <w:rsid w:val="39396CB4"/>
    <w:rsid w:val="3990657D"/>
    <w:rsid w:val="3A654B5F"/>
    <w:rsid w:val="3A7761AC"/>
    <w:rsid w:val="3B0A71ED"/>
    <w:rsid w:val="3D5C2612"/>
    <w:rsid w:val="3DD83BF1"/>
    <w:rsid w:val="3EBB2B0F"/>
    <w:rsid w:val="42756FAE"/>
    <w:rsid w:val="42E60429"/>
    <w:rsid w:val="446E2E63"/>
    <w:rsid w:val="44C30432"/>
    <w:rsid w:val="47EB5F15"/>
    <w:rsid w:val="4803238A"/>
    <w:rsid w:val="486F26F2"/>
    <w:rsid w:val="4BF40E3E"/>
    <w:rsid w:val="4CA13F8E"/>
    <w:rsid w:val="4D1956A9"/>
    <w:rsid w:val="4E7C136B"/>
    <w:rsid w:val="55EB7A62"/>
    <w:rsid w:val="58937D37"/>
    <w:rsid w:val="58B571B7"/>
    <w:rsid w:val="59552A84"/>
    <w:rsid w:val="5A427419"/>
    <w:rsid w:val="5ADA7E9F"/>
    <w:rsid w:val="5BD56BA4"/>
    <w:rsid w:val="5C157BF0"/>
    <w:rsid w:val="5C383F59"/>
    <w:rsid w:val="5D0128BF"/>
    <w:rsid w:val="5E2F7897"/>
    <w:rsid w:val="5F712F7E"/>
    <w:rsid w:val="60551AD3"/>
    <w:rsid w:val="60813B63"/>
    <w:rsid w:val="608D3C69"/>
    <w:rsid w:val="624B5761"/>
    <w:rsid w:val="63161082"/>
    <w:rsid w:val="63AC4D38"/>
    <w:rsid w:val="63D70E99"/>
    <w:rsid w:val="653576A4"/>
    <w:rsid w:val="65DA7C44"/>
    <w:rsid w:val="66414DC0"/>
    <w:rsid w:val="665E1984"/>
    <w:rsid w:val="66F75934"/>
    <w:rsid w:val="671E74B2"/>
    <w:rsid w:val="67D068B1"/>
    <w:rsid w:val="68562439"/>
    <w:rsid w:val="6886667F"/>
    <w:rsid w:val="69952A39"/>
    <w:rsid w:val="6A7948FB"/>
    <w:rsid w:val="6B6C0BDE"/>
    <w:rsid w:val="6CA62B12"/>
    <w:rsid w:val="6EAF2053"/>
    <w:rsid w:val="6EC93EEE"/>
    <w:rsid w:val="6F0A12EA"/>
    <w:rsid w:val="70AC7790"/>
    <w:rsid w:val="70D370D9"/>
    <w:rsid w:val="70EC7AAF"/>
    <w:rsid w:val="726B05BD"/>
    <w:rsid w:val="72A32589"/>
    <w:rsid w:val="73135370"/>
    <w:rsid w:val="73607BCC"/>
    <w:rsid w:val="73C1222C"/>
    <w:rsid w:val="747C5A5B"/>
    <w:rsid w:val="74992CD1"/>
    <w:rsid w:val="761B163F"/>
    <w:rsid w:val="7662169B"/>
    <w:rsid w:val="76B24B62"/>
    <w:rsid w:val="77846D70"/>
    <w:rsid w:val="78551408"/>
    <w:rsid w:val="78B24F35"/>
    <w:rsid w:val="7AA716F4"/>
    <w:rsid w:val="7AB21E46"/>
    <w:rsid w:val="7B9E56C1"/>
    <w:rsid w:val="7C185920"/>
    <w:rsid w:val="7F427C3D"/>
    <w:rsid w:val="7F455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qFormat/>
    <w:uiPriority w:val="0"/>
    <w:pPr>
      <w:spacing w:line="0" w:lineRule="atLeast"/>
      <w:jc w:val="center"/>
      <w:outlineLvl w:val="1"/>
    </w:pPr>
    <w:rPr>
      <w:kern w:val="0"/>
      <w:sz w:val="28"/>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paragraph" w:styleId="4">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w:basedOn w:val="1"/>
    <w:qFormat/>
    <w:uiPriority w:val="0"/>
    <w:rPr>
      <w:rFonts w:ascii="宋体" w:hAnsi="Arial"/>
      <w:sz w:val="28"/>
    </w:rPr>
  </w:style>
  <w:style w:type="paragraph" w:styleId="7">
    <w:name w:val="Body Text Indent"/>
    <w:basedOn w:val="1"/>
    <w:next w:val="8"/>
    <w:qFormat/>
    <w:uiPriority w:val="0"/>
    <w:pPr>
      <w:ind w:firstLine="632" w:firstLineChars="200"/>
    </w:pPr>
    <w:rPr>
      <w:rFonts w:ascii="仿宋_GB2312" w:hAnsi="华文楷体" w:eastAsia="仿宋_GB2312"/>
      <w:sz w:val="32"/>
    </w:rPr>
  </w:style>
  <w:style w:type="paragraph" w:styleId="8">
    <w:name w:val="envelope return"/>
    <w:basedOn w:val="1"/>
    <w:qFormat/>
    <w:uiPriority w:val="99"/>
    <w:pPr>
      <w:snapToGrid w:val="0"/>
    </w:pPr>
    <w:rPr>
      <w:rFonts w:ascii="Arial" w:hAnsi="Arial"/>
    </w:rPr>
  </w:style>
  <w:style w:type="paragraph" w:styleId="9">
    <w:name w:val="Date"/>
    <w:basedOn w:val="1"/>
    <w:next w:val="1"/>
    <w:qFormat/>
    <w:uiPriority w:val="0"/>
    <w:pPr>
      <w:ind w:left="100" w:leftChars="25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2"/>
    <w:basedOn w:val="1"/>
    <w:next w:val="1"/>
    <w:qFormat/>
    <w:uiPriority w:val="0"/>
    <w:pPr>
      <w:spacing w:after="120" w:line="480" w:lineRule="auto"/>
    </w:pPr>
  </w:style>
  <w:style w:type="paragraph" w:styleId="13">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4">
    <w:name w:val="Body Text First Indent"/>
    <w:basedOn w:val="6"/>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5">
    <w:name w:val="Body Text First Indent 2"/>
    <w:basedOn w:val="7"/>
    <w:qFormat/>
    <w:uiPriority w:val="99"/>
    <w:pPr>
      <w:tabs>
        <w:tab w:val="left" w:pos="0"/>
        <w:tab w:val="left" w:pos="993"/>
        <w:tab w:val="left" w:pos="1134"/>
      </w:tabs>
      <w:ind w:firstLine="420"/>
    </w:p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bCs/>
    </w:rPr>
  </w:style>
  <w:style w:type="paragraph" w:customStyle="1" w:styleId="20">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1">
    <w:name w:val="BodyText1I"/>
    <w:basedOn w:val="22"/>
    <w:qFormat/>
    <w:uiPriority w:val="99"/>
    <w:pPr>
      <w:ind w:firstLine="420" w:firstLineChars="100"/>
    </w:pPr>
  </w:style>
  <w:style w:type="paragraph" w:customStyle="1" w:styleId="22">
    <w:name w:val="BodyText"/>
    <w:basedOn w:val="1"/>
    <w:qFormat/>
    <w:uiPriority w:val="99"/>
    <w:pPr>
      <w:spacing w:after="120"/>
    </w:pPr>
  </w:style>
  <w:style w:type="paragraph" w:styleId="23">
    <w:name w:val="List Paragraph"/>
    <w:basedOn w:val="1"/>
    <w:qFormat/>
    <w:uiPriority w:val="34"/>
    <w:pPr>
      <w:ind w:firstLine="420" w:firstLineChars="200"/>
    </w:pPr>
  </w:style>
  <w:style w:type="paragraph" w:customStyle="1" w:styleId="24">
    <w:name w:val="Table Text"/>
    <w:basedOn w:val="1"/>
    <w:semiHidden/>
    <w:qFormat/>
    <w:uiPriority w:val="0"/>
    <w:rPr>
      <w:rFonts w:ascii="宋体" w:hAnsi="宋体" w:eastAsia="宋体" w:cs="宋体"/>
      <w:sz w:val="24"/>
      <w:szCs w:val="24"/>
      <w:lang w:val="en-US" w:eastAsia="en-US" w:bidi="ar-SA"/>
    </w:rPr>
  </w:style>
  <w:style w:type="table" w:customStyle="1" w:styleId="25">
    <w:name w:val="Table Normal"/>
    <w:semiHidden/>
    <w:unhideWhenUsed/>
    <w:qFormat/>
    <w:uiPriority w:val="0"/>
    <w:tblPr>
      <w:tblCellMar>
        <w:top w:w="0" w:type="dxa"/>
        <w:left w:w="0" w:type="dxa"/>
        <w:bottom w:w="0" w:type="dxa"/>
        <w:right w:w="0" w:type="dxa"/>
      </w:tblCellMar>
    </w:tblPr>
  </w:style>
  <w:style w:type="character" w:customStyle="1" w:styleId="26">
    <w:name w:val="font21"/>
    <w:basedOn w:val="18"/>
    <w:qFormat/>
    <w:uiPriority w:val="0"/>
    <w:rPr>
      <w:rFonts w:hint="eastAsia" w:ascii="宋体" w:hAnsi="宋体" w:eastAsia="宋体" w:cs="宋体"/>
      <w:color w:val="000000"/>
      <w:sz w:val="20"/>
      <w:szCs w:val="20"/>
      <w:u w:val="none"/>
    </w:rPr>
  </w:style>
  <w:style w:type="character" w:customStyle="1" w:styleId="27">
    <w:name w:val="font151"/>
    <w:basedOn w:val="18"/>
    <w:qFormat/>
    <w:uiPriority w:val="0"/>
    <w:rPr>
      <w:rFonts w:hint="default" w:ascii="Times New Roman" w:hAnsi="Times New Roman" w:cs="Times New Roman"/>
      <w:color w:val="000000"/>
      <w:sz w:val="20"/>
      <w:szCs w:val="20"/>
      <w:u w:val="none"/>
    </w:rPr>
  </w:style>
  <w:style w:type="character" w:customStyle="1" w:styleId="28">
    <w:name w:val="NormalCharacter"/>
    <w:qFormat/>
    <w:uiPriority w:val="0"/>
  </w:style>
  <w:style w:type="paragraph" w:customStyle="1" w:styleId="29">
    <w:name w:val="正文1"/>
    <w:basedOn w:val="1"/>
    <w:qFormat/>
    <w:uiPriority w:val="0"/>
    <w:pPr>
      <w:widowControl/>
      <w:topLinePunct/>
      <w:spacing w:beforeLines="50" w:afterLines="50" w:line="300" w:lineRule="auto"/>
      <w:ind w:left="420"/>
    </w:pPr>
  </w:style>
  <w:style w:type="paragraph" w:customStyle="1" w:styleId="30">
    <w:name w:val="p0"/>
    <w:basedOn w:val="1"/>
    <w:qFormat/>
    <w:uiPriority w:val="0"/>
    <w:pPr>
      <w:widowControl/>
    </w:pPr>
    <w:rPr>
      <w:rFonts w:ascii="Calibri" w:hAnsi="Calibri" w:cs="宋体"/>
      <w:kern w:val="0"/>
      <w:szCs w:val="21"/>
    </w:rPr>
  </w:style>
  <w:style w:type="paragraph" w:customStyle="1" w:styleId="31">
    <w:name w:val="D&amp;L"/>
    <w:basedOn w:val="11"/>
    <w:qFormat/>
    <w:uiPriority w:val="0"/>
    <w:pPr>
      <w:pBdr>
        <w:bottom w:val="thinThickSmallGap" w:color="auto" w:sz="18" w:space="1"/>
      </w:pBdr>
      <w:adjustRightInd w:val="0"/>
      <w:snapToGrid/>
      <w:spacing w:line="240" w:lineRule="atLeast"/>
      <w:textAlignment w:val="baseline"/>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61</Pages>
  <Words>2854</Words>
  <Characters>3367</Characters>
  <TotalTime>0</TotalTime>
  <ScaleCrop>false</ScaleCrop>
  <LinksUpToDate>false</LinksUpToDate>
  <CharactersWithSpaces>3550</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Administrator</cp:lastModifiedBy>
  <dcterms:modified xsi:type="dcterms:W3CDTF">2026-05-08T06:01:07Z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8C6AF58774BF4C9AA5C0CA4AAE2AA369_13</vt:lpwstr>
  </property>
  <property fmtid="{D5CDD505-2E9C-101B-9397-08002B2CF9AE}" pid="4" name="KSOTemplateDocerSaveRecord">
    <vt:lpwstr>eyJoZGlkIjoiNjlhM2MyYjNkYTNlZTg5NmVjOWM2YmMyMjE2NDQ2MzAiLCJ1c2VySWQiOiI2MTM3MDMxOTYifQ==</vt:lpwstr>
  </property>
</Properties>
</file>