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CF3E0">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4ABEB9B2">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9964055">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979F276">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AF98304">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7BCC1BF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5F187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F8E143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1B93DB3C">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63CA5668">
      <w:pPr>
        <w:tabs>
          <w:tab w:val="left" w:pos="315"/>
          <w:tab w:val="left" w:pos="8820"/>
        </w:tabs>
        <w:spacing w:before="0" w:after="0" w:line="240" w:lineRule="auto"/>
        <w:ind w:left="1606" w:right="267" w:hanging="1600" w:hangingChars="500"/>
        <w:jc w:val="left"/>
        <w:rPr>
          <w:rFonts w:ascii="宋体" w:hAnsi="宋体" w:eastAsia="宋体" w:cs="宋体"/>
          <w:b w:val="0"/>
          <w:bCs/>
          <w:color w:val="auto"/>
          <w:spacing w:val="0"/>
          <w:position w:val="0"/>
          <w:sz w:val="32"/>
          <w:szCs w:val="32"/>
          <w:shd w:val="clear" w:fill="auto"/>
        </w:rPr>
      </w:pPr>
    </w:p>
    <w:p w14:paraId="36D8B863">
      <w:pPr>
        <w:tabs>
          <w:tab w:val="left" w:pos="315"/>
          <w:tab w:val="left" w:pos="8820"/>
        </w:tabs>
        <w:spacing w:before="0" w:after="0" w:line="240" w:lineRule="auto"/>
        <w:ind w:left="1606" w:right="267" w:hanging="1600" w:hangingChars="500"/>
        <w:jc w:val="left"/>
        <w:rPr>
          <w:rFonts w:ascii="宋体" w:hAnsi="宋体" w:eastAsia="宋体" w:cs="宋体"/>
          <w:b w:val="0"/>
          <w:bCs/>
          <w:color w:val="auto"/>
          <w:spacing w:val="0"/>
          <w:position w:val="0"/>
          <w:sz w:val="32"/>
          <w:szCs w:val="32"/>
          <w:shd w:val="clear" w:fill="auto"/>
        </w:rPr>
      </w:pPr>
    </w:p>
    <w:p w14:paraId="1ADCD48B">
      <w:pPr>
        <w:tabs>
          <w:tab w:val="left" w:pos="315"/>
          <w:tab w:val="left" w:pos="8820"/>
        </w:tabs>
        <w:spacing w:before="0" w:after="0" w:line="240" w:lineRule="auto"/>
        <w:ind w:left="1606" w:right="267" w:hanging="1600" w:hangingChars="500"/>
        <w:jc w:val="left"/>
        <w:rPr>
          <w:rFonts w:ascii="宋体" w:hAnsi="宋体" w:eastAsia="宋体" w:cs="宋体"/>
          <w:b w:val="0"/>
          <w:bCs/>
          <w:color w:val="auto"/>
          <w:spacing w:val="0"/>
          <w:position w:val="0"/>
          <w:sz w:val="32"/>
          <w:szCs w:val="32"/>
          <w:shd w:val="clear" w:fill="auto"/>
        </w:rPr>
      </w:pPr>
    </w:p>
    <w:p w14:paraId="38CCD2F1">
      <w:pPr>
        <w:tabs>
          <w:tab w:val="left" w:pos="315"/>
          <w:tab w:val="left" w:pos="8820"/>
        </w:tabs>
        <w:spacing w:before="0" w:after="0" w:line="240" w:lineRule="auto"/>
        <w:ind w:left="1606" w:right="267" w:hanging="1600" w:hangingChars="500"/>
        <w:jc w:val="left"/>
        <w:rPr>
          <w:rFonts w:hint="default" w:ascii="宋体" w:hAnsi="宋体" w:eastAsia="宋体" w:cs="宋体"/>
          <w:b w:val="0"/>
          <w:bCs/>
          <w:color w:val="000000" w:themeColor="text1"/>
          <w:spacing w:val="0"/>
          <w:position w:val="0"/>
          <w:sz w:val="32"/>
          <w:szCs w:val="32"/>
          <w:shd w:val="clear" w:fill="auto"/>
          <w:lang w:val="en-US" w:eastAsia="zh-CN"/>
          <w14:textFill>
            <w14:solidFill>
              <w14:schemeClr w14:val="tx1"/>
            </w14:solidFill>
          </w14:textFill>
        </w:rPr>
      </w:pPr>
      <w:r>
        <w:rPr>
          <w:rFonts w:ascii="宋体" w:hAnsi="宋体" w:eastAsia="宋体" w:cs="宋体"/>
          <w:b w:val="0"/>
          <w:bCs/>
          <w:color w:val="auto"/>
          <w:spacing w:val="0"/>
          <w:position w:val="0"/>
          <w:sz w:val="32"/>
          <w:szCs w:val="32"/>
          <w:shd w:val="clear" w:fill="auto"/>
        </w:rPr>
        <w:t>项目名称</w:t>
      </w:r>
      <w:r>
        <w:rPr>
          <w:rFonts w:hint="eastAsia" w:ascii="宋体" w:hAnsi="宋体" w:eastAsia="宋体" w:cs="宋体"/>
          <w:b w:val="0"/>
          <w:bCs/>
          <w:color w:val="auto"/>
          <w:spacing w:val="0"/>
          <w:position w:val="0"/>
          <w:sz w:val="32"/>
          <w:szCs w:val="32"/>
          <w:shd w:val="clear" w:fill="auto"/>
          <w:lang w:eastAsia="zh-CN"/>
        </w:rPr>
        <w:t>：</w:t>
      </w:r>
      <w:r>
        <w:rPr>
          <w:rFonts w:hint="eastAsia" w:ascii="宋体" w:hAnsi="宋体" w:eastAsia="宋体" w:cs="宋体"/>
          <w:b w:val="0"/>
          <w:bCs/>
          <w:color w:val="000000" w:themeColor="text1"/>
          <w:spacing w:val="0"/>
          <w:position w:val="0"/>
          <w:sz w:val="32"/>
          <w:szCs w:val="32"/>
          <w:shd w:val="clear" w:fill="auto"/>
          <w:lang w:eastAsia="zh-CN"/>
          <w14:textFill>
            <w14:solidFill>
              <w14:schemeClr w14:val="tx1"/>
            </w14:solidFill>
          </w14:textFill>
        </w:rPr>
        <w:t>周口市淮阳区公安局专门学校办公设</w:t>
      </w:r>
      <w:r>
        <w:rPr>
          <w:rFonts w:hint="eastAsia" w:ascii="宋体" w:hAnsi="宋体" w:eastAsia="宋体" w:cs="宋体"/>
          <w:b w:val="0"/>
          <w:bCs/>
          <w:color w:val="000000" w:themeColor="text1"/>
          <w:spacing w:val="0"/>
          <w:position w:val="0"/>
          <w:sz w:val="32"/>
          <w:szCs w:val="32"/>
          <w:shd w:val="clear" w:fill="auto"/>
          <w:lang w:val="en-US" w:eastAsia="zh-CN"/>
          <w14:textFill>
            <w14:solidFill>
              <w14:schemeClr w14:val="tx1"/>
            </w14:solidFill>
          </w14:textFill>
        </w:rPr>
        <w:t>施采购</w:t>
      </w:r>
      <w:r>
        <w:rPr>
          <w:rFonts w:hint="eastAsia" w:ascii="宋体" w:hAnsi="宋体" w:eastAsia="宋体" w:cs="宋体"/>
          <w:b w:val="0"/>
          <w:bCs/>
          <w:color w:val="000000" w:themeColor="text1"/>
          <w:spacing w:val="0"/>
          <w:position w:val="0"/>
          <w:sz w:val="32"/>
          <w:szCs w:val="32"/>
          <w:shd w:val="clear" w:fill="auto"/>
          <w:lang w:eastAsia="zh-CN"/>
          <w14:textFill>
            <w14:solidFill>
              <w14:schemeClr w14:val="tx1"/>
            </w14:solidFill>
          </w14:textFill>
        </w:rPr>
        <w:t>项目</w:t>
      </w:r>
    </w:p>
    <w:p w14:paraId="4273A47C">
      <w:pPr>
        <w:tabs>
          <w:tab w:val="left" w:pos="315"/>
          <w:tab w:val="left" w:pos="8820"/>
        </w:tabs>
        <w:spacing w:before="0" w:after="0" w:line="240" w:lineRule="auto"/>
        <w:ind w:left="0" w:right="267" w:firstLine="0"/>
        <w:jc w:val="left"/>
        <w:rPr>
          <w:rFonts w:hint="default" w:ascii="宋体" w:hAnsi="宋体" w:eastAsia="宋体" w:cs="宋体"/>
          <w:b w:val="0"/>
          <w:bCs/>
          <w:color w:val="000000" w:themeColor="text1"/>
          <w:spacing w:val="0"/>
          <w:position w:val="0"/>
          <w:sz w:val="44"/>
          <w:shd w:val="clear" w:fill="auto"/>
          <w:lang w:val="en-US" w:eastAsia="zh-CN"/>
          <w14:textFill>
            <w14:solidFill>
              <w14:schemeClr w14:val="tx1"/>
            </w14:solidFill>
          </w14:textFill>
        </w:rPr>
      </w:pPr>
      <w:r>
        <w:rPr>
          <w:rFonts w:ascii="宋体" w:hAnsi="宋体" w:eastAsia="宋体" w:cs="宋体"/>
          <w:b w:val="0"/>
          <w:bCs/>
          <w:color w:val="000000" w:themeColor="text1"/>
          <w:spacing w:val="0"/>
          <w:position w:val="0"/>
          <w:sz w:val="32"/>
          <w:szCs w:val="32"/>
          <w:shd w:val="clear" w:fill="auto"/>
          <w14:textFill>
            <w14:solidFill>
              <w14:schemeClr w14:val="tx1"/>
            </w14:solidFill>
          </w14:textFill>
        </w:rPr>
        <w:t>项目编号</w:t>
      </w:r>
      <w:r>
        <w:rPr>
          <w:rFonts w:hint="eastAsia" w:ascii="宋体" w:hAnsi="宋体" w:eastAsia="宋体" w:cs="宋体"/>
          <w:b w:val="0"/>
          <w:bCs/>
          <w:color w:val="000000" w:themeColor="text1"/>
          <w:spacing w:val="0"/>
          <w:position w:val="0"/>
          <w:sz w:val="32"/>
          <w:szCs w:val="32"/>
          <w:shd w:val="clear" w:fill="auto"/>
          <w:lang w:eastAsia="zh-CN"/>
          <w14:textFill>
            <w14:solidFill>
              <w14:schemeClr w14:val="tx1"/>
            </w14:solidFill>
          </w14:textFill>
        </w:rPr>
        <w:t>：</w:t>
      </w:r>
      <w:r>
        <w:rPr>
          <w:rFonts w:hint="eastAsia" w:ascii="宋体" w:hAnsi="宋体" w:eastAsia="宋体" w:cs="宋体"/>
          <w:b w:val="0"/>
          <w:bCs/>
          <w:color w:val="000000" w:themeColor="text1"/>
          <w:spacing w:val="0"/>
          <w:position w:val="0"/>
          <w:sz w:val="32"/>
          <w:szCs w:val="32"/>
          <w:shd w:val="clear" w:fill="auto"/>
          <w:lang w:val="en-US" w:eastAsia="zh-CN"/>
          <w14:textFill>
            <w14:solidFill>
              <w14:schemeClr w14:val="tx1"/>
            </w14:solidFill>
          </w14:textFill>
        </w:rPr>
        <w:t>淮财磋商采购-2025-45</w:t>
      </w:r>
    </w:p>
    <w:p w14:paraId="56715DB7">
      <w:pPr>
        <w:spacing w:before="0" w:after="120" w:line="240" w:lineRule="auto"/>
        <w:ind w:left="0" w:right="0" w:firstLine="0"/>
        <w:jc w:val="center"/>
        <w:rPr>
          <w:rFonts w:hint="eastAsia" w:ascii="宋体" w:hAnsi="宋体" w:eastAsia="宋体" w:cs="宋体"/>
          <w:b w:val="0"/>
          <w:bCs/>
          <w:color w:val="auto"/>
          <w:spacing w:val="0"/>
          <w:position w:val="0"/>
          <w:sz w:val="32"/>
          <w:shd w:val="clear" w:fill="auto"/>
          <w:lang w:val="en-US" w:eastAsia="zh-CN"/>
        </w:rPr>
      </w:pPr>
    </w:p>
    <w:p w14:paraId="577A83FC">
      <w:pPr>
        <w:spacing w:before="0" w:after="120" w:line="240" w:lineRule="auto"/>
        <w:ind w:left="0" w:right="0" w:firstLine="0"/>
        <w:jc w:val="center"/>
        <w:rPr>
          <w:rFonts w:ascii="宋体" w:hAnsi="宋体" w:eastAsia="宋体" w:cs="宋体"/>
          <w:b w:val="0"/>
          <w:bCs/>
          <w:color w:val="auto"/>
          <w:spacing w:val="0"/>
          <w:position w:val="0"/>
          <w:sz w:val="32"/>
          <w:shd w:val="clear" w:fill="auto"/>
        </w:rPr>
      </w:pPr>
      <w:r>
        <w:rPr>
          <w:rFonts w:hint="eastAsia" w:ascii="宋体" w:hAnsi="宋体" w:eastAsia="宋体" w:cs="宋体"/>
          <w:b w:val="0"/>
          <w:bCs/>
          <w:color w:val="auto"/>
          <w:spacing w:val="0"/>
          <w:position w:val="0"/>
          <w:sz w:val="32"/>
          <w:shd w:val="clear" w:fill="auto"/>
          <w:lang w:val="en-US" w:eastAsia="zh-CN"/>
        </w:rPr>
        <w:t>2025</w:t>
      </w:r>
      <w:r>
        <w:rPr>
          <w:rFonts w:ascii="宋体" w:hAnsi="宋体" w:eastAsia="宋体" w:cs="宋体"/>
          <w:b w:val="0"/>
          <w:bCs/>
          <w:color w:val="auto"/>
          <w:spacing w:val="0"/>
          <w:position w:val="0"/>
          <w:sz w:val="32"/>
          <w:shd w:val="clear" w:fill="auto"/>
        </w:rPr>
        <w:t>年</w:t>
      </w:r>
      <w:r>
        <w:rPr>
          <w:rFonts w:hint="eastAsia" w:ascii="宋体" w:hAnsi="宋体" w:eastAsia="宋体" w:cs="宋体"/>
          <w:b w:val="0"/>
          <w:bCs/>
          <w:color w:val="auto"/>
          <w:spacing w:val="0"/>
          <w:position w:val="0"/>
          <w:sz w:val="32"/>
          <w:shd w:val="clear" w:fill="auto"/>
          <w:lang w:val="en-US" w:eastAsia="zh-CN"/>
        </w:rPr>
        <w:t>10</w:t>
      </w:r>
      <w:r>
        <w:rPr>
          <w:rFonts w:ascii="宋体" w:hAnsi="宋体" w:eastAsia="宋体" w:cs="宋体"/>
          <w:b w:val="0"/>
          <w:bCs/>
          <w:color w:val="auto"/>
          <w:spacing w:val="0"/>
          <w:position w:val="0"/>
          <w:sz w:val="32"/>
          <w:shd w:val="clear" w:fill="auto"/>
        </w:rPr>
        <w:t>月</w:t>
      </w:r>
      <w:r>
        <w:rPr>
          <w:rFonts w:hint="eastAsia" w:ascii="宋体" w:hAnsi="宋体" w:eastAsia="宋体" w:cs="宋体"/>
          <w:b w:val="0"/>
          <w:bCs/>
          <w:color w:val="auto"/>
          <w:spacing w:val="0"/>
          <w:position w:val="0"/>
          <w:sz w:val="32"/>
          <w:shd w:val="clear" w:fill="auto"/>
          <w:lang w:val="en-US" w:eastAsia="zh-CN"/>
        </w:rPr>
        <w:t>20</w:t>
      </w:r>
      <w:r>
        <w:rPr>
          <w:rFonts w:ascii="宋体" w:hAnsi="宋体" w:eastAsia="宋体" w:cs="宋体"/>
          <w:b w:val="0"/>
          <w:bCs/>
          <w:color w:val="auto"/>
          <w:spacing w:val="0"/>
          <w:position w:val="0"/>
          <w:sz w:val="32"/>
          <w:shd w:val="clear" w:fill="auto"/>
        </w:rPr>
        <w:t>日</w:t>
      </w:r>
    </w:p>
    <w:p w14:paraId="62B45BBE">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342ACE6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737B690">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B02EF7B">
      <w:pPr>
        <w:spacing w:before="0" w:after="0" w:line="240" w:lineRule="auto"/>
        <w:ind w:left="0" w:right="0" w:firstLine="0"/>
        <w:jc w:val="both"/>
        <w:rPr>
          <w:rFonts w:ascii="宋体" w:hAnsi="宋体" w:eastAsia="宋体" w:cs="宋体"/>
          <w:b/>
          <w:color w:val="auto"/>
          <w:spacing w:val="0"/>
          <w:position w:val="0"/>
          <w:sz w:val="32"/>
          <w:shd w:val="clear" w:fill="auto"/>
        </w:rPr>
      </w:pPr>
    </w:p>
    <w:p w14:paraId="54DE70D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44A6DD9B">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6B5F171C">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784823B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701D6087">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6F64468D">
      <w:pPr>
        <w:spacing w:before="0" w:after="0" w:line="800" w:lineRule="auto"/>
        <w:ind w:left="0" w:right="0" w:firstLine="0"/>
        <w:jc w:val="both"/>
        <w:rPr>
          <w:rFonts w:ascii="宋体" w:hAnsi="宋体" w:eastAsia="宋体" w:cs="宋体"/>
          <w:b/>
          <w:color w:val="auto"/>
          <w:spacing w:val="0"/>
          <w:position w:val="0"/>
          <w:sz w:val="32"/>
          <w:shd w:val="clear" w:fill="auto"/>
        </w:rPr>
      </w:pPr>
    </w:p>
    <w:p w14:paraId="70B42C34">
      <w:pPr>
        <w:spacing w:before="0" w:after="0" w:line="800" w:lineRule="auto"/>
        <w:ind w:left="0" w:right="0" w:firstLine="0"/>
        <w:jc w:val="both"/>
        <w:rPr>
          <w:rFonts w:ascii="宋体" w:hAnsi="宋体" w:eastAsia="宋体" w:cs="宋体"/>
          <w:b/>
          <w:color w:val="auto"/>
          <w:spacing w:val="0"/>
          <w:position w:val="0"/>
          <w:sz w:val="32"/>
          <w:shd w:val="clear" w:fill="auto"/>
        </w:rPr>
      </w:pPr>
    </w:p>
    <w:p w14:paraId="1A18A07F">
      <w:pPr>
        <w:spacing w:before="0" w:after="0" w:line="800" w:lineRule="auto"/>
        <w:ind w:left="0" w:right="0" w:firstLine="0"/>
        <w:jc w:val="both"/>
        <w:rPr>
          <w:rFonts w:ascii="宋体" w:hAnsi="宋体" w:eastAsia="宋体" w:cs="宋体"/>
          <w:b/>
          <w:color w:val="auto"/>
          <w:spacing w:val="0"/>
          <w:position w:val="0"/>
          <w:sz w:val="32"/>
          <w:shd w:val="clear" w:fill="auto"/>
        </w:rPr>
      </w:pPr>
    </w:p>
    <w:p w14:paraId="3097E756">
      <w:pPr>
        <w:spacing w:before="0" w:after="0" w:line="800" w:lineRule="auto"/>
        <w:ind w:left="0" w:right="0" w:firstLine="0"/>
        <w:jc w:val="both"/>
        <w:rPr>
          <w:rFonts w:ascii="宋体" w:hAnsi="宋体" w:eastAsia="宋体" w:cs="宋体"/>
          <w:b/>
          <w:color w:val="auto"/>
          <w:spacing w:val="0"/>
          <w:position w:val="0"/>
          <w:sz w:val="32"/>
          <w:shd w:val="clear" w:fill="auto"/>
        </w:rPr>
      </w:pPr>
    </w:p>
    <w:p w14:paraId="54E3E7AF">
      <w:pPr>
        <w:spacing w:before="0" w:after="0" w:line="800" w:lineRule="auto"/>
        <w:ind w:left="0" w:right="0" w:firstLine="0"/>
        <w:jc w:val="both"/>
        <w:rPr>
          <w:rFonts w:ascii="宋体" w:hAnsi="宋体" w:eastAsia="宋体" w:cs="宋体"/>
          <w:b/>
          <w:color w:val="auto"/>
          <w:spacing w:val="0"/>
          <w:position w:val="0"/>
          <w:sz w:val="32"/>
          <w:shd w:val="clear" w:fill="auto"/>
        </w:rPr>
      </w:pPr>
    </w:p>
    <w:p w14:paraId="20A1B3A8">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68A4CF53">
      <w:pPr>
        <w:spacing w:before="0" w:after="0" w:line="240" w:lineRule="auto"/>
        <w:ind w:right="0" w:firstLine="1928" w:firstLineChars="600"/>
        <w:jc w:val="left"/>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08F38C3">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32BCAB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Times New Roman" w:cs="Times New Roman"/>
          <w:color w:val="auto"/>
          <w:spacing w:val="0"/>
          <w:position w:val="0"/>
          <w:sz w:val="24"/>
          <w:u w:val="single"/>
          <w:shd w:val="clear" w:fill="auto"/>
        </w:rPr>
        <w:t>周口市淮阳区公安局专门学校办公设</w:t>
      </w:r>
      <w:r>
        <w:rPr>
          <w:rFonts w:hint="eastAsia" w:ascii="Times New Roman" w:hAnsi="Times New Roman" w:eastAsia="宋体" w:cs="Times New Roman"/>
          <w:color w:val="auto"/>
          <w:spacing w:val="0"/>
          <w:position w:val="0"/>
          <w:sz w:val="24"/>
          <w:u w:val="single"/>
          <w:shd w:val="clear" w:fill="auto"/>
          <w:lang w:val="en-US" w:eastAsia="zh-CN"/>
        </w:rPr>
        <w:t>施采购</w:t>
      </w:r>
      <w:r>
        <w:rPr>
          <w:rFonts w:hint="eastAsia" w:ascii="Times New Roman" w:hAnsi="Times New Roman" w:eastAsia="Times New Roman" w:cs="Times New Roman"/>
          <w:color w:val="auto"/>
          <w:spacing w:val="0"/>
          <w:position w:val="0"/>
          <w:sz w:val="24"/>
          <w:u w:val="single"/>
          <w:shd w:val="clear" w:fill="auto"/>
        </w:rPr>
        <w:t>项目</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30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07D2C267">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7630FDA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4FA7CF">
      <w:pPr>
        <w:tabs>
          <w:tab w:val="left" w:pos="315"/>
          <w:tab w:val="left" w:pos="8820"/>
        </w:tabs>
        <w:spacing w:before="0" w:after="0" w:line="360" w:lineRule="auto"/>
        <w:ind w:left="0" w:right="267" w:firstLine="480" w:firstLineChars="200"/>
        <w:jc w:val="left"/>
        <w:rPr>
          <w:rFonts w:hint="default" w:ascii="宋体" w:hAnsi="宋体" w:eastAsia="宋体" w:cs="宋体"/>
          <w:b w:val="0"/>
          <w:bCs/>
          <w:color w:val="000000" w:themeColor="text1"/>
          <w:spacing w:val="0"/>
          <w:position w:val="0"/>
          <w:sz w:val="24"/>
          <w:szCs w:val="24"/>
          <w:shd w:val="clear" w:fill="auto"/>
          <w:lang w:val="en-US" w:eastAsia="zh-CN"/>
          <w14:textFill>
            <w14:solidFill>
              <w14:schemeClr w14:val="tx1"/>
            </w14:solidFill>
          </w14:textFill>
        </w:rPr>
      </w:pPr>
      <w:r>
        <w:rPr>
          <w:rFonts w:ascii="宋体" w:hAnsi="宋体" w:eastAsia="宋体" w:cs="宋体"/>
          <w:color w:val="auto"/>
          <w:spacing w:val="0"/>
          <w:position w:val="0"/>
          <w:sz w:val="24"/>
          <w:shd w:val="clear" w:fill="auto"/>
        </w:rPr>
        <w:t>项目编号</w:t>
      </w:r>
      <w:r>
        <w:rPr>
          <w:rFonts w:ascii="宋体" w:hAnsi="宋体" w:eastAsia="宋体" w:cs="宋体"/>
          <w:color w:val="000000" w:themeColor="text1"/>
          <w:spacing w:val="0"/>
          <w:position w:val="0"/>
          <w:sz w:val="24"/>
          <w:shd w:val="clear" w:fill="auto"/>
          <w14:textFill>
            <w14:solidFill>
              <w14:schemeClr w14:val="tx1"/>
            </w14:solidFill>
          </w14:textFill>
        </w:rPr>
        <w:t>：</w:t>
      </w:r>
      <w:r>
        <w:rPr>
          <w:rFonts w:hint="eastAsia" w:ascii="宋体" w:hAnsi="宋体" w:eastAsia="宋体" w:cs="宋体"/>
          <w:b w:val="0"/>
          <w:bCs/>
          <w:color w:val="000000" w:themeColor="text1"/>
          <w:spacing w:val="0"/>
          <w:position w:val="0"/>
          <w:sz w:val="24"/>
          <w:szCs w:val="24"/>
          <w:shd w:val="clear" w:fill="auto"/>
          <w:lang w:val="en-US" w:eastAsia="zh-CN"/>
          <w14:textFill>
            <w14:solidFill>
              <w14:schemeClr w14:val="tx1"/>
            </w14:solidFill>
          </w14:textFill>
        </w:rPr>
        <w:t>淮财磋商采购-2025-45</w:t>
      </w:r>
    </w:p>
    <w:p w14:paraId="747C19A5">
      <w:pPr>
        <w:tabs>
          <w:tab w:val="left" w:pos="315"/>
          <w:tab w:val="left" w:pos="8820"/>
        </w:tabs>
        <w:spacing w:before="0" w:after="0" w:line="360" w:lineRule="auto"/>
        <w:ind w:left="0" w:right="267" w:firstLine="480" w:firstLineChars="200"/>
        <w:jc w:val="left"/>
        <w:rPr>
          <w:rFonts w:ascii="Times New Roman" w:hAnsi="Times New Roman" w:eastAsia="Times New Roman" w:cs="Times New Roman"/>
          <w:color w:val="000000" w:themeColor="text1"/>
          <w:spacing w:val="0"/>
          <w:position w:val="0"/>
          <w:sz w:val="24"/>
          <w:u w:val="single"/>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：周口市淮阳区公安局专门学校办公设</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施采购</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项目</w:t>
      </w:r>
    </w:p>
    <w:p w14:paraId="0A684898">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采购方式：竞争性磋商</w:t>
      </w:r>
    </w:p>
    <w:p w14:paraId="7D9FEC4A">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预算金额：</w:t>
      </w:r>
      <w:r>
        <w:rPr>
          <w:rFonts w:hint="eastAsia" w:ascii="宋体" w:hAnsi="宋体" w:eastAsia="宋体" w:cs="宋体"/>
          <w:color w:val="000000" w:themeColor="text1"/>
          <w:spacing w:val="0"/>
          <w:position w:val="0"/>
          <w:sz w:val="24"/>
          <w:shd w:val="clear" w:fill="auto"/>
          <w14:textFill>
            <w14:solidFill>
              <w14:schemeClr w14:val="tx1"/>
            </w14:solidFill>
          </w14:textFill>
        </w:rPr>
        <w:t>9946</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00元</w:t>
      </w:r>
    </w:p>
    <w:p w14:paraId="16A7BF77">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最高限价：</w:t>
      </w:r>
      <w:r>
        <w:rPr>
          <w:rFonts w:hint="eastAsia" w:ascii="宋体" w:hAnsi="宋体" w:eastAsia="宋体" w:cs="宋体"/>
          <w:color w:val="000000" w:themeColor="text1"/>
          <w:spacing w:val="0"/>
          <w:position w:val="0"/>
          <w:sz w:val="24"/>
          <w:shd w:val="clear" w:fill="auto"/>
          <w14:textFill>
            <w14:solidFill>
              <w14:schemeClr w14:val="tx1"/>
            </w14:solidFill>
          </w14:textFill>
        </w:rPr>
        <w:t>9946</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00元</w:t>
      </w:r>
    </w:p>
    <w:p w14:paraId="29DC798A">
      <w:pPr>
        <w:widowControl w:val="0"/>
        <w:spacing w:before="0" w:after="0" w:line="3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包划分：</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shd w:val="clear" w:fill="auto"/>
          <w14:textFill>
            <w14:solidFill>
              <w14:schemeClr w14:val="tx1"/>
            </w14:solidFill>
          </w14:textFill>
        </w:rPr>
        <w:t>个包</w:t>
      </w:r>
    </w:p>
    <w:tbl>
      <w:tblPr>
        <w:tblStyle w:val="14"/>
        <w:tblW w:w="0" w:type="auto"/>
        <w:tblInd w:w="609" w:type="dxa"/>
        <w:tblLayout w:type="autofit"/>
        <w:tblCellMar>
          <w:top w:w="0" w:type="dxa"/>
          <w:left w:w="10" w:type="dxa"/>
          <w:bottom w:w="0" w:type="dxa"/>
          <w:right w:w="10" w:type="dxa"/>
        </w:tblCellMar>
      </w:tblPr>
      <w:tblGrid>
        <w:gridCol w:w="900"/>
        <w:gridCol w:w="4290"/>
        <w:gridCol w:w="2059"/>
      </w:tblGrid>
      <w:tr w14:paraId="2B334587">
        <w:tblPrEx>
          <w:tblCellMar>
            <w:top w:w="0" w:type="dxa"/>
            <w:left w:w="10" w:type="dxa"/>
            <w:bottom w:w="0" w:type="dxa"/>
            <w:right w:w="10" w:type="dxa"/>
          </w:tblCellMar>
        </w:tblPrEx>
        <w:trPr>
          <w:trHeight w:val="1" w:hRule="atLeast"/>
        </w:trPr>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3725F">
            <w:pPr>
              <w:widowControl w:val="0"/>
              <w:spacing w:before="0" w:after="0" w:line="360" w:lineRule="auto"/>
              <w:ind w:left="0" w:right="0" w:firstLine="0"/>
              <w:jc w:val="center"/>
              <w:rPr>
                <w:rFonts w:ascii="宋体" w:hAnsi="宋体" w:eastAsia="宋体" w:cs="宋体"/>
                <w:color w:val="000000" w:themeColor="text1"/>
                <w:spacing w:val="0"/>
                <w:position w:val="0"/>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包号</w:t>
            </w:r>
          </w:p>
        </w:tc>
        <w:tc>
          <w:tcPr>
            <w:tcW w:w="4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125CF">
            <w:pPr>
              <w:widowControl w:val="0"/>
              <w:spacing w:before="0" w:after="0" w:line="360" w:lineRule="auto"/>
              <w:ind w:left="0" w:right="0" w:firstLine="0"/>
              <w:jc w:val="center"/>
              <w:rPr>
                <w:rFonts w:ascii="宋体" w:hAnsi="宋体" w:eastAsia="宋体" w:cs="宋体"/>
                <w:color w:val="000000" w:themeColor="text1"/>
                <w:spacing w:val="0"/>
                <w:position w:val="0"/>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包名称</w:t>
            </w:r>
          </w:p>
        </w:tc>
        <w:tc>
          <w:tcPr>
            <w:tcW w:w="20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FA29B">
            <w:pPr>
              <w:widowControl w:val="0"/>
              <w:spacing w:before="0" w:after="0" w:line="360" w:lineRule="auto"/>
              <w:ind w:left="0" w:right="0" w:firstLine="0"/>
              <w:jc w:val="center"/>
              <w:rPr>
                <w:rFonts w:ascii="宋体" w:hAnsi="宋体" w:eastAsia="宋体" w:cs="宋体"/>
                <w:color w:val="000000" w:themeColor="text1"/>
                <w:spacing w:val="0"/>
                <w:position w:val="0"/>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包最高限价元</w:t>
            </w:r>
          </w:p>
        </w:tc>
      </w:tr>
      <w:tr w14:paraId="5D888B7C">
        <w:tblPrEx>
          <w:tblCellMar>
            <w:top w:w="0" w:type="dxa"/>
            <w:left w:w="10" w:type="dxa"/>
            <w:bottom w:w="0" w:type="dxa"/>
            <w:right w:w="10" w:type="dxa"/>
          </w:tblCellMar>
        </w:tblPrEx>
        <w:trPr>
          <w:trHeight w:val="0" w:hRule="atLeast"/>
        </w:trPr>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518BE">
            <w:pPr>
              <w:widowControl w:val="0"/>
              <w:spacing w:before="0" w:after="0" w:line="360" w:lineRule="auto"/>
              <w:ind w:left="0" w:right="0" w:firstLine="0"/>
              <w:jc w:val="center"/>
              <w:rPr>
                <w:rFonts w:ascii="宋体" w:hAnsi="宋体" w:eastAsia="宋体" w:cs="宋体"/>
                <w:color w:val="000000" w:themeColor="text1"/>
                <w:spacing w:val="0"/>
                <w:position w:val="0"/>
                <w14:textFill>
                  <w14:solidFill>
                    <w14:schemeClr w14:val="tx1"/>
                  </w14:solidFill>
                </w14:textFill>
              </w:rPr>
            </w:pPr>
            <w:r>
              <w:rPr>
                <w:rFonts w:ascii="宋体" w:hAnsi="宋体" w:eastAsia="宋体" w:cs="宋体"/>
                <w:color w:val="000000" w:themeColor="text1"/>
                <w:spacing w:val="0"/>
                <w:position w:val="0"/>
                <w:sz w:val="24"/>
                <w:shd w:val="clear" w:fill="FFFFFF"/>
                <w14:textFill>
                  <w14:solidFill>
                    <w14:schemeClr w14:val="tx1"/>
                  </w14:solidFill>
                </w14:textFill>
              </w:rPr>
              <w:t>1</w:t>
            </w:r>
          </w:p>
        </w:tc>
        <w:tc>
          <w:tcPr>
            <w:tcW w:w="42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59C848">
            <w:pPr>
              <w:spacing w:before="0" w:after="0" w:line="360" w:lineRule="auto"/>
              <w:ind w:left="0" w:right="0" w:firstLine="0"/>
              <w:jc w:val="both"/>
              <w:rPr>
                <w:rFonts w:hint="default" w:eastAsia="宋体"/>
                <w:color w:val="000000" w:themeColor="text1"/>
                <w:spacing w:val="0"/>
                <w:position w:val="0"/>
                <w:shd w:val="clear" w:fill="auto"/>
                <w:lang w:val="en-US" w:eastAsia="zh-CN"/>
                <w14:textFill>
                  <w14:solidFill>
                    <w14:schemeClr w14:val="tx1"/>
                  </w14:solidFill>
                </w14:textFill>
              </w:rPr>
            </w:pPr>
            <w:r>
              <w:rPr>
                <w:rFonts w:hint="default" w:eastAsia="宋体"/>
                <w:color w:val="000000" w:themeColor="text1"/>
                <w:spacing w:val="0"/>
                <w:position w:val="0"/>
                <w:shd w:val="clear" w:fill="auto"/>
                <w:lang w:val="en-US" w:eastAsia="zh-CN"/>
                <w14:textFill>
                  <w14:solidFill>
                    <w14:schemeClr w14:val="tx1"/>
                  </w14:solidFill>
                </w14:textFill>
              </w:rPr>
              <w:t>周口市淮阳区公安局专门学校办公设</w:t>
            </w:r>
            <w:r>
              <w:rPr>
                <w:rFonts w:hint="eastAsia" w:eastAsia="宋体"/>
                <w:color w:val="000000" w:themeColor="text1"/>
                <w:spacing w:val="0"/>
                <w:position w:val="0"/>
                <w:shd w:val="clear" w:fill="auto"/>
                <w:lang w:val="en-US" w:eastAsia="zh-CN"/>
                <w14:textFill>
                  <w14:solidFill>
                    <w14:schemeClr w14:val="tx1"/>
                  </w14:solidFill>
                </w14:textFill>
              </w:rPr>
              <w:t>施采购</w:t>
            </w:r>
            <w:r>
              <w:rPr>
                <w:rFonts w:hint="default" w:eastAsia="宋体"/>
                <w:color w:val="000000" w:themeColor="text1"/>
                <w:spacing w:val="0"/>
                <w:position w:val="0"/>
                <w:shd w:val="clear" w:fill="auto"/>
                <w:lang w:val="en-US" w:eastAsia="zh-CN"/>
                <w14:textFill>
                  <w14:solidFill>
                    <w14:schemeClr w14:val="tx1"/>
                  </w14:solidFill>
                </w14:textFill>
              </w:rPr>
              <w:t>项目</w:t>
            </w:r>
          </w:p>
        </w:tc>
        <w:tc>
          <w:tcPr>
            <w:tcW w:w="20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67AFA">
            <w:pPr>
              <w:spacing w:before="0" w:after="0" w:line="360" w:lineRule="auto"/>
              <w:ind w:left="0" w:right="0" w:firstLine="0"/>
              <w:jc w:val="center"/>
              <w:rPr>
                <w:rFonts w:hint="default" w:eastAsiaTheme="minorEastAsia"/>
                <w:color w:val="000000" w:themeColor="text1"/>
                <w:spacing w:val="0"/>
                <w:position w:val="0"/>
                <w:shd w:val="clear" w:fill="auto"/>
                <w:lang w:val="en-US" w:eastAsia="zh-CN"/>
                <w14:textFill>
                  <w14:solidFill>
                    <w14:schemeClr w14:val="tx1"/>
                  </w14:solidFill>
                </w14:textFill>
              </w:rPr>
            </w:pPr>
            <w:r>
              <w:rPr>
                <w:rFonts w:hint="default" w:ascii="宋体" w:hAnsi="宋体" w:eastAsia="宋体" w:cs="宋体"/>
                <w:color w:val="000000" w:themeColor="text1"/>
                <w:spacing w:val="0"/>
                <w:position w:val="0"/>
                <w:sz w:val="24"/>
                <w:shd w:val="clear" w:fill="auto"/>
                <w:lang w:val="en-US" w:eastAsia="zh-CN"/>
                <w14:textFill>
                  <w14:solidFill>
                    <w14:schemeClr w14:val="tx1"/>
                  </w14:solidFill>
                </w14:textFill>
              </w:rPr>
              <w:t>9946</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00</w:t>
            </w:r>
          </w:p>
        </w:tc>
      </w:tr>
    </w:tbl>
    <w:p w14:paraId="0F960FDA">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见第三章</w:t>
      </w:r>
    </w:p>
    <w:p w14:paraId="5BE26488">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20日历天</w:t>
      </w:r>
    </w:p>
    <w:p w14:paraId="68128D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w:t>
      </w:r>
      <w:r>
        <w:rPr>
          <w:rFonts w:hint="eastAsia" w:ascii="宋体" w:hAnsi="宋体" w:eastAsia="宋体" w:cs="宋体"/>
          <w:i w:val="0"/>
          <w:iCs w:val="0"/>
          <w:color w:val="auto"/>
          <w:sz w:val="24"/>
          <w:szCs w:val="24"/>
          <w:lang w:val="en-US" w:eastAsia="zh-CN"/>
        </w:rPr>
        <w:t>否</w:t>
      </w:r>
    </w:p>
    <w:p w14:paraId="1C7EC6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否</w:t>
      </w:r>
    </w:p>
    <w:p w14:paraId="128E90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4C53AA1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0026178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15C7450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7CCE60C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A2ECBB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7BEF53C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7A9C182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577BD3E2">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32D95B3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9194B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49DDF0E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B8D2E5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20</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heme="majorEastAsia" w:hAnsiTheme="majorEastAsia" w:eastAsiaTheme="majorEastAsia" w:cstheme="majorEastAsia"/>
          <w:color w:val="auto"/>
          <w:spacing w:val="0"/>
          <w:position w:val="0"/>
          <w:sz w:val="24"/>
          <w:u w:val="single"/>
          <w:shd w:val="clear" w:fill="auto"/>
          <w:lang w:val="en-US" w:eastAsia="zh-CN"/>
        </w:rPr>
        <w:t>2025</w:t>
      </w:r>
      <w:r>
        <w:rPr>
          <w:rFonts w:hint="eastAsia" w:asciiTheme="majorEastAsia" w:hAnsiTheme="majorEastAsia" w:eastAsiaTheme="majorEastAsia" w:cstheme="majorEastAsia"/>
          <w:color w:val="auto"/>
          <w:spacing w:val="0"/>
          <w:position w:val="0"/>
          <w:sz w:val="24"/>
          <w:u w:val="single"/>
          <w:shd w:val="clear" w:fill="auto"/>
        </w:rPr>
        <w:t>年</w:t>
      </w:r>
      <w:r>
        <w:rPr>
          <w:rFonts w:hint="eastAsia" w:asciiTheme="majorEastAsia" w:hAnsiTheme="majorEastAsia" w:eastAsiaTheme="majorEastAsia" w:cstheme="majorEastAsia"/>
          <w:color w:val="auto"/>
          <w:spacing w:val="0"/>
          <w:position w:val="0"/>
          <w:sz w:val="24"/>
          <w:u w:val="single"/>
          <w:shd w:val="clear" w:fill="auto"/>
          <w:lang w:val="en-US" w:eastAsia="zh-CN"/>
        </w:rPr>
        <w:t>10</w:t>
      </w:r>
      <w:r>
        <w:rPr>
          <w:rFonts w:hint="eastAsia" w:asciiTheme="majorEastAsia" w:hAnsiTheme="majorEastAsia" w:eastAsiaTheme="majorEastAsia" w:cstheme="majorEastAsia"/>
          <w:color w:val="auto"/>
          <w:spacing w:val="0"/>
          <w:position w:val="0"/>
          <w:sz w:val="24"/>
          <w:u w:val="single"/>
          <w:shd w:val="clear" w:fill="auto"/>
        </w:rPr>
        <w:t>月</w:t>
      </w:r>
      <w:r>
        <w:rPr>
          <w:rFonts w:hint="eastAsia" w:asciiTheme="majorEastAsia" w:hAnsiTheme="majorEastAsia" w:eastAsiaTheme="majorEastAsia" w:cstheme="majorEastAsia"/>
          <w:color w:val="auto"/>
          <w:spacing w:val="0"/>
          <w:position w:val="0"/>
          <w:sz w:val="24"/>
          <w:u w:val="single"/>
          <w:shd w:val="clear" w:fill="auto"/>
          <w:lang w:val="en-US" w:eastAsia="zh-CN"/>
        </w:rPr>
        <w:t>27</w:t>
      </w:r>
      <w:r>
        <w:rPr>
          <w:rFonts w:hint="eastAsia" w:asciiTheme="majorEastAsia" w:hAnsiTheme="majorEastAsia" w:eastAsiaTheme="majorEastAsia" w:cstheme="majorEastAsia"/>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055076C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4975595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746668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19E2B32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590BDD4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heme="majorEastAsia" w:hAnsiTheme="majorEastAsia" w:eastAsiaTheme="majorEastAsia" w:cstheme="majorEastAsia"/>
          <w:color w:val="auto"/>
          <w:spacing w:val="0"/>
          <w:position w:val="0"/>
          <w:sz w:val="24"/>
          <w:u w:val="single"/>
          <w:shd w:val="clear" w:fill="auto"/>
        </w:rPr>
        <w:t xml:space="preserve"> </w:t>
      </w:r>
      <w:r>
        <w:rPr>
          <w:rFonts w:hint="eastAsia" w:asciiTheme="majorEastAsia" w:hAnsiTheme="majorEastAsia" w:eastAsiaTheme="majorEastAsia" w:cstheme="majorEastAsia"/>
          <w:color w:val="auto"/>
          <w:spacing w:val="0"/>
          <w:position w:val="0"/>
          <w:sz w:val="24"/>
          <w:u w:val="single"/>
          <w:shd w:val="clear" w:fill="auto"/>
          <w:lang w:val="en-US" w:eastAsia="zh-CN"/>
        </w:rPr>
        <w:t>2025</w:t>
      </w:r>
      <w:r>
        <w:rPr>
          <w:rFonts w:hint="eastAsia" w:asciiTheme="majorEastAsia" w:hAnsiTheme="majorEastAsia" w:eastAsiaTheme="majorEastAsia" w:cstheme="majorEastAsia"/>
          <w:color w:val="auto"/>
          <w:spacing w:val="0"/>
          <w:position w:val="0"/>
          <w:sz w:val="24"/>
          <w:u w:val="single"/>
          <w:shd w:val="clear" w:fill="auto"/>
        </w:rPr>
        <w:t>年</w:t>
      </w:r>
      <w:r>
        <w:rPr>
          <w:rFonts w:hint="eastAsia" w:asciiTheme="majorEastAsia" w:hAnsiTheme="majorEastAsia" w:eastAsiaTheme="majorEastAsia" w:cstheme="majorEastAsia"/>
          <w:color w:val="auto"/>
          <w:spacing w:val="0"/>
          <w:position w:val="0"/>
          <w:sz w:val="24"/>
          <w:u w:val="single"/>
          <w:shd w:val="clear" w:fill="auto"/>
          <w:lang w:val="en-US" w:eastAsia="zh-CN"/>
        </w:rPr>
        <w:t>10</w:t>
      </w:r>
      <w:r>
        <w:rPr>
          <w:rFonts w:hint="eastAsia" w:asciiTheme="majorEastAsia" w:hAnsiTheme="majorEastAsia" w:eastAsiaTheme="majorEastAsia" w:cstheme="majorEastAsia"/>
          <w:color w:val="auto"/>
          <w:spacing w:val="0"/>
          <w:position w:val="0"/>
          <w:sz w:val="24"/>
          <w:u w:val="single"/>
          <w:shd w:val="clear" w:fill="auto"/>
        </w:rPr>
        <w:t>月</w:t>
      </w:r>
      <w:r>
        <w:rPr>
          <w:rFonts w:hint="eastAsia" w:asciiTheme="majorEastAsia" w:hAnsiTheme="majorEastAsia" w:eastAsiaTheme="majorEastAsia" w:cstheme="majorEastAsia"/>
          <w:color w:val="auto"/>
          <w:spacing w:val="0"/>
          <w:position w:val="0"/>
          <w:sz w:val="24"/>
          <w:u w:val="single"/>
          <w:shd w:val="clear" w:fill="auto"/>
          <w:lang w:val="en-US" w:eastAsia="zh-CN"/>
        </w:rPr>
        <w:t>30</w:t>
      </w:r>
      <w:r>
        <w:rPr>
          <w:rFonts w:hint="eastAsia" w:asciiTheme="majorEastAsia" w:hAnsiTheme="majorEastAsia" w:eastAsiaTheme="majorEastAsia" w:cstheme="majorEastAsia"/>
          <w:color w:val="auto"/>
          <w:spacing w:val="0"/>
          <w:position w:val="0"/>
          <w:sz w:val="24"/>
          <w:u w:val="single"/>
          <w:shd w:val="clear" w:fill="auto"/>
        </w:rPr>
        <w:t>日</w:t>
      </w:r>
      <w:r>
        <w:rPr>
          <w:rFonts w:hint="eastAsia" w:asciiTheme="majorEastAsia" w:hAnsiTheme="majorEastAsia" w:eastAsiaTheme="majorEastAsia" w:cstheme="majorEastAsia"/>
          <w:color w:val="auto"/>
          <w:spacing w:val="0"/>
          <w:position w:val="0"/>
          <w:sz w:val="24"/>
          <w:u w:val="single"/>
          <w:shd w:val="clear" w:fill="auto"/>
          <w:lang w:val="en-US" w:eastAsia="zh-CN"/>
        </w:rPr>
        <w:t>10</w:t>
      </w:r>
      <w:r>
        <w:rPr>
          <w:rFonts w:hint="eastAsia" w:asciiTheme="majorEastAsia" w:hAnsiTheme="majorEastAsia" w:eastAsiaTheme="majorEastAsia" w:cstheme="majorEastAsia"/>
          <w:color w:val="auto"/>
          <w:spacing w:val="0"/>
          <w:position w:val="0"/>
          <w:sz w:val="24"/>
          <w:u w:val="single"/>
          <w:shd w:val="clear" w:fill="auto"/>
        </w:rPr>
        <w:t>点</w:t>
      </w:r>
      <w:r>
        <w:rPr>
          <w:rFonts w:hint="eastAsia" w:asciiTheme="majorEastAsia" w:hAnsiTheme="majorEastAsia" w:eastAsiaTheme="majorEastAsia" w:cstheme="majorEastAsia"/>
          <w:color w:val="auto"/>
          <w:spacing w:val="0"/>
          <w:position w:val="0"/>
          <w:sz w:val="24"/>
          <w:u w:val="single"/>
          <w:shd w:val="clear" w:fill="auto"/>
          <w:lang w:val="en-US" w:eastAsia="zh-CN"/>
        </w:rPr>
        <w:t>00</w:t>
      </w:r>
      <w:r>
        <w:rPr>
          <w:rFonts w:hint="eastAsia" w:asciiTheme="majorEastAsia" w:hAnsiTheme="majorEastAsia" w:eastAsiaTheme="majorEastAsia" w:cstheme="maj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8C4070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408BD9F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EE6029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heme="majorEastAsia" w:hAnsiTheme="majorEastAsia" w:eastAsiaTheme="majorEastAsia" w:cstheme="majorEastAsia"/>
          <w:color w:val="auto"/>
          <w:spacing w:val="0"/>
          <w:position w:val="0"/>
          <w:sz w:val="24"/>
          <w:u w:val="single"/>
          <w:shd w:val="clear" w:fill="auto"/>
        </w:rPr>
        <w:t xml:space="preserve"> </w:t>
      </w:r>
      <w:r>
        <w:rPr>
          <w:rFonts w:hint="eastAsia" w:asciiTheme="majorEastAsia" w:hAnsiTheme="majorEastAsia" w:eastAsiaTheme="majorEastAsia" w:cstheme="majorEastAsia"/>
          <w:color w:val="auto"/>
          <w:spacing w:val="0"/>
          <w:position w:val="0"/>
          <w:sz w:val="24"/>
          <w:u w:val="single"/>
          <w:shd w:val="clear" w:fill="auto"/>
          <w:lang w:val="en-US" w:eastAsia="zh-CN"/>
        </w:rPr>
        <w:t>2025</w:t>
      </w:r>
      <w:r>
        <w:rPr>
          <w:rFonts w:hint="eastAsia" w:asciiTheme="majorEastAsia" w:hAnsiTheme="majorEastAsia" w:eastAsiaTheme="majorEastAsia" w:cstheme="majorEastAsia"/>
          <w:color w:val="auto"/>
          <w:spacing w:val="0"/>
          <w:position w:val="0"/>
          <w:sz w:val="24"/>
          <w:u w:val="single"/>
          <w:shd w:val="clear" w:fill="auto"/>
        </w:rPr>
        <w:t>年</w:t>
      </w:r>
      <w:r>
        <w:rPr>
          <w:rFonts w:hint="eastAsia" w:asciiTheme="majorEastAsia" w:hAnsiTheme="majorEastAsia" w:eastAsiaTheme="majorEastAsia" w:cstheme="majorEastAsia"/>
          <w:color w:val="auto"/>
          <w:spacing w:val="0"/>
          <w:position w:val="0"/>
          <w:sz w:val="24"/>
          <w:u w:val="single"/>
          <w:shd w:val="clear" w:fill="auto"/>
          <w:lang w:val="en-US" w:eastAsia="zh-CN"/>
        </w:rPr>
        <w:t>10</w:t>
      </w:r>
      <w:r>
        <w:rPr>
          <w:rFonts w:hint="eastAsia" w:asciiTheme="majorEastAsia" w:hAnsiTheme="majorEastAsia" w:eastAsiaTheme="majorEastAsia" w:cstheme="majorEastAsia"/>
          <w:color w:val="auto"/>
          <w:spacing w:val="0"/>
          <w:position w:val="0"/>
          <w:sz w:val="24"/>
          <w:u w:val="single"/>
          <w:shd w:val="clear" w:fill="auto"/>
        </w:rPr>
        <w:t>月</w:t>
      </w:r>
      <w:r>
        <w:rPr>
          <w:rFonts w:hint="eastAsia" w:asciiTheme="majorEastAsia" w:hAnsiTheme="majorEastAsia" w:eastAsiaTheme="majorEastAsia" w:cstheme="majorEastAsia"/>
          <w:color w:val="auto"/>
          <w:spacing w:val="0"/>
          <w:position w:val="0"/>
          <w:sz w:val="24"/>
          <w:u w:val="single"/>
          <w:shd w:val="clear" w:fill="auto"/>
          <w:lang w:val="en-US" w:eastAsia="zh-CN"/>
        </w:rPr>
        <w:t>30</w:t>
      </w:r>
      <w:r>
        <w:rPr>
          <w:rFonts w:hint="eastAsia" w:asciiTheme="majorEastAsia" w:hAnsiTheme="majorEastAsia" w:eastAsiaTheme="majorEastAsia" w:cstheme="majorEastAsia"/>
          <w:color w:val="auto"/>
          <w:spacing w:val="0"/>
          <w:position w:val="0"/>
          <w:sz w:val="24"/>
          <w:u w:val="single"/>
          <w:shd w:val="clear" w:fill="auto"/>
        </w:rPr>
        <w:t>日</w:t>
      </w:r>
      <w:r>
        <w:rPr>
          <w:rFonts w:hint="eastAsia" w:asciiTheme="majorEastAsia" w:hAnsiTheme="majorEastAsia" w:eastAsiaTheme="majorEastAsia" w:cstheme="majorEastAsia"/>
          <w:color w:val="auto"/>
          <w:spacing w:val="0"/>
          <w:position w:val="0"/>
          <w:sz w:val="24"/>
          <w:u w:val="single"/>
          <w:shd w:val="clear" w:fill="auto"/>
          <w:lang w:val="en-US" w:eastAsia="zh-CN"/>
        </w:rPr>
        <w:t>10</w:t>
      </w:r>
      <w:r>
        <w:rPr>
          <w:rFonts w:hint="eastAsia" w:asciiTheme="majorEastAsia" w:hAnsiTheme="majorEastAsia" w:eastAsiaTheme="majorEastAsia" w:cstheme="majorEastAsia"/>
          <w:color w:val="auto"/>
          <w:spacing w:val="0"/>
          <w:position w:val="0"/>
          <w:sz w:val="24"/>
          <w:u w:val="single"/>
          <w:shd w:val="clear" w:fill="auto"/>
        </w:rPr>
        <w:t>点</w:t>
      </w:r>
      <w:r>
        <w:rPr>
          <w:rFonts w:hint="eastAsia" w:asciiTheme="majorEastAsia" w:hAnsiTheme="majorEastAsia" w:eastAsiaTheme="majorEastAsia" w:cstheme="majorEastAsia"/>
          <w:color w:val="auto"/>
          <w:spacing w:val="0"/>
          <w:position w:val="0"/>
          <w:sz w:val="24"/>
          <w:u w:val="single"/>
          <w:shd w:val="clear" w:fill="auto"/>
          <w:lang w:val="en-US" w:eastAsia="zh-CN"/>
        </w:rPr>
        <w:t>00</w:t>
      </w:r>
      <w:r>
        <w:rPr>
          <w:rFonts w:hint="eastAsia" w:asciiTheme="majorEastAsia" w:hAnsiTheme="majorEastAsia" w:eastAsiaTheme="majorEastAsia" w:cstheme="majorEastAsia"/>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B742F20">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C75C5F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CD5A36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7EA67CD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70558C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91ED7A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589DD34">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名称：</w:t>
      </w:r>
      <w:r>
        <w:rPr>
          <w:rFonts w:hint="eastAsia" w:ascii="宋体" w:hAnsi="宋体" w:eastAsia="宋体" w:cs="宋体"/>
          <w:color w:val="auto"/>
          <w:spacing w:val="0"/>
          <w:position w:val="0"/>
          <w:sz w:val="24"/>
          <w:shd w:val="clear" w:fill="auto"/>
          <w:lang w:val="en-US" w:eastAsia="zh-CN"/>
        </w:rPr>
        <w:t>周口市淮阳区公安局</w:t>
      </w:r>
    </w:p>
    <w:p w14:paraId="546A33EE">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淮阳区清风路</w:t>
      </w:r>
    </w:p>
    <w:p w14:paraId="0F64B88B">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 xml:space="preserve">张哲铭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18736207099</w:t>
      </w:r>
    </w:p>
    <w:p w14:paraId="4EEEC23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7F48F38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14:paraId="2C3F126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353002A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王硕</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0394-8106517、13525741688</w:t>
      </w:r>
      <w:r>
        <w:rPr>
          <w:rFonts w:ascii="宋体" w:hAnsi="宋体" w:eastAsia="宋体" w:cs="宋体"/>
          <w:color w:val="auto"/>
          <w:spacing w:val="0"/>
          <w:position w:val="0"/>
          <w:sz w:val="24"/>
          <w:shd w:val="clear" w:fill="auto"/>
        </w:rPr>
        <w:t>　　　　　　　　</w:t>
      </w:r>
    </w:p>
    <w:p w14:paraId="3ABCC7C4">
      <w:pPr>
        <w:spacing w:before="0" w:after="0" w:line="360" w:lineRule="auto"/>
        <w:ind w:left="0" w:right="0" w:firstLine="48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val="en-US" w:eastAsia="zh-CN"/>
        </w:rPr>
        <w:t>周口市淮阳区财政局</w:t>
      </w:r>
    </w:p>
    <w:p w14:paraId="7A473113">
      <w:pPr>
        <w:spacing w:before="0" w:after="0" w:line="240" w:lineRule="auto"/>
        <w:ind w:right="0" w:firstLine="480" w:firstLineChars="200"/>
        <w:jc w:val="left"/>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0394-2664344</w:t>
      </w:r>
    </w:p>
    <w:p w14:paraId="1BB109A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F162391">
      <w:pPr>
        <w:spacing w:before="0" w:after="120" w:line="360" w:lineRule="auto"/>
        <w:ind w:left="0" w:right="0" w:firstLine="2040"/>
        <w:jc w:val="both"/>
        <w:rPr>
          <w:rFonts w:ascii="宋体" w:hAnsi="宋体" w:eastAsia="宋体" w:cs="宋体"/>
          <w:color w:val="auto"/>
          <w:spacing w:val="0"/>
          <w:position w:val="0"/>
          <w:sz w:val="24"/>
          <w:shd w:val="clear" w:fill="auto"/>
        </w:rPr>
      </w:pPr>
    </w:p>
    <w:p w14:paraId="709B54A2">
      <w:pPr>
        <w:spacing w:before="0" w:after="120" w:line="360" w:lineRule="auto"/>
        <w:ind w:left="0" w:right="0" w:firstLine="2040"/>
        <w:jc w:val="both"/>
        <w:rPr>
          <w:rFonts w:ascii="宋体" w:hAnsi="宋体" w:eastAsia="宋体" w:cs="宋体"/>
          <w:color w:val="auto"/>
          <w:spacing w:val="0"/>
          <w:position w:val="0"/>
          <w:sz w:val="24"/>
          <w:shd w:val="clear" w:fill="auto"/>
        </w:rPr>
      </w:pPr>
    </w:p>
    <w:p w14:paraId="3727835F">
      <w:pPr>
        <w:spacing w:before="0" w:after="120" w:line="360" w:lineRule="auto"/>
        <w:ind w:left="0" w:right="0" w:firstLine="2040"/>
        <w:jc w:val="both"/>
        <w:rPr>
          <w:rFonts w:ascii="宋体" w:hAnsi="宋体" w:eastAsia="宋体" w:cs="宋体"/>
          <w:color w:val="auto"/>
          <w:spacing w:val="0"/>
          <w:position w:val="0"/>
          <w:sz w:val="24"/>
          <w:shd w:val="clear" w:fill="auto"/>
        </w:rPr>
      </w:pPr>
    </w:p>
    <w:p w14:paraId="7640E8C2">
      <w:pPr>
        <w:spacing w:before="0" w:after="120" w:line="360" w:lineRule="auto"/>
        <w:ind w:left="0" w:right="0" w:firstLine="2040"/>
        <w:jc w:val="both"/>
        <w:rPr>
          <w:rFonts w:ascii="宋体" w:hAnsi="宋体" w:eastAsia="宋体" w:cs="宋体"/>
          <w:color w:val="auto"/>
          <w:spacing w:val="0"/>
          <w:position w:val="0"/>
          <w:sz w:val="24"/>
          <w:shd w:val="clear" w:fill="auto"/>
        </w:rPr>
      </w:pPr>
    </w:p>
    <w:p w14:paraId="73F68ACB">
      <w:pPr>
        <w:spacing w:before="0" w:after="120" w:line="360" w:lineRule="auto"/>
        <w:ind w:left="0" w:right="0" w:firstLine="2040"/>
        <w:jc w:val="both"/>
        <w:rPr>
          <w:rFonts w:ascii="宋体" w:hAnsi="宋体" w:eastAsia="宋体" w:cs="宋体"/>
          <w:color w:val="auto"/>
          <w:spacing w:val="0"/>
          <w:position w:val="0"/>
          <w:sz w:val="24"/>
          <w:shd w:val="clear" w:fill="auto"/>
        </w:rPr>
      </w:pPr>
    </w:p>
    <w:p w14:paraId="2272AA08">
      <w:pPr>
        <w:spacing w:before="0" w:after="120" w:line="360" w:lineRule="auto"/>
        <w:ind w:left="0" w:right="0" w:firstLine="2040"/>
        <w:jc w:val="both"/>
        <w:rPr>
          <w:rFonts w:ascii="宋体" w:hAnsi="宋体" w:eastAsia="宋体" w:cs="宋体"/>
          <w:color w:val="auto"/>
          <w:spacing w:val="0"/>
          <w:position w:val="0"/>
          <w:sz w:val="24"/>
          <w:shd w:val="clear" w:fill="auto"/>
        </w:rPr>
      </w:pPr>
    </w:p>
    <w:p w14:paraId="49805FF0">
      <w:pPr>
        <w:spacing w:before="0" w:after="120" w:line="360" w:lineRule="auto"/>
        <w:ind w:left="0" w:right="0" w:firstLine="2040"/>
        <w:jc w:val="both"/>
        <w:rPr>
          <w:rFonts w:ascii="宋体" w:hAnsi="宋体" w:eastAsia="宋体" w:cs="宋体"/>
          <w:color w:val="auto"/>
          <w:spacing w:val="0"/>
          <w:position w:val="0"/>
          <w:sz w:val="24"/>
          <w:shd w:val="clear" w:fill="auto"/>
        </w:rPr>
      </w:pPr>
    </w:p>
    <w:p w14:paraId="169E168F">
      <w:pPr>
        <w:spacing w:before="0" w:after="120" w:line="360" w:lineRule="auto"/>
        <w:ind w:left="0" w:right="0" w:firstLine="2040"/>
        <w:jc w:val="both"/>
        <w:rPr>
          <w:rFonts w:ascii="宋体" w:hAnsi="宋体" w:eastAsia="宋体" w:cs="宋体"/>
          <w:color w:val="auto"/>
          <w:spacing w:val="0"/>
          <w:position w:val="0"/>
          <w:sz w:val="24"/>
          <w:shd w:val="clear" w:fill="auto"/>
        </w:rPr>
      </w:pPr>
    </w:p>
    <w:p w14:paraId="288283C7">
      <w:pPr>
        <w:spacing w:before="0" w:after="120" w:line="360" w:lineRule="auto"/>
        <w:ind w:left="0" w:right="0" w:firstLine="2040"/>
        <w:jc w:val="both"/>
        <w:rPr>
          <w:rFonts w:ascii="宋体" w:hAnsi="宋体" w:eastAsia="宋体" w:cs="宋体"/>
          <w:color w:val="auto"/>
          <w:spacing w:val="0"/>
          <w:position w:val="0"/>
          <w:sz w:val="24"/>
          <w:shd w:val="clear" w:fill="auto"/>
        </w:rPr>
      </w:pPr>
    </w:p>
    <w:p w14:paraId="7BDA1050">
      <w:pPr>
        <w:spacing w:before="0" w:after="120" w:line="360" w:lineRule="auto"/>
        <w:ind w:left="0" w:right="0" w:firstLine="2040"/>
        <w:jc w:val="both"/>
        <w:rPr>
          <w:rFonts w:ascii="宋体" w:hAnsi="宋体" w:eastAsia="宋体" w:cs="宋体"/>
          <w:color w:val="auto"/>
          <w:spacing w:val="0"/>
          <w:position w:val="0"/>
          <w:sz w:val="24"/>
          <w:shd w:val="clear" w:fill="auto"/>
        </w:rPr>
      </w:pPr>
    </w:p>
    <w:p w14:paraId="7A6EFD1D">
      <w:pPr>
        <w:spacing w:before="0" w:after="120" w:line="360" w:lineRule="auto"/>
        <w:ind w:left="0" w:right="0" w:firstLine="2040"/>
        <w:jc w:val="both"/>
        <w:rPr>
          <w:rFonts w:ascii="宋体" w:hAnsi="宋体" w:eastAsia="宋体" w:cs="宋体"/>
          <w:color w:val="auto"/>
          <w:spacing w:val="0"/>
          <w:position w:val="0"/>
          <w:sz w:val="24"/>
          <w:shd w:val="clear" w:fill="auto"/>
        </w:rPr>
      </w:pPr>
    </w:p>
    <w:p w14:paraId="30103ECE">
      <w:pPr>
        <w:spacing w:before="0" w:after="120" w:line="360" w:lineRule="auto"/>
        <w:ind w:left="0" w:right="0" w:firstLine="4008" w:firstLineChars="167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00E6A8EA">
      <w:pPr>
        <w:pStyle w:val="17"/>
        <w:ind w:firstLine="5040" w:firstLineChars="2100"/>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日</w:t>
      </w:r>
    </w:p>
    <w:p w14:paraId="22DA0F93">
      <w:pPr>
        <w:pStyle w:val="17"/>
        <w:rPr>
          <w:rFonts w:ascii="宋体" w:hAnsi="宋体" w:eastAsia="宋体" w:cs="宋体"/>
          <w:color w:val="auto"/>
          <w:spacing w:val="0"/>
          <w:position w:val="0"/>
          <w:sz w:val="24"/>
          <w:shd w:val="clear" w:fill="auto"/>
        </w:rPr>
      </w:pPr>
    </w:p>
    <w:p w14:paraId="0F09D41C">
      <w:pPr>
        <w:pStyle w:val="17"/>
        <w:ind w:left="0" w:leftChars="0" w:firstLine="0" w:firstLineChars="0"/>
        <w:rPr>
          <w:rFonts w:ascii="宋体" w:hAnsi="宋体" w:eastAsia="宋体" w:cs="宋体"/>
          <w:color w:val="auto"/>
          <w:spacing w:val="0"/>
          <w:position w:val="0"/>
          <w:sz w:val="24"/>
          <w:shd w:val="clear" w:fill="auto"/>
        </w:rPr>
      </w:pPr>
    </w:p>
    <w:p w14:paraId="1D9D4156">
      <w:pPr>
        <w:pStyle w:val="17"/>
        <w:rPr>
          <w:rFonts w:ascii="宋体" w:hAnsi="宋体" w:eastAsia="宋体" w:cs="宋体"/>
          <w:color w:val="auto"/>
          <w:spacing w:val="0"/>
          <w:position w:val="0"/>
          <w:sz w:val="24"/>
          <w:shd w:val="clear" w:fill="auto"/>
        </w:rPr>
      </w:pPr>
    </w:p>
    <w:p w14:paraId="17963722">
      <w:pPr>
        <w:pStyle w:val="17"/>
        <w:rPr>
          <w:rFonts w:ascii="宋体" w:hAnsi="宋体" w:eastAsia="宋体" w:cs="宋体"/>
          <w:color w:val="auto"/>
          <w:spacing w:val="0"/>
          <w:position w:val="0"/>
          <w:sz w:val="24"/>
          <w:shd w:val="clear" w:fill="auto"/>
        </w:rPr>
      </w:pPr>
    </w:p>
    <w:p w14:paraId="47A8FC63">
      <w:pPr>
        <w:pStyle w:val="17"/>
        <w:ind w:left="0" w:leftChars="0" w:firstLine="0" w:firstLineChars="0"/>
        <w:rPr>
          <w:rFonts w:ascii="宋体" w:hAnsi="宋体" w:eastAsia="宋体" w:cs="宋体"/>
          <w:color w:val="auto"/>
          <w:spacing w:val="0"/>
          <w:position w:val="0"/>
          <w:sz w:val="24"/>
          <w:shd w:val="clear" w:fill="auto"/>
        </w:rPr>
      </w:pPr>
    </w:p>
    <w:tbl>
      <w:tblPr>
        <w:tblStyle w:val="14"/>
        <w:tblpPr w:leftFromText="180" w:rightFromText="180" w:vertAnchor="text" w:horzAnchor="page" w:tblpX="1942" w:tblpY="359"/>
        <w:tblOverlap w:val="never"/>
        <w:tblW w:w="0" w:type="auto"/>
        <w:tblInd w:w="0" w:type="dxa"/>
        <w:tblLayout w:type="autofit"/>
        <w:tblCellMar>
          <w:top w:w="0" w:type="dxa"/>
          <w:left w:w="10" w:type="dxa"/>
          <w:bottom w:w="0" w:type="dxa"/>
          <w:right w:w="10" w:type="dxa"/>
        </w:tblCellMar>
      </w:tblPr>
      <w:tblGrid>
        <w:gridCol w:w="856"/>
        <w:gridCol w:w="1673"/>
        <w:gridCol w:w="5885"/>
      </w:tblGrid>
      <w:tr w14:paraId="70229A3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1488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303C8D2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00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1C2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BE9D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39594DF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94AA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C3038">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0804E">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rPr>
              <w:t>周口市淮阳区公安局专门学校办公设</w:t>
            </w:r>
            <w:r>
              <w:rPr>
                <w:rFonts w:hint="eastAsia" w:ascii="宋体" w:hAnsi="宋体" w:eastAsia="宋体" w:cs="宋体"/>
                <w:color w:val="000000"/>
                <w:spacing w:val="0"/>
                <w:position w:val="0"/>
                <w:sz w:val="24"/>
                <w:shd w:val="clear" w:fill="auto"/>
                <w:lang w:val="en-US" w:eastAsia="zh-CN"/>
              </w:rPr>
              <w:t>施采购</w:t>
            </w:r>
            <w:r>
              <w:rPr>
                <w:rFonts w:hint="eastAsia" w:ascii="宋体" w:hAnsi="宋体" w:eastAsia="宋体" w:cs="宋体"/>
                <w:color w:val="000000"/>
                <w:spacing w:val="0"/>
                <w:position w:val="0"/>
                <w:sz w:val="24"/>
                <w:shd w:val="clear" w:fill="auto"/>
              </w:rPr>
              <w:t>项目</w:t>
            </w:r>
          </w:p>
          <w:p w14:paraId="4DC32DBF">
            <w:pPr>
              <w:spacing w:before="0" w:after="0" w:line="240" w:lineRule="auto"/>
              <w:ind w:left="0" w:right="0" w:firstLine="0"/>
              <w:jc w:val="both"/>
              <w:rPr>
                <w:rFonts w:hint="default" w:ascii="宋体" w:hAnsi="宋体" w:eastAsia="宋体" w:cs="宋体"/>
                <w:color w:val="000000"/>
                <w:spacing w:val="0"/>
                <w:position w:val="0"/>
                <w:sz w:val="24"/>
                <w:shd w:val="clear" w:fill="auto"/>
                <w:lang w:val="en-US" w:eastAsia="zh-CN"/>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lang w:val="en-US" w:eastAsia="zh-CN"/>
              </w:rPr>
              <w:t>其他办公用品</w:t>
            </w:r>
          </w:p>
          <w:p w14:paraId="40AA9983">
            <w:pPr>
              <w:spacing w:before="0" w:after="0" w:line="240" w:lineRule="auto"/>
              <w:ind w:left="0" w:right="0" w:firstLine="0"/>
              <w:jc w:val="both"/>
              <w:rPr>
                <w:rFonts w:hint="default" w:ascii="宋体" w:hAnsi="宋体" w:eastAsia="宋体" w:cs="宋体"/>
                <w:color w:val="000000"/>
                <w:spacing w:val="0"/>
                <w:position w:val="0"/>
                <w:sz w:val="24"/>
                <w:shd w:val="clear" w:fill="auto"/>
                <w:lang w:val="en-US"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val="en-US" w:eastAsia="zh-CN"/>
              </w:rPr>
              <w:t>周口市淮阳区公安局</w:t>
            </w:r>
          </w:p>
          <w:p w14:paraId="2D3F9567">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36CFCC2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35D6D">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B2E1D">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850BB">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5DF7A04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C3E48">
            <w:pPr>
              <w:numPr>
                <w:ilvl w:val="0"/>
                <w:numId w:val="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9A0E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62D7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w:t>
            </w:r>
            <w:r>
              <w:rPr>
                <w:rFonts w:hint="eastAsia" w:ascii="宋体" w:hAnsi="宋体" w:eastAsia="宋体" w:cs="宋体"/>
                <w:color w:val="auto"/>
                <w:spacing w:val="0"/>
                <w:position w:val="0"/>
                <w:sz w:val="24"/>
                <w:shd w:val="clear" w:fill="auto"/>
                <w:lang w:val="en-US" w:eastAsia="zh-CN"/>
              </w:rPr>
              <w:t>应保证</w:t>
            </w:r>
            <w:r>
              <w:rPr>
                <w:rFonts w:ascii="宋体" w:hAnsi="宋体" w:eastAsia="宋体" w:cs="宋体"/>
                <w:color w:val="auto"/>
                <w:spacing w:val="0"/>
                <w:position w:val="0"/>
                <w:sz w:val="24"/>
                <w:shd w:val="clear" w:fill="auto"/>
              </w:rPr>
              <w:t>自行承担所有与参加报价及磋商有关活动的全部费用。</w:t>
            </w:r>
          </w:p>
        </w:tc>
      </w:tr>
      <w:tr w14:paraId="4F48CA6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F59F0">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2735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9F0C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6D63FAE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4E5BE">
            <w:pPr>
              <w:numPr>
                <w:ilvl w:val="0"/>
                <w:numId w:val="6"/>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0E4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1D54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3DF6A56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6C9CB">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AE72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FA2C0">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317C0D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42B3A">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670A6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690A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79497EA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8448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61060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7069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B3DA1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7BEFB">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7325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7AA7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D50D4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24684">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466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AA2C3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A0EB4B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F5AA">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ED60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9DF6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0D2C987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BCB95">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C18C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138E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6DA35C8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AE47D5">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04F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0035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249AD652">
        <w:tblPrEx>
          <w:tblCellMar>
            <w:top w:w="0" w:type="dxa"/>
            <w:left w:w="10" w:type="dxa"/>
            <w:bottom w:w="0" w:type="dxa"/>
            <w:right w:w="10" w:type="dxa"/>
          </w:tblCellMar>
        </w:tblPrEx>
        <w:trPr>
          <w:trHeight w:val="188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8E325">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AA2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C2645">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035AE0E0">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F70C91F">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5B2A5BA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50E7D">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6DE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9C6E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3CCF5FA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5DD1E">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CA92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57528">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006C613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E24D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59D3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F6713">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4500AD1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0148D">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8B2F1">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50C9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6A979E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B631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79920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6836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5C0C653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8BEAB">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B47E5">
            <w:pPr>
              <w:spacing w:before="0" w:after="0" w:line="240" w:lineRule="auto"/>
              <w:ind w:left="0" w:right="0" w:firstLine="0"/>
              <w:jc w:val="center"/>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4149A">
            <w:pPr>
              <w:spacing w:before="0" w:after="0" w:line="240" w:lineRule="auto"/>
              <w:ind w:left="0" w:right="0" w:firstLine="0"/>
              <w:jc w:val="left"/>
              <w:rPr>
                <w:rFonts w:ascii="宋体" w:hAnsi="宋体" w:eastAsia="宋体" w:cs="宋体"/>
                <w:color w:val="000000" w:themeColor="text1"/>
                <w:spacing w:val="0"/>
                <w:position w:val="0"/>
                <w:shd w:val="clear" w:fill="auto"/>
                <w14:textFill>
                  <w14:solidFill>
                    <w14:schemeClr w14:val="tx1"/>
                  </w14:solidFill>
                </w14:textFill>
              </w:rPr>
            </w:pPr>
            <w:r>
              <w:rPr>
                <w:rFonts w:ascii="宋体" w:hAnsi="宋体" w:eastAsia="宋体" w:cs="宋体"/>
                <w:color w:val="000000" w:themeColor="text1"/>
                <w:spacing w:val="0"/>
                <w:position w:val="0"/>
                <w:sz w:val="24"/>
                <w:shd w:val="clear" w:fill="auto"/>
                <w14:textFill>
                  <w14:solidFill>
                    <w14:schemeClr w14:val="tx1"/>
                  </w14:solidFill>
                </w14:textFill>
              </w:rPr>
              <w:t>合同签订后</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20</w:t>
            </w:r>
            <w:r>
              <w:rPr>
                <w:rFonts w:ascii="宋体" w:hAnsi="宋体" w:eastAsia="宋体" w:cs="宋体"/>
                <w:color w:val="000000" w:themeColor="text1"/>
                <w:spacing w:val="0"/>
                <w:position w:val="0"/>
                <w:sz w:val="24"/>
                <w:shd w:val="clear" w:fill="auto"/>
                <w14:textFill>
                  <w14:solidFill>
                    <w14:schemeClr w14:val="tx1"/>
                  </w14:solidFill>
                </w14:textFill>
              </w:rPr>
              <w:t>日历天</w:t>
            </w:r>
          </w:p>
        </w:tc>
      </w:tr>
      <w:tr w14:paraId="439815F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C1648">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E9D51">
            <w:pPr>
              <w:spacing w:before="0" w:after="0" w:line="240" w:lineRule="auto"/>
              <w:ind w:left="0" w:right="0" w:firstLine="240" w:firstLineChars="100"/>
              <w:jc w:val="left"/>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C9A36">
            <w:pPr>
              <w:spacing w:before="0" w:after="0" w:line="240" w:lineRule="auto"/>
              <w:ind w:left="0" w:right="0" w:firstLine="0"/>
              <w:jc w:val="left"/>
              <w:rPr>
                <w:rFonts w:hint="default" w:ascii="宋体" w:hAnsi="宋体" w:eastAsia="宋体" w:cs="宋体"/>
                <w:color w:val="000000" w:themeColor="text1"/>
                <w:spacing w:val="0"/>
                <w:position w:val="0"/>
                <w:sz w:val="24"/>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验收合格后，一次性付清。</w:t>
            </w:r>
          </w:p>
        </w:tc>
      </w:tr>
      <w:tr w14:paraId="7DA2C6E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A3D66">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805A4">
            <w:pPr>
              <w:tabs>
                <w:tab w:val="left" w:pos="8640"/>
              </w:tabs>
              <w:spacing w:before="0" w:after="0" w:line="240" w:lineRule="auto"/>
              <w:ind w:left="-2" w:right="0" w:firstLine="240" w:firstLineChars="1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21651">
            <w:pPr>
              <w:tabs>
                <w:tab w:val="left" w:pos="8640"/>
              </w:tabs>
              <w:spacing w:before="0" w:after="0" w:line="240" w:lineRule="auto"/>
              <w:ind w:left="-2" w:right="0" w:firstLine="0"/>
              <w:jc w:val="both"/>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不需要</w:t>
            </w:r>
          </w:p>
        </w:tc>
      </w:tr>
      <w:tr w14:paraId="3226A3D2">
        <w:tblPrEx>
          <w:tblCellMar>
            <w:top w:w="0" w:type="dxa"/>
            <w:left w:w="10" w:type="dxa"/>
            <w:bottom w:w="0" w:type="dxa"/>
            <w:right w:w="10" w:type="dxa"/>
          </w:tblCellMar>
        </w:tblPrEx>
        <w:trPr>
          <w:trHeight w:val="40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28466F">
            <w:pPr>
              <w:numPr>
                <w:ilvl w:val="0"/>
                <w:numId w:val="2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345AA">
            <w:pPr>
              <w:spacing w:beforeLines="50"/>
              <w:ind w:firstLine="480" w:firstLineChars="200"/>
              <w:jc w:val="both"/>
              <w:rPr>
                <w:rFonts w:ascii="宋体" w:hAnsi="宋体" w:eastAsia="宋体" w:cs="宋体"/>
                <w:color w:val="FF0000"/>
                <w:spacing w:val="0"/>
                <w:position w:val="0"/>
                <w:sz w:val="24"/>
                <w:szCs w:val="24"/>
                <w:shd w:val="clear" w:fill="auto"/>
              </w:rPr>
            </w:pPr>
            <w:r>
              <w:rPr>
                <w:rFonts w:hint="eastAsia" w:ascii="宋体" w:hAnsi="宋体" w:cs="宋体"/>
                <w:b w:val="0"/>
                <w:bCs w:val="0"/>
                <w:color w:val="auto"/>
                <w:sz w:val="24"/>
                <w:szCs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69455">
            <w:pPr>
              <w:tabs>
                <w:tab w:val="left" w:pos="8640"/>
              </w:tabs>
              <w:jc w:val="left"/>
              <w:rPr>
                <w:rFonts w:ascii="宋体" w:hAnsi="宋体" w:eastAsia="宋体" w:cs="宋体"/>
                <w:color w:val="FF0000"/>
                <w:spacing w:val="0"/>
                <w:position w:val="0"/>
                <w:sz w:val="24"/>
                <w:szCs w:val="24"/>
                <w:shd w:val="clear" w:fill="auto"/>
              </w:rPr>
            </w:pPr>
            <w:r>
              <w:rPr>
                <w:rFonts w:hint="eastAsia" w:ascii="宋体" w:hAnsi="宋体" w:cs="宋体"/>
                <w:b w:val="0"/>
                <w:bCs w:val="0"/>
                <w:color w:val="auto"/>
                <w:sz w:val="24"/>
                <w:szCs w:val="24"/>
                <w:lang w:val="en-US" w:eastAsia="zh-CN"/>
              </w:rPr>
              <w:t>一次报价</w:t>
            </w:r>
          </w:p>
        </w:tc>
      </w:tr>
      <w:tr w14:paraId="6491715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3B2F3">
            <w:pPr>
              <w:numPr>
                <w:ilvl w:val="0"/>
                <w:numId w:val="24"/>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D773D">
            <w:pPr>
              <w:spacing w:beforeLines="50"/>
              <w:ind w:firstLine="14" w:firstLineChars="6"/>
              <w:jc w:val="center"/>
              <w:rPr>
                <w:rFonts w:hint="default" w:ascii="宋体" w:hAnsi="宋体" w:cs="宋体"/>
                <w:b/>
                <w:bCs/>
                <w:color w:val="000000" w:themeColor="text1"/>
                <w:sz w:val="24"/>
                <w:lang w:val="en-US" w:eastAsia="zh-CN"/>
                <w14:textFill>
                  <w14:solidFill>
                    <w14:schemeClr w14:val="tx1"/>
                  </w14:solidFill>
                </w14:textFill>
              </w:rPr>
            </w:pPr>
            <w:r>
              <w:rPr>
                <w:rFonts w:hint="eastAsia" w:ascii="宋体" w:hAnsi="宋体" w:cs="宋体"/>
                <w:b w:val="0"/>
                <w:bCs w:val="0"/>
                <w:color w:val="000000" w:themeColor="text1"/>
                <w:sz w:val="24"/>
                <w:lang w:val="en-US" w:eastAsia="zh-CN"/>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88E3F">
            <w:pPr>
              <w:tabs>
                <w:tab w:val="left" w:pos="8640"/>
              </w:tabs>
              <w:jc w:val="left"/>
              <w:rPr>
                <w:rFonts w:hint="default" w:ascii="宋体" w:hAnsi="宋体" w:cs="宋体"/>
                <w:b/>
                <w:bCs/>
                <w:color w:val="000000" w:themeColor="text1"/>
                <w:sz w:val="24"/>
                <w:lang w:val="en-US" w:eastAsia="zh-CN"/>
                <w14:textFill>
                  <w14:solidFill>
                    <w14:schemeClr w14:val="tx1"/>
                  </w14:solidFill>
                </w14:textFill>
              </w:rPr>
            </w:pPr>
            <w:r>
              <w:rPr>
                <w:rFonts w:hint="default" w:ascii="宋体" w:hAnsi="宋体" w:cs="宋体"/>
                <w:b w:val="0"/>
                <w:bCs w:val="0"/>
                <w:color w:val="000000" w:themeColor="text1"/>
                <w:sz w:val="24"/>
                <w:lang w:val="en-US" w:eastAsia="zh-CN"/>
                <w14:textFill>
                  <w14:solidFill>
                    <w14:schemeClr w14:val="tx1"/>
                  </w14:solidFill>
                </w14:textFill>
              </w:rPr>
              <w:t>其他未列明行业</w:t>
            </w:r>
          </w:p>
        </w:tc>
      </w:tr>
    </w:tbl>
    <w:p w14:paraId="79B980ED">
      <w:pPr>
        <w:pStyle w:val="17"/>
        <w:rPr>
          <w:rFonts w:ascii="宋体" w:hAnsi="宋体" w:eastAsia="宋体" w:cs="宋体"/>
          <w:color w:val="auto"/>
          <w:spacing w:val="0"/>
          <w:position w:val="0"/>
          <w:sz w:val="24"/>
          <w:shd w:val="clear" w:fill="auto"/>
        </w:rPr>
      </w:pPr>
    </w:p>
    <w:p w14:paraId="76F219C9">
      <w:pPr>
        <w:tabs>
          <w:tab w:val="left" w:pos="0"/>
          <w:tab w:val="left" w:pos="993"/>
          <w:tab w:val="left" w:pos="1134"/>
        </w:tabs>
        <w:spacing w:before="0" w:after="0" w:line="240" w:lineRule="auto"/>
        <w:ind w:right="0" w:firstLine="2650" w:firstLineChars="1100"/>
        <w:jc w:val="both"/>
        <w:rPr>
          <w:rFonts w:ascii="宋体" w:hAnsi="宋体" w:eastAsia="宋体" w:cs="宋体"/>
          <w:b/>
          <w:color w:val="auto"/>
          <w:spacing w:val="0"/>
          <w:position w:val="0"/>
          <w:sz w:val="24"/>
          <w:shd w:val="clear" w:fill="auto"/>
        </w:rPr>
      </w:pPr>
    </w:p>
    <w:p w14:paraId="3E712BF1">
      <w:pPr>
        <w:tabs>
          <w:tab w:val="left" w:pos="0"/>
          <w:tab w:val="left" w:pos="993"/>
          <w:tab w:val="left" w:pos="1134"/>
        </w:tabs>
        <w:spacing w:before="0" w:after="0" w:line="240" w:lineRule="auto"/>
        <w:ind w:right="0" w:firstLine="2650" w:firstLineChars="1100"/>
        <w:jc w:val="both"/>
        <w:rPr>
          <w:rFonts w:ascii="宋体" w:hAnsi="宋体" w:eastAsia="宋体" w:cs="宋体"/>
          <w:b/>
          <w:color w:val="auto"/>
          <w:spacing w:val="0"/>
          <w:position w:val="0"/>
          <w:sz w:val="24"/>
          <w:shd w:val="clear" w:fill="auto"/>
        </w:rPr>
      </w:pPr>
    </w:p>
    <w:p w14:paraId="6F48EC2E">
      <w:pPr>
        <w:tabs>
          <w:tab w:val="left" w:pos="0"/>
          <w:tab w:val="left" w:pos="993"/>
          <w:tab w:val="left" w:pos="1134"/>
        </w:tabs>
        <w:spacing w:before="0" w:after="0" w:line="240" w:lineRule="auto"/>
        <w:ind w:right="0" w:firstLine="2650" w:firstLineChars="1100"/>
        <w:jc w:val="both"/>
        <w:rPr>
          <w:rFonts w:ascii="宋体" w:hAnsi="宋体" w:eastAsia="宋体" w:cs="宋体"/>
          <w:b/>
          <w:color w:val="auto"/>
          <w:spacing w:val="0"/>
          <w:position w:val="0"/>
          <w:sz w:val="24"/>
          <w:shd w:val="clear" w:fill="auto"/>
        </w:rPr>
      </w:pPr>
    </w:p>
    <w:p w14:paraId="04D54F17">
      <w:pPr>
        <w:tabs>
          <w:tab w:val="left" w:pos="0"/>
          <w:tab w:val="left" w:pos="993"/>
          <w:tab w:val="left" w:pos="1134"/>
        </w:tabs>
        <w:spacing w:before="0" w:after="0" w:line="240" w:lineRule="auto"/>
        <w:ind w:right="0" w:firstLine="2650" w:firstLineChars="11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71AF4AA6">
      <w:pPr>
        <w:spacing w:before="0" w:after="0" w:line="72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0EE0475F">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4C50C6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4CA956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8985A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24B3C5E5">
      <w:pPr>
        <w:tabs>
          <w:tab w:val="left" w:pos="0"/>
        </w:tabs>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周口市淮阳区公安局</w:t>
      </w:r>
    </w:p>
    <w:p w14:paraId="729E24E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9B573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75435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1E7D62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551755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16B22E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3CB6EB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140687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11E4223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AFBF9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0340A4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0C3E69F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0C8417FF">
      <w:pPr>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3.1本次采购预算：</w:t>
      </w:r>
      <w:r>
        <w:rPr>
          <w:rFonts w:hint="eastAsia" w:ascii="宋体" w:hAnsi="宋体" w:eastAsia="宋体" w:cs="宋体"/>
          <w:color w:val="auto"/>
          <w:spacing w:val="0"/>
          <w:position w:val="0"/>
          <w:sz w:val="24"/>
          <w:shd w:val="clear" w:fill="auto"/>
          <w:lang w:val="en-US" w:eastAsia="zh-CN"/>
        </w:rPr>
        <w:t>994600元。</w:t>
      </w:r>
    </w:p>
    <w:p w14:paraId="4E5AD6B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7D0F3E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52946E4A">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1A636180">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138E90CC">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6B5D28A9">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66CBB0E3">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4433A676">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29D187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E1E387A">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 xml:space="preserve">   4.6 </w:t>
      </w:r>
      <w:r>
        <w:rPr>
          <w:rFonts w:hint="eastAsia" w:ascii="宋体" w:hAnsi="宋体" w:eastAsia="宋体" w:cs="宋体"/>
          <w:color w:val="auto"/>
          <w:spacing w:val="0"/>
          <w:position w:val="0"/>
          <w:sz w:val="24"/>
          <w:shd w:val="clear" w:fill="auto"/>
          <w:lang w:val="en-US" w:eastAsia="zh-CN"/>
        </w:rPr>
        <w:t>不需要</w:t>
      </w:r>
      <w:r>
        <w:rPr>
          <w:rFonts w:ascii="宋体" w:hAnsi="宋体" w:eastAsia="宋体" w:cs="宋体"/>
          <w:color w:val="auto"/>
          <w:spacing w:val="0"/>
          <w:position w:val="0"/>
          <w:sz w:val="24"/>
          <w:shd w:val="clear" w:fill="auto"/>
        </w:rPr>
        <w:t>现场实地勘查</w:t>
      </w:r>
      <w:r>
        <w:rPr>
          <w:rFonts w:hint="eastAsia" w:ascii="宋体" w:hAnsi="宋体" w:eastAsia="宋体" w:cs="宋体"/>
          <w:color w:val="auto"/>
          <w:spacing w:val="0"/>
          <w:position w:val="0"/>
          <w:sz w:val="24"/>
          <w:shd w:val="clear" w:fill="auto"/>
          <w:lang w:eastAsia="zh-CN"/>
        </w:rPr>
        <w:t>。</w:t>
      </w:r>
    </w:p>
    <w:p w14:paraId="5134BA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0792AB5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0D08CB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0C4EC6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E48C0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5C4C858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530238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752D3B36">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1A55F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77BF4B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00F090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C7899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387D26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466DB6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2EF9FC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B2E7B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251741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02A5FA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274104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88E1A3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7C117D2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79D597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4F965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285A2BB">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4E4ECC0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69FF9E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612AA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603A50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368176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6131C8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1331FFF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133C199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629761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3D8F21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1DBE1916">
      <w:pPr>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投标人需对上述内容做出承诺，否则按无效标处理。</w:t>
      </w:r>
    </w:p>
    <w:p w14:paraId="61CEB4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ADA42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36CF332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5CFC0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AE1CF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A6A4B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94F09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7269C2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43BD70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2B85FC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3D3CE225">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5561D6D2">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1A86446">
      <w:pPr>
        <w:pStyle w:val="17"/>
      </w:pPr>
    </w:p>
    <w:p w14:paraId="2EE5215A">
      <w:pPr>
        <w:numPr>
          <w:ilvl w:val="0"/>
          <w:numId w:val="25"/>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4A945C86">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0EADBDEE">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0159E11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0757AAF">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59A25B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30635A0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19D3EF72">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3074E9D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DDB1C1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2D9BE8D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42FA929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483E8D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59E3C9E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25D4C681">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0E9FA1B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C8825B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74A48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55591F5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AACF52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5FD94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542E8A7">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7A5D8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A97A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381B7D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90A0E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7444D2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384CC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B0655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6A1766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0A0AAD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373D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5468B5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2775AC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2C0AD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28506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372727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246600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18135CD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0A2B5A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08D9BC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196292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E8DA3C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3FB174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0B54CEB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D95840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6CC29F2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3AAF862C">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2F7C11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3CEEB1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38FC66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37E367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342FFDF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B133E6E">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A2E47A9">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86422EE">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D968C">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226B11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1626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501C1">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F78B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F864F">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FFD632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D6A5D">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66C41A5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F0178F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D9C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8DB0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5732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321D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E0D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689C80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ABA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9862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75CA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248F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32F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22679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95B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4574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E581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3636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F45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DAF5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C976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459E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490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7386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14EC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64361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A504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3BF0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2D36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19C7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29DE0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1832D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9DEB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F396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38A3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B390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32C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DC1BA2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86D2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BC8AA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3FF7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A8BA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A510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3884E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2C0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4C0F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B864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D4CE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540F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6A91C0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69E4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784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4E97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0F33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5ED0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89DDAC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E153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E076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9A06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060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EBDB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05DFAD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DF39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2DF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5852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8609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3E25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8B81C7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2002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503F6">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E3E5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DBAA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22486">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4DAA11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F32B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74CDC">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BB84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72CD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6BC26">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6DF679B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88C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B3FA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E41C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7702745B">
      <w:pPr>
        <w:spacing w:before="0" w:after="0" w:line="240" w:lineRule="auto"/>
        <w:ind w:left="0" w:right="0" w:firstLine="0"/>
        <w:jc w:val="both"/>
        <w:rPr>
          <w:rFonts w:ascii="宋体" w:hAnsi="宋体" w:eastAsia="宋体" w:cs="宋体"/>
          <w:color w:val="auto"/>
          <w:spacing w:val="0"/>
          <w:position w:val="0"/>
          <w:sz w:val="24"/>
          <w:shd w:val="clear" w:fill="auto"/>
        </w:rPr>
      </w:pPr>
    </w:p>
    <w:p w14:paraId="2DADE2DC">
      <w:pPr>
        <w:spacing w:before="0" w:after="0" w:line="240" w:lineRule="auto"/>
        <w:ind w:left="0" w:right="0" w:firstLine="0"/>
        <w:jc w:val="both"/>
        <w:rPr>
          <w:rFonts w:ascii="宋体" w:hAnsi="宋体" w:eastAsia="宋体" w:cs="宋体"/>
          <w:color w:val="auto"/>
          <w:spacing w:val="0"/>
          <w:position w:val="0"/>
          <w:sz w:val="24"/>
          <w:shd w:val="clear" w:fill="auto"/>
        </w:rPr>
      </w:pPr>
    </w:p>
    <w:p w14:paraId="792DD8C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73BC50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28606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93902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228364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45AA31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97E9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49C8F10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81A68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6EFBC3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F4DAE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25D93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E06C7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385259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B9EE9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02EDDE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93D3A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2AE8B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58892C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28F34A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32987E7E">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4561CA8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16195847">
      <w:pPr>
        <w:spacing w:before="0" w:after="0" w:line="560" w:lineRule="auto"/>
        <w:ind w:left="0" w:right="0" w:firstLine="0"/>
        <w:jc w:val="both"/>
        <w:rPr>
          <w:rFonts w:ascii="宋体" w:hAnsi="宋体" w:eastAsia="宋体" w:cs="宋体"/>
          <w:b/>
          <w:color w:val="auto"/>
          <w:spacing w:val="0"/>
          <w:position w:val="0"/>
          <w:sz w:val="24"/>
          <w:shd w:val="clear" w:fill="auto"/>
        </w:rPr>
      </w:pPr>
    </w:p>
    <w:p w14:paraId="5681072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5AB5DAF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2B6AD7DC">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2DF460E">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1C7E9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07769D83">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1"/>
        <w:gridCol w:w="1299"/>
        <w:gridCol w:w="6272"/>
      </w:tblGrid>
      <w:tr w14:paraId="29D3D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3" w:hRule="atLeast"/>
          <w:jc w:val="center"/>
        </w:trPr>
        <w:tc>
          <w:tcPr>
            <w:tcW w:w="0" w:type="auto"/>
            <w:tcBorders>
              <w:left w:val="single" w:color="auto" w:sz="4" w:space="0"/>
            </w:tcBorders>
            <w:noWrap w:val="0"/>
            <w:vAlign w:val="center"/>
          </w:tcPr>
          <w:p w14:paraId="34E4C86B">
            <w:pPr>
              <w:tabs>
                <w:tab w:val="left" w:pos="5130"/>
              </w:tabs>
              <w:adjustRightInd w:val="0"/>
              <w:snapToGrid w:val="0"/>
              <w:spacing w:line="360" w:lineRule="auto"/>
              <w:jc w:val="center"/>
              <w:rPr>
                <w:rFonts w:hint="eastAsia" w:ascii="宋体" w:hAnsi="宋体" w:cs="宋体"/>
                <w:bCs/>
                <w:color w:val="auto"/>
                <w:sz w:val="24"/>
              </w:rPr>
            </w:pPr>
            <w:r>
              <w:rPr>
                <w:rFonts w:hint="eastAsia" w:ascii="宋体" w:hAnsi="宋体" w:cs="宋体"/>
                <w:bCs/>
                <w:color w:val="auto"/>
                <w:sz w:val="24"/>
              </w:rPr>
              <w:t>投标报价评分标准</w:t>
            </w:r>
          </w:p>
          <w:p w14:paraId="07365590">
            <w:pPr>
              <w:tabs>
                <w:tab w:val="left" w:pos="5130"/>
              </w:tabs>
              <w:adjustRightInd w:val="0"/>
              <w:snapToGrid w:val="0"/>
              <w:spacing w:line="360" w:lineRule="auto"/>
              <w:jc w:val="center"/>
              <w:rPr>
                <w:rFonts w:ascii="宋体" w:hAnsi="宋体" w:cs="宋体"/>
                <w:bCs/>
                <w:color w:val="auto"/>
                <w:sz w:val="24"/>
              </w:rPr>
            </w:pPr>
            <w:r>
              <w:rPr>
                <w:rFonts w:hint="eastAsia" w:ascii="宋体" w:hAnsi="宋体" w:cs="宋体"/>
                <w:bCs/>
                <w:color w:val="auto"/>
                <w:sz w:val="24"/>
                <w:lang w:val="en-US" w:eastAsia="zh-CN"/>
              </w:rPr>
              <w:t>30</w:t>
            </w:r>
            <w:r>
              <w:rPr>
                <w:rFonts w:hint="eastAsia" w:ascii="宋体" w:hAnsi="宋体" w:cs="宋体"/>
                <w:bCs/>
                <w:color w:val="auto"/>
                <w:sz w:val="24"/>
              </w:rPr>
              <w:t>分</w:t>
            </w:r>
          </w:p>
          <w:p w14:paraId="6F3D7DC1">
            <w:pPr>
              <w:tabs>
                <w:tab w:val="left" w:pos="5130"/>
              </w:tabs>
              <w:adjustRightInd w:val="0"/>
              <w:snapToGrid w:val="0"/>
              <w:spacing w:line="360" w:lineRule="auto"/>
              <w:jc w:val="center"/>
              <w:rPr>
                <w:rFonts w:hint="eastAsia" w:ascii="宋体" w:hAnsi="宋体" w:cs="宋体"/>
                <w:bCs/>
                <w:color w:val="auto"/>
                <w:sz w:val="24"/>
              </w:rPr>
            </w:pPr>
          </w:p>
        </w:tc>
        <w:tc>
          <w:tcPr>
            <w:tcW w:w="1299" w:type="dxa"/>
            <w:noWrap w:val="0"/>
            <w:vAlign w:val="center"/>
          </w:tcPr>
          <w:p w14:paraId="06D2075B">
            <w:pPr>
              <w:tabs>
                <w:tab w:val="left" w:pos="5130"/>
              </w:tabs>
              <w:adjustRightInd w:val="0"/>
              <w:snapToGrid w:val="0"/>
              <w:spacing w:line="360" w:lineRule="auto"/>
              <w:jc w:val="center"/>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投标报价</w:t>
            </w:r>
          </w:p>
          <w:p w14:paraId="006D1B57">
            <w:pPr>
              <w:tabs>
                <w:tab w:val="left" w:pos="5130"/>
              </w:tabs>
              <w:adjustRightInd w:val="0"/>
              <w:snapToGrid w:val="0"/>
              <w:spacing w:line="360" w:lineRule="auto"/>
              <w:jc w:val="center"/>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（30分）</w:t>
            </w:r>
          </w:p>
        </w:tc>
        <w:tc>
          <w:tcPr>
            <w:tcW w:w="6272" w:type="dxa"/>
            <w:noWrap w:val="0"/>
            <w:vAlign w:val="center"/>
          </w:tcPr>
          <w:p w14:paraId="1159B725">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232E27BE">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磋商报价得分=（磋商基准价/最后磋商报价）×30</w:t>
            </w:r>
          </w:p>
          <w:p w14:paraId="4973AA07">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4D901798">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注：</w:t>
            </w:r>
          </w:p>
          <w:p w14:paraId="78B49FD4">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1.若投标人投标价格均超过控制价，做废标处理。</w:t>
            </w:r>
          </w:p>
          <w:p w14:paraId="25C1B242">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2.对小型、微型、监狱企业、残疾人福利性单位投标报价给予20%的扣除，用扣除后的价格参与评审。参加本项目的中小企业应当提供《中小企业声明函》（格式详见《政府采购促进中小企业发展管理办法》）。</w:t>
            </w:r>
          </w:p>
          <w:p w14:paraId="13769491">
            <w:pPr>
              <w:keepNext w:val="0"/>
              <w:keepLines w:val="0"/>
              <w:pageBreakBefore w:val="0"/>
              <w:widowControl w:val="0"/>
              <w:tabs>
                <w:tab w:val="left" w:pos="5130"/>
              </w:tabs>
              <w:kinsoku/>
              <w:wordWrap/>
              <w:overflowPunct/>
              <w:topLinePunct w:val="0"/>
              <w:bidi w:val="0"/>
              <w:adjustRightInd w:val="0"/>
              <w:snapToGrid w:val="0"/>
              <w:spacing w:line="288" w:lineRule="auto"/>
              <w:ind w:right="0" w:rightChars="0"/>
              <w:jc w:val="both"/>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color w:val="auto"/>
                <w:spacing w:val="0"/>
                <w:position w:val="0"/>
                <w:sz w:val="24"/>
                <w:shd w:val="clear" w:fill="auto"/>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8531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35" w:hRule="atLeast"/>
          <w:jc w:val="center"/>
        </w:trPr>
        <w:tc>
          <w:tcPr>
            <w:tcW w:w="0" w:type="auto"/>
            <w:vMerge w:val="restart"/>
            <w:tcBorders>
              <w:left w:val="single" w:color="auto" w:sz="4" w:space="0"/>
            </w:tcBorders>
            <w:noWrap w:val="0"/>
            <w:vAlign w:val="center"/>
          </w:tcPr>
          <w:p w14:paraId="73C10EBD">
            <w:pPr>
              <w:tabs>
                <w:tab w:val="left" w:pos="5130"/>
              </w:tabs>
              <w:adjustRightInd w:val="0"/>
              <w:snapToGrid w:val="0"/>
              <w:spacing w:line="360" w:lineRule="auto"/>
              <w:jc w:val="center"/>
              <w:rPr>
                <w:rFonts w:hint="eastAsia" w:ascii="宋体" w:hAnsi="宋体" w:cs="宋体"/>
                <w:bCs/>
                <w:color w:val="auto"/>
                <w:sz w:val="24"/>
              </w:rPr>
            </w:pPr>
            <w:r>
              <w:rPr>
                <w:rFonts w:hint="eastAsia" w:ascii="宋体" w:hAnsi="宋体" w:cs="宋体"/>
                <w:bCs/>
                <w:color w:val="auto"/>
                <w:sz w:val="24"/>
              </w:rPr>
              <w:t>技术部分</w:t>
            </w:r>
          </w:p>
          <w:p w14:paraId="67839BC9">
            <w:pPr>
              <w:tabs>
                <w:tab w:val="left" w:pos="5130"/>
              </w:tabs>
              <w:adjustRightInd w:val="0"/>
              <w:snapToGrid w:val="0"/>
              <w:spacing w:line="360" w:lineRule="auto"/>
              <w:jc w:val="both"/>
              <w:rPr>
                <w:rFonts w:hint="eastAsia" w:ascii="宋体" w:hAnsi="宋体" w:cs="宋体"/>
                <w:bCs/>
                <w:color w:val="auto"/>
                <w:sz w:val="24"/>
              </w:rPr>
            </w:pPr>
            <w:r>
              <w:rPr>
                <w:rFonts w:hint="eastAsia" w:ascii="宋体" w:hAnsi="宋体" w:cs="宋体"/>
                <w:bCs/>
                <w:color w:val="auto"/>
                <w:sz w:val="24"/>
              </w:rPr>
              <w:t>(</w:t>
            </w:r>
            <w:r>
              <w:rPr>
                <w:rFonts w:hint="eastAsia" w:ascii="宋体" w:hAnsi="宋体" w:cs="宋体"/>
                <w:bCs/>
                <w:color w:val="auto"/>
                <w:sz w:val="24"/>
                <w:lang w:val="en-US" w:eastAsia="zh-CN"/>
              </w:rPr>
              <w:t>40</w:t>
            </w:r>
            <w:r>
              <w:rPr>
                <w:rFonts w:hint="eastAsia" w:ascii="宋体" w:hAnsi="宋体" w:cs="宋体"/>
                <w:bCs/>
                <w:color w:val="auto"/>
                <w:sz w:val="24"/>
              </w:rPr>
              <w:t>分）</w:t>
            </w:r>
          </w:p>
        </w:tc>
        <w:tc>
          <w:tcPr>
            <w:tcW w:w="1299" w:type="dxa"/>
            <w:noWrap w:val="0"/>
            <w:vAlign w:val="center"/>
          </w:tcPr>
          <w:p w14:paraId="4DE8DAF3">
            <w:pPr>
              <w:pStyle w:val="12"/>
              <w:ind w:right="-21"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技术参数</w:t>
            </w:r>
          </w:p>
          <w:p w14:paraId="3D842E8C">
            <w:pPr>
              <w:pStyle w:val="12"/>
              <w:ind w:right="-21" w:firstLine="0" w:firstLineChars="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（20分）</w:t>
            </w:r>
          </w:p>
        </w:tc>
        <w:tc>
          <w:tcPr>
            <w:tcW w:w="6272" w:type="dxa"/>
            <w:noWrap w:val="0"/>
            <w:vAlign w:val="center"/>
          </w:tcPr>
          <w:p w14:paraId="784A611F">
            <w:pPr>
              <w:pStyle w:val="12"/>
              <w:keepNext w:val="0"/>
              <w:keepLines w:val="0"/>
              <w:pageBreakBefore w:val="0"/>
              <w:widowControl w:val="0"/>
              <w:kinsoku/>
              <w:wordWrap/>
              <w:overflowPunct/>
              <w:topLinePunct w:val="0"/>
              <w:bidi w:val="0"/>
              <w:adjustRightInd w:val="0"/>
              <w:snapToGrid w:val="0"/>
              <w:spacing w:line="288" w:lineRule="auto"/>
              <w:ind w:right="0" w:rightChars="0" w:firstLine="0" w:firstLineChars="0"/>
              <w:jc w:val="both"/>
              <w:textAlignment w:val="auto"/>
              <w:rPr>
                <w:rFonts w:hint="eastAsia" w:ascii="宋体" w:hAnsi="宋体" w:eastAsia="宋体" w:cs="宋体"/>
                <w:bCs/>
                <w:color w:val="auto"/>
                <w:kern w:val="2"/>
                <w:szCs w:val="20"/>
                <w:lang w:val="en-US" w:eastAsia="zh-CN"/>
              </w:rPr>
            </w:pPr>
            <w:r>
              <w:rPr>
                <w:rFonts w:hint="eastAsia" w:ascii="宋体" w:hAnsi="宋体" w:eastAsia="宋体" w:cs="宋体"/>
                <w:bCs/>
                <w:color w:val="auto"/>
                <w:kern w:val="2"/>
                <w:szCs w:val="20"/>
                <w:lang w:val="en-US" w:eastAsia="zh-CN"/>
              </w:rPr>
              <w:t>所投产品技术参数及性能完全符合采购文件第三章货物需求一览表技术规格参数要求的，得20分；技术规格参数中有1项不满足的扣1分，扣完为止。</w:t>
            </w:r>
          </w:p>
        </w:tc>
      </w:tr>
      <w:tr w14:paraId="04AC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5" w:hRule="atLeast"/>
          <w:jc w:val="center"/>
        </w:trPr>
        <w:tc>
          <w:tcPr>
            <w:tcW w:w="0" w:type="auto"/>
            <w:vMerge w:val="continue"/>
            <w:tcBorders>
              <w:left w:val="single" w:color="auto" w:sz="4" w:space="0"/>
            </w:tcBorders>
            <w:noWrap w:val="0"/>
            <w:vAlign w:val="center"/>
          </w:tcPr>
          <w:p w14:paraId="6FB60514">
            <w:pPr>
              <w:tabs>
                <w:tab w:val="left" w:pos="5130"/>
              </w:tabs>
              <w:adjustRightInd w:val="0"/>
              <w:snapToGrid w:val="0"/>
              <w:spacing w:line="360" w:lineRule="auto"/>
              <w:jc w:val="center"/>
              <w:rPr>
                <w:rFonts w:hint="eastAsia" w:ascii="宋体" w:hAnsi="宋体" w:cs="宋体"/>
                <w:bCs/>
                <w:color w:val="auto"/>
                <w:sz w:val="24"/>
              </w:rPr>
            </w:pPr>
          </w:p>
        </w:tc>
        <w:tc>
          <w:tcPr>
            <w:tcW w:w="1299" w:type="dxa"/>
            <w:noWrap w:val="0"/>
            <w:vAlign w:val="center"/>
          </w:tcPr>
          <w:p w14:paraId="161C399A">
            <w:pPr>
              <w:pStyle w:val="12"/>
              <w:ind w:right="-21"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实施方案</w:t>
            </w:r>
          </w:p>
          <w:p w14:paraId="4B044472">
            <w:pPr>
              <w:pStyle w:val="12"/>
              <w:ind w:right="-21"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(10分）</w:t>
            </w:r>
          </w:p>
        </w:tc>
        <w:tc>
          <w:tcPr>
            <w:tcW w:w="6272" w:type="dxa"/>
            <w:noWrap w:val="0"/>
            <w:vAlign w:val="center"/>
          </w:tcPr>
          <w:p w14:paraId="5010CB35">
            <w:pPr>
              <w:pStyle w:val="12"/>
              <w:keepNext w:val="0"/>
              <w:keepLines w:val="0"/>
              <w:pageBreakBefore w:val="0"/>
              <w:widowControl w:val="0"/>
              <w:kinsoku/>
              <w:wordWrap/>
              <w:overflowPunct/>
              <w:topLinePunct w:val="0"/>
              <w:bidi w:val="0"/>
              <w:adjustRightInd w:val="0"/>
              <w:snapToGrid w:val="0"/>
              <w:spacing w:line="288" w:lineRule="auto"/>
              <w:ind w:right="0" w:rightChars="0" w:firstLine="0" w:firstLineChars="0"/>
              <w:jc w:val="both"/>
              <w:textAlignment w:val="auto"/>
              <w:rPr>
                <w:rFonts w:ascii="宋体" w:hAnsi="宋体" w:eastAsia="宋体" w:cs="宋体"/>
                <w:bCs/>
                <w:color w:val="auto"/>
                <w:kern w:val="2"/>
                <w:szCs w:val="20"/>
                <w:lang w:val="en-US" w:eastAsia="zh-CN"/>
              </w:rPr>
            </w:pPr>
            <w:r>
              <w:rPr>
                <w:rFonts w:hint="eastAsia" w:ascii="宋体" w:hAnsi="宋体" w:eastAsia="宋体" w:cs="宋体"/>
                <w:bCs/>
                <w:color w:val="auto"/>
                <w:kern w:val="2"/>
                <w:szCs w:val="20"/>
                <w:lang w:val="en-US" w:eastAsia="zh-CN"/>
              </w:rPr>
              <w:t>总体方案响应招标文件要求，提供投标人对本项目的项目实施方案。（包含供货保证措施、供货期限计划及保证措施）。提供齐全得10分，缺项或不提供不得分。</w:t>
            </w:r>
          </w:p>
        </w:tc>
      </w:tr>
      <w:tr w14:paraId="5F34D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0" w:type="auto"/>
            <w:vMerge w:val="continue"/>
            <w:tcBorders>
              <w:left w:val="single" w:color="auto" w:sz="4" w:space="0"/>
            </w:tcBorders>
            <w:noWrap w:val="0"/>
            <w:vAlign w:val="center"/>
          </w:tcPr>
          <w:p w14:paraId="35A137A5">
            <w:pPr>
              <w:tabs>
                <w:tab w:val="left" w:pos="5130"/>
              </w:tabs>
              <w:adjustRightInd w:val="0"/>
              <w:snapToGrid w:val="0"/>
              <w:spacing w:line="360" w:lineRule="auto"/>
              <w:jc w:val="center"/>
              <w:rPr>
                <w:rFonts w:hint="eastAsia" w:ascii="宋体" w:hAnsi="宋体" w:cs="宋体"/>
                <w:bCs/>
                <w:color w:val="auto"/>
                <w:sz w:val="24"/>
              </w:rPr>
            </w:pPr>
          </w:p>
        </w:tc>
        <w:tc>
          <w:tcPr>
            <w:tcW w:w="1299" w:type="dxa"/>
            <w:noWrap w:val="0"/>
            <w:vAlign w:val="center"/>
          </w:tcPr>
          <w:p w14:paraId="35F5F9F0">
            <w:pPr>
              <w:pStyle w:val="12"/>
              <w:ind w:right="-21"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质量保证措施</w:t>
            </w:r>
          </w:p>
          <w:p w14:paraId="32B6232E">
            <w:pPr>
              <w:pStyle w:val="12"/>
              <w:ind w:right="-21"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10分）</w:t>
            </w:r>
          </w:p>
        </w:tc>
        <w:tc>
          <w:tcPr>
            <w:tcW w:w="6272" w:type="dxa"/>
            <w:noWrap w:val="0"/>
            <w:vAlign w:val="center"/>
          </w:tcPr>
          <w:p w14:paraId="335AE150">
            <w:pPr>
              <w:pStyle w:val="12"/>
              <w:keepNext w:val="0"/>
              <w:keepLines w:val="0"/>
              <w:pageBreakBefore w:val="0"/>
              <w:widowControl w:val="0"/>
              <w:kinsoku/>
              <w:wordWrap/>
              <w:overflowPunct/>
              <w:topLinePunct w:val="0"/>
              <w:bidi w:val="0"/>
              <w:adjustRightInd w:val="0"/>
              <w:snapToGrid w:val="0"/>
              <w:spacing w:line="288" w:lineRule="auto"/>
              <w:ind w:right="0" w:rightChars="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质量保证措施得</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分，不提供不得分。</w:t>
            </w:r>
          </w:p>
        </w:tc>
      </w:tr>
      <w:tr w14:paraId="3D878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23" w:hRule="atLeast"/>
          <w:jc w:val="center"/>
        </w:trPr>
        <w:tc>
          <w:tcPr>
            <w:tcW w:w="0" w:type="auto"/>
            <w:vMerge w:val="restart"/>
            <w:tcBorders>
              <w:left w:val="single" w:color="auto" w:sz="4" w:space="0"/>
            </w:tcBorders>
            <w:noWrap w:val="0"/>
            <w:vAlign w:val="center"/>
          </w:tcPr>
          <w:p w14:paraId="1962ABDC">
            <w:pPr>
              <w:tabs>
                <w:tab w:val="left" w:pos="5130"/>
              </w:tabs>
              <w:adjustRightInd w:val="0"/>
              <w:snapToGrid w:val="0"/>
              <w:spacing w:line="360" w:lineRule="auto"/>
              <w:jc w:val="center"/>
              <w:rPr>
                <w:rFonts w:hint="eastAsia" w:ascii="宋体" w:hAnsi="宋体" w:cs="宋体"/>
                <w:bCs/>
                <w:color w:val="auto"/>
                <w:sz w:val="24"/>
              </w:rPr>
            </w:pPr>
            <w:r>
              <w:rPr>
                <w:rFonts w:hint="eastAsia" w:ascii="宋体" w:hAnsi="宋体" w:cs="宋体"/>
                <w:bCs/>
                <w:color w:val="auto"/>
                <w:sz w:val="24"/>
              </w:rPr>
              <w:t>商务部分</w:t>
            </w:r>
          </w:p>
          <w:p w14:paraId="6AE31657">
            <w:pPr>
              <w:tabs>
                <w:tab w:val="left" w:pos="5130"/>
              </w:tabs>
              <w:adjustRightInd w:val="0"/>
              <w:snapToGrid w:val="0"/>
              <w:spacing w:line="360" w:lineRule="auto"/>
              <w:jc w:val="center"/>
              <w:rPr>
                <w:rFonts w:hint="eastAsia" w:ascii="宋体" w:hAnsi="宋体" w:cs="宋体"/>
                <w:bCs/>
                <w:color w:val="auto"/>
                <w:sz w:val="24"/>
              </w:rPr>
            </w:pPr>
            <w:r>
              <w:rPr>
                <w:rFonts w:hint="eastAsia" w:ascii="宋体" w:hAnsi="宋体" w:cs="宋体"/>
                <w:bCs/>
                <w:color w:val="auto"/>
                <w:sz w:val="24"/>
              </w:rPr>
              <w:t>（</w:t>
            </w:r>
            <w:r>
              <w:rPr>
                <w:rFonts w:hint="eastAsia" w:ascii="宋体" w:hAnsi="宋体" w:cs="宋体"/>
                <w:bCs/>
                <w:color w:val="auto"/>
                <w:sz w:val="24"/>
                <w:lang w:val="en-US" w:eastAsia="zh-CN"/>
              </w:rPr>
              <w:t>30</w:t>
            </w:r>
            <w:r>
              <w:rPr>
                <w:rFonts w:hint="eastAsia" w:ascii="宋体" w:hAnsi="宋体" w:cs="宋体"/>
                <w:bCs/>
                <w:color w:val="auto"/>
                <w:sz w:val="24"/>
              </w:rPr>
              <w:t>分）</w:t>
            </w:r>
          </w:p>
        </w:tc>
        <w:tc>
          <w:tcPr>
            <w:tcW w:w="1299" w:type="dxa"/>
            <w:noWrap w:val="0"/>
            <w:vAlign w:val="center"/>
          </w:tcPr>
          <w:p w14:paraId="07F031F7">
            <w:pPr>
              <w:autoSpaceDE w:val="0"/>
              <w:autoSpaceDN w:val="0"/>
              <w:spacing w:line="400" w:lineRule="exact"/>
              <w:jc w:val="center"/>
              <w:rPr>
                <w:rFonts w:hint="eastAsia" w:ascii="宋体" w:hAnsi="宋体" w:cs="宋体"/>
                <w:color w:val="auto"/>
                <w:sz w:val="24"/>
                <w:szCs w:val="24"/>
              </w:rPr>
            </w:pPr>
            <w:r>
              <w:rPr>
                <w:rFonts w:hint="eastAsia" w:ascii="宋体" w:hAnsi="宋体" w:cs="宋体"/>
                <w:color w:val="auto"/>
                <w:sz w:val="24"/>
                <w:szCs w:val="24"/>
              </w:rPr>
              <w:t>业绩</w:t>
            </w:r>
          </w:p>
          <w:p w14:paraId="6C3F12DE">
            <w:pPr>
              <w:autoSpaceDE w:val="0"/>
              <w:autoSpaceDN w:val="0"/>
              <w:spacing w:line="400" w:lineRule="exact"/>
              <w:jc w:val="center"/>
              <w:rPr>
                <w:rFonts w:hint="eastAsia" w:ascii="宋体" w:hAnsi="宋体" w:cs="宋体"/>
                <w:bCs/>
                <w:color w:val="auto"/>
                <w:sz w:val="24"/>
              </w:rPr>
            </w:pPr>
            <w:r>
              <w:rPr>
                <w:rFonts w:hint="eastAsia" w:ascii="宋体" w:hAnsi="宋体" w:cs="宋体"/>
                <w:color w:val="auto"/>
                <w:sz w:val="24"/>
                <w:szCs w:val="24"/>
              </w:rPr>
              <w:t>（</w:t>
            </w:r>
            <w:r>
              <w:rPr>
                <w:rFonts w:hint="eastAsia" w:ascii="宋体" w:hAnsi="宋体" w:cs="宋体"/>
                <w:color w:val="auto"/>
                <w:sz w:val="24"/>
                <w:szCs w:val="24"/>
                <w:lang w:val="en-US" w:eastAsia="zh-CN"/>
              </w:rPr>
              <w:t>3</w:t>
            </w:r>
            <w:r>
              <w:rPr>
                <w:rFonts w:hint="eastAsia" w:ascii="宋体" w:hAnsi="宋体" w:cs="宋体"/>
                <w:color w:val="auto"/>
                <w:sz w:val="24"/>
                <w:szCs w:val="24"/>
              </w:rPr>
              <w:t>分）</w:t>
            </w:r>
          </w:p>
        </w:tc>
        <w:tc>
          <w:tcPr>
            <w:tcW w:w="6272" w:type="dxa"/>
            <w:noWrap w:val="0"/>
            <w:vAlign w:val="center"/>
          </w:tcPr>
          <w:p w14:paraId="075F6F8A">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both"/>
              <w:textAlignment w:val="auto"/>
              <w:rPr>
                <w:rFonts w:hint="eastAsia" w:ascii="宋体" w:hAnsi="宋体" w:cs="宋体"/>
                <w:bCs/>
                <w:color w:val="auto"/>
                <w:sz w:val="24"/>
              </w:rPr>
            </w:pPr>
            <w:r>
              <w:rPr>
                <w:rFonts w:hint="eastAsia" w:ascii="宋体" w:hAnsi="宋体" w:cs="宋体"/>
                <w:color w:val="auto"/>
                <w:sz w:val="24"/>
                <w:szCs w:val="24"/>
              </w:rPr>
              <w:t>企业业绩：</w:t>
            </w: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年1月1日以来</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rPr>
              <w:t>投标企业完成过</w:t>
            </w:r>
            <w:r>
              <w:rPr>
                <w:rFonts w:hint="eastAsia" w:ascii="宋体" w:hAnsi="宋体" w:cs="宋体"/>
                <w:color w:val="auto"/>
                <w:sz w:val="24"/>
                <w:szCs w:val="24"/>
                <w:highlight w:val="none"/>
                <w:lang w:eastAsia="zh-CN"/>
              </w:rPr>
              <w:t>类似</w:t>
            </w:r>
            <w:r>
              <w:rPr>
                <w:rFonts w:hint="eastAsia" w:ascii="宋体" w:hAnsi="宋体" w:cs="宋体"/>
                <w:color w:val="auto"/>
                <w:sz w:val="24"/>
                <w:szCs w:val="24"/>
                <w:highlight w:val="none"/>
              </w:rPr>
              <w:t>项目业绩的</w:t>
            </w:r>
            <w:r>
              <w:rPr>
                <w:rFonts w:hint="eastAsia" w:ascii="宋体" w:hAnsi="宋体" w:cs="宋体"/>
                <w:color w:val="auto"/>
                <w:sz w:val="24"/>
                <w:szCs w:val="24"/>
                <w:highlight w:val="none"/>
                <w:lang w:eastAsia="zh-CN"/>
              </w:rPr>
              <w:t>，每</w:t>
            </w:r>
            <w:r>
              <w:rPr>
                <w:rFonts w:hint="eastAsia" w:ascii="宋体" w:hAnsi="宋体" w:cs="宋体"/>
                <w:color w:val="auto"/>
                <w:sz w:val="24"/>
                <w:szCs w:val="24"/>
                <w:highlight w:val="none"/>
              </w:rPr>
              <w:t>一项得</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分，最多得</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分，提供</w:t>
            </w:r>
            <w:r>
              <w:rPr>
                <w:rFonts w:hint="eastAsia" w:ascii="宋体" w:hAnsi="宋体" w:cs="宋体"/>
                <w:color w:val="auto"/>
                <w:sz w:val="24"/>
                <w:szCs w:val="24"/>
                <w:highlight w:val="none"/>
                <w:lang w:val="en-US" w:eastAsia="zh-CN"/>
              </w:rPr>
              <w:t>相关证明</w:t>
            </w:r>
            <w:r>
              <w:rPr>
                <w:rFonts w:hint="eastAsia" w:ascii="宋体" w:hAnsi="宋体" w:cs="宋体"/>
                <w:color w:val="auto"/>
                <w:kern w:val="0"/>
                <w:sz w:val="24"/>
                <w:highlight w:val="none"/>
              </w:rPr>
              <w:t>中标通知书或合同协议书</w:t>
            </w:r>
            <w:r>
              <w:rPr>
                <w:rFonts w:hint="eastAsia" w:ascii="宋体" w:hAnsi="宋体" w:cs="宋体"/>
                <w:color w:val="auto"/>
                <w:sz w:val="24"/>
                <w:szCs w:val="24"/>
                <w:highlight w:val="none"/>
                <w:lang w:val="en-US" w:eastAsia="zh-CN"/>
              </w:rPr>
              <w:t>原件扫描件</w:t>
            </w:r>
            <w:r>
              <w:rPr>
                <w:rFonts w:hint="eastAsia" w:ascii="宋体" w:hAnsi="宋体" w:cs="宋体"/>
                <w:color w:val="auto"/>
                <w:sz w:val="24"/>
                <w:szCs w:val="24"/>
                <w:highlight w:val="none"/>
                <w:lang w:eastAsia="zh-CN"/>
              </w:rPr>
              <w:t>。</w:t>
            </w:r>
          </w:p>
        </w:tc>
      </w:tr>
      <w:tr w14:paraId="14FC57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3" w:hRule="atLeast"/>
          <w:jc w:val="center"/>
        </w:trPr>
        <w:tc>
          <w:tcPr>
            <w:tcW w:w="0" w:type="auto"/>
            <w:vMerge w:val="continue"/>
            <w:tcBorders>
              <w:left w:val="single" w:color="auto" w:sz="4" w:space="0"/>
            </w:tcBorders>
            <w:noWrap w:val="0"/>
            <w:vAlign w:val="center"/>
          </w:tcPr>
          <w:p w14:paraId="43CAF67D">
            <w:pPr>
              <w:tabs>
                <w:tab w:val="left" w:pos="5130"/>
              </w:tabs>
              <w:adjustRightInd w:val="0"/>
              <w:snapToGrid w:val="0"/>
              <w:spacing w:line="360" w:lineRule="auto"/>
              <w:jc w:val="center"/>
              <w:rPr>
                <w:rFonts w:hint="eastAsia" w:ascii="宋体" w:hAnsi="宋体" w:cs="宋体"/>
                <w:bCs/>
                <w:color w:val="auto"/>
                <w:sz w:val="24"/>
              </w:rPr>
            </w:pPr>
          </w:p>
        </w:tc>
        <w:tc>
          <w:tcPr>
            <w:tcW w:w="1299" w:type="dxa"/>
            <w:noWrap w:val="0"/>
            <w:vAlign w:val="center"/>
          </w:tcPr>
          <w:p w14:paraId="45AF5D79">
            <w:pPr>
              <w:autoSpaceDE w:val="0"/>
              <w:autoSpaceDN w:val="0"/>
              <w:spacing w:line="400" w:lineRule="exact"/>
              <w:jc w:val="center"/>
              <w:rPr>
                <w:rFonts w:hint="eastAsia" w:ascii="宋体" w:hAnsi="宋体" w:cs="宋体"/>
                <w:color w:val="auto"/>
                <w:sz w:val="24"/>
                <w:szCs w:val="24"/>
              </w:rPr>
            </w:pPr>
            <w:r>
              <w:rPr>
                <w:rFonts w:hint="eastAsia" w:ascii="宋体" w:hAnsi="宋体" w:cs="宋体"/>
                <w:color w:val="auto"/>
                <w:sz w:val="24"/>
                <w:szCs w:val="24"/>
              </w:rPr>
              <w:t>安装调试</w:t>
            </w:r>
          </w:p>
          <w:p w14:paraId="0D408E0C">
            <w:pPr>
              <w:autoSpaceDE w:val="0"/>
              <w:autoSpaceDN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12分</w:t>
            </w:r>
            <w:r>
              <w:rPr>
                <w:rFonts w:hint="eastAsia" w:ascii="宋体" w:hAnsi="宋体" w:cs="宋体"/>
                <w:color w:val="auto"/>
                <w:sz w:val="24"/>
                <w:szCs w:val="24"/>
                <w:lang w:eastAsia="zh-CN"/>
              </w:rPr>
              <w:t>）</w:t>
            </w:r>
          </w:p>
        </w:tc>
        <w:tc>
          <w:tcPr>
            <w:tcW w:w="6272" w:type="dxa"/>
            <w:noWrap w:val="0"/>
            <w:vAlign w:val="center"/>
          </w:tcPr>
          <w:p w14:paraId="2DCE8635">
            <w:pPr>
              <w:keepNext w:val="0"/>
              <w:keepLines w:val="0"/>
              <w:pageBreakBefore w:val="0"/>
              <w:widowControl w:val="0"/>
              <w:kinsoku/>
              <w:wordWrap/>
              <w:overflowPunct/>
              <w:topLinePunct w:val="0"/>
              <w:autoSpaceDE w:val="0"/>
              <w:autoSpaceDN w:val="0"/>
              <w:bidi w:val="0"/>
              <w:adjustRightInd w:val="0"/>
              <w:snapToGrid w:val="0"/>
              <w:spacing w:line="288" w:lineRule="auto"/>
              <w:ind w:right="0" w:rightChars="0"/>
              <w:jc w:val="both"/>
              <w:textAlignment w:val="auto"/>
              <w:rPr>
                <w:rFonts w:hint="eastAsia" w:ascii="宋体" w:hAnsi="宋体" w:cs="宋体"/>
                <w:color w:val="auto"/>
                <w:sz w:val="24"/>
                <w:szCs w:val="24"/>
              </w:rPr>
            </w:pPr>
            <w:r>
              <w:rPr>
                <w:rFonts w:hint="eastAsia" w:ascii="宋体" w:hAnsi="宋体" w:cs="宋体"/>
                <w:color w:val="auto"/>
                <w:sz w:val="24"/>
                <w:szCs w:val="24"/>
              </w:rPr>
              <w:t>根据项目要求，提供安装质量保证和</w:t>
            </w:r>
            <w:r>
              <w:rPr>
                <w:rFonts w:hint="eastAsia" w:ascii="宋体" w:hAnsi="宋体" w:cs="宋体"/>
                <w:color w:val="auto"/>
                <w:sz w:val="24"/>
                <w:szCs w:val="24"/>
                <w:lang w:val="en-US" w:eastAsia="zh-CN"/>
              </w:rPr>
              <w:t>安装</w:t>
            </w:r>
            <w:r>
              <w:rPr>
                <w:rFonts w:hint="eastAsia" w:ascii="宋体" w:hAnsi="宋体" w:cs="宋体"/>
                <w:color w:val="auto"/>
                <w:sz w:val="24"/>
                <w:szCs w:val="24"/>
              </w:rPr>
              <w:t>调试方案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方案</w:t>
            </w:r>
            <w:r>
              <w:rPr>
                <w:rFonts w:hint="eastAsia" w:ascii="宋体" w:hAnsi="宋体" w:cs="宋体"/>
                <w:color w:val="auto"/>
                <w:sz w:val="24"/>
                <w:szCs w:val="24"/>
              </w:rPr>
              <w:t>包括</w:t>
            </w:r>
            <w:r>
              <w:rPr>
                <w:rFonts w:hint="eastAsia" w:ascii="宋体" w:hAnsi="宋体" w:cs="宋体"/>
                <w:color w:val="auto"/>
                <w:sz w:val="24"/>
                <w:szCs w:val="24"/>
                <w:lang w:eastAsia="zh-CN"/>
              </w:rPr>
              <w:t>：</w:t>
            </w:r>
            <w:r>
              <w:rPr>
                <w:rFonts w:hint="eastAsia" w:ascii="宋体" w:hAnsi="宋体" w:cs="宋体"/>
                <w:color w:val="auto"/>
                <w:sz w:val="24"/>
                <w:szCs w:val="24"/>
              </w:rPr>
              <w:t>供货方案、安装调试前期工作、人员配备、时间安排、工具配备、安装</w:t>
            </w:r>
            <w:r>
              <w:rPr>
                <w:rFonts w:hint="eastAsia" w:ascii="宋体" w:hAnsi="宋体" w:cs="宋体"/>
                <w:color w:val="auto"/>
                <w:sz w:val="24"/>
                <w:szCs w:val="24"/>
                <w:lang w:val="en-US" w:eastAsia="zh-CN"/>
              </w:rPr>
              <w:t>调试</w:t>
            </w:r>
            <w:r>
              <w:rPr>
                <w:rFonts w:hint="eastAsia" w:ascii="宋体" w:hAnsi="宋体" w:cs="宋体"/>
                <w:color w:val="auto"/>
                <w:sz w:val="24"/>
                <w:szCs w:val="24"/>
              </w:rPr>
              <w:t>方案等得</w:t>
            </w:r>
            <w:r>
              <w:rPr>
                <w:rFonts w:hint="eastAsia" w:ascii="宋体" w:hAnsi="宋体" w:cs="宋体"/>
                <w:color w:val="auto"/>
                <w:sz w:val="24"/>
                <w:szCs w:val="24"/>
                <w:lang w:val="en-US" w:eastAsia="zh-CN"/>
              </w:rPr>
              <w:t>12</w:t>
            </w:r>
            <w:r>
              <w:rPr>
                <w:rFonts w:hint="eastAsia" w:ascii="宋体" w:hAnsi="宋体" w:cs="宋体"/>
                <w:color w:val="auto"/>
                <w:sz w:val="24"/>
                <w:szCs w:val="24"/>
              </w:rPr>
              <w:t>分，缺项或不提供不得分。</w:t>
            </w:r>
          </w:p>
        </w:tc>
      </w:tr>
      <w:tr w14:paraId="2E5D8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39" w:hRule="atLeast"/>
          <w:jc w:val="center"/>
        </w:trPr>
        <w:tc>
          <w:tcPr>
            <w:tcW w:w="0" w:type="auto"/>
            <w:vMerge w:val="continue"/>
            <w:tcBorders>
              <w:left w:val="single" w:color="auto" w:sz="4" w:space="0"/>
            </w:tcBorders>
            <w:noWrap w:val="0"/>
            <w:vAlign w:val="center"/>
          </w:tcPr>
          <w:p w14:paraId="02FB5564">
            <w:pPr>
              <w:tabs>
                <w:tab w:val="left" w:pos="5130"/>
              </w:tabs>
              <w:adjustRightInd w:val="0"/>
              <w:snapToGrid w:val="0"/>
              <w:spacing w:line="360" w:lineRule="auto"/>
              <w:jc w:val="center"/>
              <w:rPr>
                <w:rFonts w:hint="eastAsia" w:ascii="宋体" w:hAnsi="宋体" w:cs="宋体"/>
                <w:bCs/>
                <w:color w:val="auto"/>
                <w:sz w:val="24"/>
              </w:rPr>
            </w:pPr>
          </w:p>
        </w:tc>
        <w:tc>
          <w:tcPr>
            <w:tcW w:w="1299" w:type="dxa"/>
            <w:noWrap w:val="0"/>
            <w:vAlign w:val="center"/>
          </w:tcPr>
          <w:p w14:paraId="7EC529B3">
            <w:pPr>
              <w:autoSpaceDE w:val="0"/>
              <w:autoSpaceDN w:val="0"/>
              <w:spacing w:line="400" w:lineRule="exact"/>
              <w:jc w:val="center"/>
              <w:rPr>
                <w:rFonts w:hint="eastAsia" w:ascii="宋体" w:hAnsi="宋体" w:cs="宋体"/>
                <w:color w:val="auto"/>
                <w:sz w:val="24"/>
                <w:szCs w:val="24"/>
              </w:rPr>
            </w:pPr>
            <w:r>
              <w:rPr>
                <w:rFonts w:hint="eastAsia" w:ascii="宋体" w:hAnsi="宋体" w:cs="宋体"/>
                <w:color w:val="auto"/>
                <w:sz w:val="24"/>
                <w:szCs w:val="24"/>
              </w:rPr>
              <w:t>服务承诺</w:t>
            </w:r>
          </w:p>
          <w:p w14:paraId="5DF1CE5E">
            <w:pPr>
              <w:autoSpaceDE w:val="0"/>
              <w:autoSpaceDN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w:t>
            </w:r>
            <w:r>
              <w:rPr>
                <w:rFonts w:hint="eastAsia" w:ascii="宋体" w:hAnsi="宋体" w:cs="宋体"/>
                <w:color w:val="auto"/>
                <w:sz w:val="24"/>
                <w:szCs w:val="24"/>
                <w:lang w:val="en-US" w:eastAsia="zh-CN"/>
              </w:rPr>
              <w:t>15</w:t>
            </w:r>
            <w:r>
              <w:rPr>
                <w:rFonts w:hint="eastAsia" w:ascii="宋体" w:hAnsi="宋体" w:cs="宋体"/>
                <w:color w:val="auto"/>
                <w:sz w:val="24"/>
                <w:szCs w:val="24"/>
              </w:rPr>
              <w:t>分</w:t>
            </w:r>
            <w:r>
              <w:rPr>
                <w:rFonts w:hint="eastAsia" w:ascii="宋体" w:hAnsi="宋体" w:cs="宋体"/>
                <w:color w:val="auto"/>
                <w:sz w:val="24"/>
                <w:szCs w:val="24"/>
                <w:lang w:eastAsia="zh-CN"/>
              </w:rPr>
              <w:t>）</w:t>
            </w:r>
          </w:p>
        </w:tc>
        <w:tc>
          <w:tcPr>
            <w:tcW w:w="6272" w:type="dxa"/>
            <w:noWrap w:val="0"/>
            <w:vAlign w:val="center"/>
          </w:tcPr>
          <w:p w14:paraId="2A571B56">
            <w:pPr>
              <w:keepNext w:val="0"/>
              <w:keepLines w:val="0"/>
              <w:pageBreakBefore w:val="0"/>
              <w:widowControl w:val="0"/>
              <w:numPr>
                <w:ilvl w:val="0"/>
                <w:numId w:val="26"/>
              </w:numPr>
              <w:kinsoku/>
              <w:wordWrap/>
              <w:overflowPunct/>
              <w:topLinePunct w:val="0"/>
              <w:autoSpaceDN/>
              <w:bidi w:val="0"/>
              <w:adjustRightInd w:val="0"/>
              <w:snapToGrid w:val="0"/>
              <w:spacing w:line="288" w:lineRule="auto"/>
              <w:ind w:right="0" w:righ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投标人的提供售后服务质量保证和方案（包括：维修保养方案、质保期、响应时间、维修技术人员、质保期内服务、质保期外服务等）得12分。每缺一项扣2分，扣完为止。</w:t>
            </w:r>
          </w:p>
          <w:p w14:paraId="528859BD">
            <w:pPr>
              <w:keepNext w:val="0"/>
              <w:keepLines w:val="0"/>
              <w:pageBreakBefore w:val="0"/>
              <w:widowControl w:val="0"/>
              <w:numPr>
                <w:ilvl w:val="0"/>
                <w:numId w:val="26"/>
              </w:numPr>
              <w:kinsoku/>
              <w:wordWrap/>
              <w:overflowPunct/>
              <w:topLinePunct w:val="0"/>
              <w:autoSpaceDE w:val="0"/>
              <w:autoSpaceDN w:val="0"/>
              <w:bidi w:val="0"/>
              <w:adjustRightInd w:val="0"/>
              <w:snapToGrid w:val="0"/>
              <w:spacing w:line="288" w:lineRule="auto"/>
              <w:ind w:left="0" w:leftChars="0" w:right="0" w:righ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投标人应承诺当采购人有应急服务需求时，投标人在接到通知后</w:t>
            </w:r>
            <w:bookmarkStart w:id="0" w:name="_GoBack"/>
            <w:bookmarkEnd w:id="0"/>
            <w:r>
              <w:rPr>
                <w:rFonts w:hint="eastAsia" w:ascii="宋体" w:hAnsi="宋体" w:eastAsia="宋体" w:cs="宋体"/>
                <w:color w:val="auto"/>
                <w:sz w:val="24"/>
                <w:szCs w:val="24"/>
                <w:lang w:val="en-US" w:eastAsia="zh-CN"/>
              </w:rPr>
              <w:t>，在1小时内做出响应，5小时内到达服务现场的得3分。不能承诺的不得分。</w:t>
            </w:r>
          </w:p>
        </w:tc>
      </w:tr>
    </w:tbl>
    <w:p w14:paraId="6F8ECAB7">
      <w:pPr>
        <w:spacing w:before="0" w:after="0" w:line="360" w:lineRule="auto"/>
        <w:ind w:left="0" w:right="-92" w:firstLine="0"/>
        <w:jc w:val="both"/>
        <w:rPr>
          <w:rFonts w:hint="default" w:ascii="宋体" w:hAnsi="宋体" w:eastAsia="宋体" w:cs="宋体"/>
          <w:color w:val="auto"/>
          <w:spacing w:val="0"/>
          <w:position w:val="0"/>
          <w:sz w:val="24"/>
          <w:shd w:val="clear" w:fill="auto"/>
          <w:lang w:val="en-US" w:eastAsia="zh-CN"/>
        </w:rPr>
      </w:pPr>
    </w:p>
    <w:p w14:paraId="37265E35">
      <w:pPr>
        <w:tabs>
          <w:tab w:val="left" w:pos="0"/>
          <w:tab w:val="left" w:pos="993"/>
          <w:tab w:val="left" w:pos="1134"/>
        </w:tabs>
        <w:spacing w:before="0" w:after="0" w:line="240" w:lineRule="auto"/>
        <w:ind w:right="0"/>
        <w:jc w:val="both"/>
        <w:rPr>
          <w:rFonts w:hint="eastAsia" w:ascii="宋体" w:hAnsi="宋体" w:eastAsia="宋体" w:cs="宋体"/>
          <w:color w:val="auto"/>
          <w:spacing w:val="0"/>
          <w:position w:val="0"/>
          <w:sz w:val="24"/>
          <w:shd w:val="clear" w:fill="auto"/>
          <w:lang w:val="en-US" w:eastAsia="zh-CN"/>
        </w:rPr>
      </w:pPr>
    </w:p>
    <w:p w14:paraId="290CC029">
      <w:pPr>
        <w:tabs>
          <w:tab w:val="left" w:pos="0"/>
          <w:tab w:val="left" w:pos="993"/>
          <w:tab w:val="left" w:pos="1134"/>
        </w:tabs>
        <w:spacing w:before="0" w:after="0" w:line="240" w:lineRule="auto"/>
        <w:ind w:left="0" w:right="0" w:firstLine="480"/>
        <w:jc w:val="both"/>
        <w:rPr>
          <w:rFonts w:hint="default" w:ascii="宋体" w:hAnsi="宋体" w:eastAsia="宋体" w:cs="宋体"/>
          <w:color w:val="auto"/>
          <w:spacing w:val="0"/>
          <w:position w:val="0"/>
          <w:sz w:val="24"/>
          <w:shd w:val="clear" w:fill="auto"/>
          <w:lang w:val="en-US" w:eastAsia="zh-CN"/>
        </w:rPr>
      </w:pPr>
    </w:p>
    <w:p w14:paraId="0547238D">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29F07F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57A933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1135DA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40932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8BC1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3DD09E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15A1C97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C520E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22C124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2864D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5B839C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3CDCD83">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1F13F9B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9FB100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A086D02">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61BC853">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A30A4AC">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3724BA0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5EE98A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228893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2CA29A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6030D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7D846B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52D65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5E352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2510A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3754BC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30F869">
      <w:pPr>
        <w:spacing w:before="0" w:after="0" w:line="560" w:lineRule="auto"/>
        <w:ind w:left="0" w:right="0" w:firstLine="0"/>
        <w:jc w:val="both"/>
        <w:rPr>
          <w:rFonts w:ascii="宋体" w:hAnsi="宋体" w:eastAsia="宋体" w:cs="宋体"/>
          <w:color w:val="auto"/>
          <w:spacing w:val="0"/>
          <w:position w:val="0"/>
          <w:sz w:val="24"/>
          <w:shd w:val="clear" w:fill="auto"/>
        </w:rPr>
      </w:pPr>
    </w:p>
    <w:p w14:paraId="4C0D3092">
      <w:pPr>
        <w:spacing w:before="0" w:after="0" w:line="240" w:lineRule="auto"/>
        <w:ind w:left="0" w:right="0" w:firstLine="0"/>
        <w:jc w:val="center"/>
        <w:rPr>
          <w:rFonts w:ascii="宋体" w:hAnsi="宋体" w:eastAsia="宋体" w:cs="宋体"/>
          <w:b/>
          <w:color w:val="auto"/>
          <w:spacing w:val="0"/>
          <w:position w:val="0"/>
          <w:sz w:val="24"/>
          <w:shd w:val="clear" w:fill="auto"/>
        </w:rPr>
      </w:pPr>
    </w:p>
    <w:p w14:paraId="34C52016">
      <w:pPr>
        <w:spacing w:before="0" w:after="0" w:line="240" w:lineRule="auto"/>
        <w:ind w:left="0" w:right="0" w:firstLine="0"/>
        <w:jc w:val="center"/>
        <w:rPr>
          <w:rFonts w:ascii="宋体" w:hAnsi="宋体" w:eastAsia="宋体" w:cs="宋体"/>
          <w:b/>
          <w:color w:val="auto"/>
          <w:spacing w:val="0"/>
          <w:position w:val="0"/>
          <w:sz w:val="24"/>
          <w:shd w:val="clear" w:fill="auto"/>
        </w:rPr>
      </w:pPr>
    </w:p>
    <w:p w14:paraId="69EB2F6E">
      <w:pPr>
        <w:spacing w:before="0" w:after="0" w:line="240" w:lineRule="auto"/>
        <w:ind w:left="0" w:right="0" w:firstLine="0"/>
        <w:jc w:val="center"/>
        <w:rPr>
          <w:rFonts w:ascii="宋体" w:hAnsi="宋体" w:eastAsia="宋体" w:cs="宋体"/>
          <w:b/>
          <w:color w:val="auto"/>
          <w:spacing w:val="0"/>
          <w:position w:val="0"/>
          <w:sz w:val="24"/>
          <w:shd w:val="clear" w:fill="auto"/>
        </w:rPr>
      </w:pPr>
    </w:p>
    <w:p w14:paraId="5D6AC0D8">
      <w:pPr>
        <w:spacing w:before="0" w:after="0" w:line="240" w:lineRule="auto"/>
        <w:ind w:left="0" w:right="0" w:firstLine="0"/>
        <w:jc w:val="center"/>
        <w:rPr>
          <w:rFonts w:ascii="宋体" w:hAnsi="宋体" w:eastAsia="宋体" w:cs="宋体"/>
          <w:b/>
          <w:color w:val="auto"/>
          <w:spacing w:val="0"/>
          <w:position w:val="0"/>
          <w:sz w:val="24"/>
          <w:shd w:val="clear" w:fill="auto"/>
        </w:rPr>
      </w:pPr>
    </w:p>
    <w:p w14:paraId="095F02A4">
      <w:pPr>
        <w:spacing w:before="0" w:after="0" w:line="240" w:lineRule="auto"/>
        <w:ind w:left="0" w:right="0" w:firstLine="0"/>
        <w:jc w:val="center"/>
        <w:rPr>
          <w:rFonts w:ascii="宋体" w:hAnsi="宋体" w:eastAsia="宋体" w:cs="宋体"/>
          <w:b/>
          <w:color w:val="auto"/>
          <w:spacing w:val="0"/>
          <w:position w:val="0"/>
          <w:sz w:val="24"/>
          <w:shd w:val="clear" w:fill="auto"/>
        </w:rPr>
      </w:pPr>
    </w:p>
    <w:p w14:paraId="0B7A1C41">
      <w:pPr>
        <w:spacing w:before="0" w:after="0" w:line="240" w:lineRule="auto"/>
        <w:ind w:left="0" w:right="0" w:firstLine="0"/>
        <w:jc w:val="center"/>
        <w:rPr>
          <w:rFonts w:ascii="宋体" w:hAnsi="宋体" w:eastAsia="宋体" w:cs="宋体"/>
          <w:b/>
          <w:color w:val="auto"/>
          <w:spacing w:val="0"/>
          <w:position w:val="0"/>
          <w:sz w:val="24"/>
          <w:shd w:val="clear" w:fill="auto"/>
        </w:rPr>
      </w:pPr>
    </w:p>
    <w:p w14:paraId="52E08631">
      <w:pPr>
        <w:spacing w:before="0" w:after="0" w:line="240" w:lineRule="auto"/>
        <w:ind w:left="0" w:right="0" w:firstLine="0"/>
        <w:jc w:val="center"/>
        <w:rPr>
          <w:rFonts w:ascii="宋体" w:hAnsi="宋体" w:eastAsia="宋体" w:cs="宋体"/>
          <w:b/>
          <w:color w:val="auto"/>
          <w:spacing w:val="0"/>
          <w:position w:val="0"/>
          <w:sz w:val="24"/>
          <w:shd w:val="clear" w:fill="auto"/>
        </w:rPr>
      </w:pPr>
    </w:p>
    <w:p w14:paraId="54C136BF">
      <w:pPr>
        <w:spacing w:before="0" w:after="0" w:line="240" w:lineRule="auto"/>
        <w:ind w:left="0" w:right="0" w:firstLine="0"/>
        <w:jc w:val="center"/>
        <w:rPr>
          <w:rFonts w:ascii="宋体" w:hAnsi="宋体" w:eastAsia="宋体" w:cs="宋体"/>
          <w:b/>
          <w:color w:val="auto"/>
          <w:spacing w:val="0"/>
          <w:position w:val="0"/>
          <w:sz w:val="24"/>
          <w:shd w:val="clear" w:fill="auto"/>
        </w:rPr>
      </w:pPr>
    </w:p>
    <w:p w14:paraId="15039A88">
      <w:pPr>
        <w:spacing w:before="0" w:after="0" w:line="240" w:lineRule="auto"/>
        <w:ind w:left="0" w:right="0" w:firstLine="0"/>
        <w:jc w:val="center"/>
        <w:rPr>
          <w:rFonts w:ascii="宋体" w:hAnsi="宋体" w:eastAsia="宋体" w:cs="宋体"/>
          <w:b/>
          <w:color w:val="auto"/>
          <w:spacing w:val="0"/>
          <w:position w:val="0"/>
          <w:sz w:val="24"/>
          <w:shd w:val="clear" w:fill="auto"/>
        </w:rPr>
      </w:pPr>
    </w:p>
    <w:p w14:paraId="1E6B5C24">
      <w:pPr>
        <w:spacing w:before="0" w:after="0" w:line="240" w:lineRule="auto"/>
        <w:ind w:left="0" w:right="0" w:firstLine="0"/>
        <w:jc w:val="center"/>
        <w:rPr>
          <w:rFonts w:ascii="宋体" w:hAnsi="宋体" w:eastAsia="宋体" w:cs="宋体"/>
          <w:b/>
          <w:color w:val="auto"/>
          <w:spacing w:val="0"/>
          <w:position w:val="0"/>
          <w:sz w:val="24"/>
          <w:shd w:val="clear" w:fill="auto"/>
        </w:rPr>
      </w:pPr>
    </w:p>
    <w:p w14:paraId="48125C5B">
      <w:pPr>
        <w:spacing w:before="0" w:after="0" w:line="240" w:lineRule="auto"/>
        <w:ind w:left="0" w:right="0" w:firstLine="0"/>
        <w:jc w:val="center"/>
        <w:rPr>
          <w:rFonts w:ascii="宋体" w:hAnsi="宋体" w:eastAsia="宋体" w:cs="宋体"/>
          <w:b/>
          <w:color w:val="auto"/>
          <w:spacing w:val="0"/>
          <w:position w:val="0"/>
          <w:sz w:val="24"/>
          <w:shd w:val="clear" w:fill="auto"/>
        </w:rPr>
      </w:pPr>
    </w:p>
    <w:p w14:paraId="3FD8D971">
      <w:pPr>
        <w:spacing w:before="0" w:after="0" w:line="240" w:lineRule="auto"/>
        <w:ind w:left="0" w:right="0" w:firstLine="0"/>
        <w:jc w:val="center"/>
        <w:rPr>
          <w:rFonts w:ascii="宋体" w:hAnsi="宋体" w:eastAsia="宋体" w:cs="宋体"/>
          <w:b/>
          <w:color w:val="auto"/>
          <w:spacing w:val="0"/>
          <w:position w:val="0"/>
          <w:sz w:val="24"/>
          <w:shd w:val="clear" w:fill="auto"/>
        </w:rPr>
      </w:pPr>
    </w:p>
    <w:p w14:paraId="109BDC35">
      <w:pPr>
        <w:spacing w:before="0" w:after="0" w:line="240" w:lineRule="auto"/>
        <w:ind w:left="0" w:right="0" w:firstLine="0"/>
        <w:jc w:val="center"/>
        <w:rPr>
          <w:rFonts w:ascii="宋体" w:hAnsi="宋体" w:eastAsia="宋体" w:cs="宋体"/>
          <w:b/>
          <w:color w:val="auto"/>
          <w:spacing w:val="0"/>
          <w:position w:val="0"/>
          <w:sz w:val="24"/>
          <w:shd w:val="clear" w:fill="auto"/>
        </w:rPr>
      </w:pPr>
    </w:p>
    <w:p w14:paraId="7D0B7C89">
      <w:pPr>
        <w:spacing w:before="0" w:after="0" w:line="240" w:lineRule="auto"/>
        <w:ind w:left="0" w:right="0" w:firstLine="0"/>
        <w:jc w:val="center"/>
        <w:rPr>
          <w:rFonts w:ascii="宋体" w:hAnsi="宋体" w:eastAsia="宋体" w:cs="宋体"/>
          <w:b/>
          <w:color w:val="auto"/>
          <w:spacing w:val="0"/>
          <w:position w:val="0"/>
          <w:sz w:val="24"/>
          <w:shd w:val="clear" w:fill="auto"/>
        </w:rPr>
      </w:pPr>
    </w:p>
    <w:p w14:paraId="6EFE190C">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17505DD0">
      <w:pPr>
        <w:numPr>
          <w:ilvl w:val="0"/>
          <w:numId w:val="0"/>
        </w:numPr>
        <w:spacing w:before="0" w:after="0" w:line="480" w:lineRule="auto"/>
        <w:ind w:left="350" w:leftChars="0"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采购内容：</w:t>
      </w:r>
    </w:p>
    <w:tbl>
      <w:tblPr>
        <w:tblStyle w:val="1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
        <w:gridCol w:w="1428"/>
        <w:gridCol w:w="5256"/>
        <w:gridCol w:w="841"/>
        <w:gridCol w:w="451"/>
      </w:tblGrid>
      <w:tr w14:paraId="73D3E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C43EA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6C9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F8F88C">
            <w:pPr>
              <w:keepNext w:val="0"/>
              <w:keepLines w:val="0"/>
              <w:widowControl/>
              <w:suppressLineNumbers w:val="0"/>
              <w:ind w:firstLineChars="10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主要技术参数和要求</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A40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8CE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r>
      <w:tr w14:paraId="0CBAA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7FA7695">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D8449BB">
            <w:pPr>
              <w:pStyle w:val="24"/>
              <w:spacing w:line="332" w:lineRule="auto"/>
              <w:rPr>
                <w:rFonts w:hint="eastAsia" w:ascii="宋体" w:hAnsi="宋体" w:eastAsia="宋体" w:cs="宋体"/>
                <w:sz w:val="20"/>
                <w:szCs w:val="20"/>
              </w:rPr>
            </w:pPr>
          </w:p>
          <w:p w14:paraId="5DE33D44">
            <w:pPr>
              <w:spacing w:before="55" w:line="229" w:lineRule="auto"/>
              <w:rPr>
                <w:rFonts w:hint="eastAsia" w:ascii="宋体" w:hAnsi="宋体" w:eastAsia="宋体" w:cs="宋体"/>
                <w:kern w:val="2"/>
                <w:sz w:val="20"/>
                <w:szCs w:val="20"/>
                <w:lang w:val="en-US" w:eastAsia="zh-CN" w:bidi="ar-SA"/>
              </w:rPr>
            </w:pPr>
            <w:r>
              <w:rPr>
                <w:rFonts w:hint="eastAsia" w:ascii="宋体" w:hAnsi="宋体" w:eastAsia="宋体" w:cs="宋体"/>
                <w:spacing w:val="7"/>
                <w:sz w:val="20"/>
                <w:szCs w:val="20"/>
              </w:rPr>
              <w:t>卫生间浴霸</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2813FCA">
            <w:pPr>
              <w:spacing w:before="189" w:line="194" w:lineRule="auto"/>
              <w:ind w:left="23" w:right="42" w:firstLine="18"/>
              <w:jc w:val="both"/>
              <w:rPr>
                <w:rFonts w:hint="eastAsia" w:ascii="宋体" w:hAnsi="宋体" w:eastAsia="宋体" w:cs="宋体"/>
                <w:kern w:val="2"/>
                <w:sz w:val="18"/>
                <w:szCs w:val="18"/>
                <w:lang w:val="en-US" w:eastAsia="zh-CN" w:bidi="ar-SA"/>
              </w:rPr>
            </w:pPr>
            <w:r>
              <w:rPr>
                <w:rFonts w:hint="eastAsia" w:ascii="宋体" w:hAnsi="宋体" w:eastAsia="宋体" w:cs="宋体"/>
                <w:spacing w:val="-2"/>
                <w:sz w:val="18"/>
                <w:szCs w:val="18"/>
              </w:rPr>
              <w:t>1.卫生间浴霸，2</w:t>
            </w:r>
            <w:r>
              <w:rPr>
                <w:rFonts w:hint="eastAsia" w:ascii="宋体" w:hAnsi="宋体" w:eastAsia="宋体" w:cs="宋体"/>
                <w:spacing w:val="-2"/>
                <w:sz w:val="18"/>
                <w:szCs w:val="18"/>
                <w:lang w:val="en-US" w:eastAsia="zh-CN"/>
              </w:rPr>
              <w:t>6</w:t>
            </w:r>
            <w:r>
              <w:rPr>
                <w:rFonts w:hint="eastAsia" w:ascii="宋体" w:hAnsi="宋体" w:eastAsia="宋体" w:cs="宋体"/>
                <w:spacing w:val="-2"/>
                <w:sz w:val="18"/>
                <w:szCs w:val="18"/>
              </w:rPr>
              <w:t>00W</w:t>
            </w:r>
            <w:r>
              <w:rPr>
                <w:rFonts w:hint="eastAsia" w:ascii="宋体" w:hAnsi="宋体" w:eastAsia="宋体" w:cs="宋体"/>
                <w:spacing w:val="-2"/>
                <w:sz w:val="18"/>
                <w:szCs w:val="18"/>
                <w:lang w:val="en-US" w:eastAsia="zh-CN"/>
              </w:rPr>
              <w:t>-3000W</w:t>
            </w:r>
            <w:r>
              <w:rPr>
                <w:rFonts w:hint="eastAsia" w:ascii="宋体" w:hAnsi="宋体" w:eastAsia="宋体" w:cs="宋体"/>
                <w:spacing w:val="-2"/>
                <w:sz w:val="18"/>
                <w:szCs w:val="18"/>
              </w:rPr>
              <w:t>单电机+1</w:t>
            </w:r>
            <w:r>
              <w:rPr>
                <w:rFonts w:hint="eastAsia" w:ascii="宋体" w:hAnsi="宋体" w:eastAsia="宋体" w:cs="宋体"/>
                <w:spacing w:val="-2"/>
                <w:sz w:val="18"/>
                <w:szCs w:val="18"/>
                <w:lang w:val="en-US" w:eastAsia="zh-CN"/>
              </w:rPr>
              <w:t>5</w:t>
            </w:r>
            <w:r>
              <w:rPr>
                <w:rFonts w:hint="eastAsia" w:ascii="宋体" w:hAnsi="宋体" w:eastAsia="宋体" w:cs="宋体"/>
                <w:spacing w:val="-2"/>
                <w:sz w:val="18"/>
                <w:szCs w:val="18"/>
              </w:rPr>
              <w:t>W</w:t>
            </w:r>
            <w:r>
              <w:rPr>
                <w:rFonts w:hint="eastAsia" w:ascii="宋体" w:hAnsi="宋体" w:eastAsia="宋体" w:cs="宋体"/>
                <w:spacing w:val="-2"/>
                <w:sz w:val="18"/>
                <w:szCs w:val="18"/>
                <w:lang w:val="en-US" w:eastAsia="zh-CN"/>
              </w:rPr>
              <w:t>-24W</w:t>
            </w:r>
            <w:r>
              <w:rPr>
                <w:rFonts w:hint="eastAsia" w:ascii="宋体" w:hAnsi="宋体" w:eastAsia="宋体" w:cs="宋体"/>
                <w:spacing w:val="-2"/>
                <w:sz w:val="18"/>
                <w:szCs w:val="18"/>
              </w:rPr>
              <w:t>照明+吹风/换气</w:t>
            </w:r>
            <w:r>
              <w:rPr>
                <w:rFonts w:hint="eastAsia" w:ascii="宋体" w:hAnsi="宋体" w:eastAsia="宋体" w:cs="宋体"/>
                <w:spacing w:val="-2"/>
                <w:sz w:val="18"/>
                <w:szCs w:val="18"/>
                <w:lang w:val="en-US" w:eastAsia="zh-CN"/>
              </w:rPr>
              <w:t>30W-</w:t>
            </w:r>
            <w:r>
              <w:rPr>
                <w:rFonts w:hint="eastAsia" w:ascii="宋体" w:hAnsi="宋体" w:eastAsia="宋体" w:cs="宋体"/>
                <w:spacing w:val="-2"/>
                <w:sz w:val="18"/>
                <w:szCs w:val="18"/>
              </w:rPr>
              <w:t>4</w:t>
            </w:r>
            <w:r>
              <w:rPr>
                <w:rFonts w:hint="eastAsia" w:ascii="宋体" w:hAnsi="宋体" w:eastAsia="宋体" w:cs="宋体"/>
                <w:spacing w:val="-2"/>
                <w:sz w:val="18"/>
                <w:szCs w:val="18"/>
                <w:lang w:val="en-US" w:eastAsia="zh-CN"/>
              </w:rPr>
              <w:t>6</w:t>
            </w:r>
            <w:r>
              <w:rPr>
                <w:rFonts w:hint="eastAsia" w:ascii="宋体" w:hAnsi="宋体" w:eastAsia="宋体" w:cs="宋体"/>
                <w:spacing w:val="-2"/>
                <w:sz w:val="18"/>
                <w:szCs w:val="18"/>
              </w:rPr>
              <w:t xml:space="preserve">W, </w:t>
            </w:r>
            <w:r>
              <w:rPr>
                <w:rFonts w:hint="eastAsia" w:ascii="宋体" w:hAnsi="宋体" w:eastAsia="宋体" w:cs="宋体"/>
                <w:spacing w:val="-2"/>
                <w:sz w:val="18"/>
                <w:szCs w:val="18"/>
                <w:lang w:val="en-US" w:eastAsia="zh-CN"/>
              </w:rPr>
              <w:t>规格</w:t>
            </w:r>
            <w:r>
              <w:rPr>
                <w:rFonts w:hint="eastAsia" w:ascii="宋体" w:hAnsi="宋体" w:cs="宋体"/>
                <w:spacing w:val="-2"/>
                <w:sz w:val="18"/>
                <w:szCs w:val="18"/>
                <w:lang w:val="en-US" w:eastAsia="zh-CN"/>
              </w:rPr>
              <w:t>：</w:t>
            </w:r>
            <w:r>
              <w:rPr>
                <w:rFonts w:hint="eastAsia" w:ascii="宋体" w:hAnsi="宋体" w:eastAsia="宋体" w:cs="宋体"/>
                <w:spacing w:val="-2"/>
                <w:sz w:val="18"/>
                <w:szCs w:val="18"/>
              </w:rPr>
              <w:t>300mm*600mm*85mm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92ECE9">
            <w:pPr>
              <w:pStyle w:val="24"/>
              <w:spacing w:line="332" w:lineRule="auto"/>
              <w:jc w:val="center"/>
              <w:rPr>
                <w:rFonts w:hint="eastAsia" w:ascii="宋体" w:hAnsi="宋体" w:eastAsia="宋体" w:cs="宋体"/>
                <w:sz w:val="18"/>
                <w:szCs w:val="18"/>
              </w:rPr>
            </w:pPr>
          </w:p>
          <w:p w14:paraId="0E85D4C7">
            <w:pPr>
              <w:spacing w:before="55" w:line="230" w:lineRule="exact"/>
              <w:ind w:firstLine="166" w:firstLineChars="100"/>
              <w:jc w:val="center"/>
              <w:rPr>
                <w:rFonts w:hint="eastAsia" w:ascii="宋体" w:hAnsi="宋体" w:eastAsia="宋体" w:cs="宋体"/>
                <w:kern w:val="2"/>
                <w:sz w:val="18"/>
                <w:szCs w:val="18"/>
                <w:lang w:val="en-US" w:eastAsia="zh-CN" w:bidi="ar-SA"/>
              </w:rPr>
            </w:pPr>
            <w:r>
              <w:rPr>
                <w:rFonts w:hint="eastAsia" w:ascii="宋体" w:hAnsi="宋体" w:eastAsia="宋体" w:cs="宋体"/>
                <w:spacing w:val="-7"/>
                <w:position w:val="1"/>
                <w:sz w:val="18"/>
                <w:szCs w:val="18"/>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DAFCFA">
            <w:pPr>
              <w:pStyle w:val="24"/>
              <w:spacing w:line="332" w:lineRule="auto"/>
              <w:jc w:val="center"/>
              <w:rPr>
                <w:rFonts w:hint="eastAsia" w:ascii="宋体" w:hAnsi="宋体" w:eastAsia="宋体" w:cs="宋体"/>
                <w:sz w:val="18"/>
                <w:szCs w:val="18"/>
              </w:rPr>
            </w:pPr>
          </w:p>
          <w:p w14:paraId="2E1E5932">
            <w:pPr>
              <w:spacing w:before="55" w:line="230" w:lineRule="auto"/>
              <w:jc w:val="center"/>
              <w:rPr>
                <w:rFonts w:hint="eastAsia" w:ascii="宋体" w:hAnsi="宋体" w:eastAsia="宋体" w:cs="宋体"/>
                <w:kern w:val="2"/>
                <w:sz w:val="18"/>
                <w:szCs w:val="18"/>
                <w:lang w:val="en-US" w:eastAsia="zh-CN" w:bidi="ar-SA"/>
              </w:rPr>
            </w:pPr>
            <w:r>
              <w:rPr>
                <w:rFonts w:hint="eastAsia" w:ascii="宋体" w:hAnsi="宋体" w:eastAsia="宋体" w:cs="宋体"/>
                <w:spacing w:val="1"/>
                <w:sz w:val="18"/>
                <w:szCs w:val="18"/>
              </w:rPr>
              <w:t>套</w:t>
            </w:r>
          </w:p>
        </w:tc>
      </w:tr>
      <w:tr w14:paraId="0EC1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AB12A22">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40F6D74">
            <w:pPr>
              <w:spacing w:before="55" w:line="229" w:lineRule="auto"/>
              <w:jc w:val="center"/>
              <w:rPr>
                <w:rFonts w:hint="eastAsia" w:ascii="宋体" w:hAnsi="宋体" w:eastAsia="宋体" w:cs="宋体"/>
                <w:spacing w:val="7"/>
                <w:sz w:val="20"/>
                <w:szCs w:val="20"/>
              </w:rPr>
            </w:pPr>
          </w:p>
          <w:p w14:paraId="4CBD480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卫生间镜子</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56FA211">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1.卫生间镜子，厚度</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2.6mm,</w:t>
            </w:r>
            <w:r>
              <w:rPr>
                <w:rFonts w:hint="eastAsia" w:ascii="宋体" w:hAnsi="宋体" w:eastAsia="宋体" w:cs="宋体"/>
                <w:spacing w:val="-2"/>
                <w:sz w:val="18"/>
                <w:szCs w:val="18"/>
                <w:lang w:val="en-US" w:eastAsia="zh-CN"/>
              </w:rPr>
              <w:t>尺寸</w:t>
            </w:r>
            <w:r>
              <w:rPr>
                <w:rFonts w:hint="eastAsia" w:ascii="宋体" w:hAnsi="宋体" w:eastAsia="宋体" w:cs="宋体"/>
                <w:spacing w:val="-2"/>
                <w:sz w:val="18"/>
                <w:szCs w:val="18"/>
                <w:lang w:eastAsia="zh-CN"/>
              </w:rPr>
              <w:t>：</w:t>
            </w:r>
            <w:r>
              <w:rPr>
                <w:rFonts w:hint="eastAsia" w:ascii="宋体" w:hAnsi="宋体" w:eastAsia="宋体" w:cs="宋体"/>
                <w:spacing w:val="-2"/>
                <w:sz w:val="18"/>
                <w:szCs w:val="18"/>
              </w:rPr>
              <w:t>430mm*560mm</w:t>
            </w:r>
            <w:r>
              <w:rPr>
                <w:rFonts w:hint="eastAsia" w:ascii="宋体" w:hAnsi="宋体" w:eastAsia="宋体" w:cs="宋体"/>
                <w:spacing w:val="-2"/>
                <w:sz w:val="18"/>
                <w:szCs w:val="18"/>
                <w:lang w:val="en-US" w:eastAsia="zh-CN"/>
              </w:rPr>
              <w:t xml:space="preserve"> </w:t>
            </w:r>
            <w:r>
              <w:rPr>
                <w:rFonts w:hint="eastAsia" w:ascii="宋体" w:hAnsi="宋体" w:eastAsia="宋体" w:cs="宋体"/>
                <w:spacing w:val="-2"/>
                <w:sz w:val="18"/>
                <w:szCs w:val="18"/>
              </w:rPr>
              <w:t>不锈钢边框</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E7002E">
            <w:pPr>
              <w:spacing w:before="55" w:line="230" w:lineRule="exact"/>
              <w:ind w:firstLine="166" w:firstLineChars="100"/>
              <w:jc w:val="center"/>
              <w:rPr>
                <w:rFonts w:hint="eastAsia" w:ascii="宋体" w:hAnsi="宋体" w:eastAsia="宋体" w:cs="宋体"/>
                <w:spacing w:val="-7"/>
                <w:position w:val="1"/>
                <w:sz w:val="18"/>
                <w:szCs w:val="18"/>
              </w:rPr>
            </w:pPr>
          </w:p>
          <w:p w14:paraId="2BE7B66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0CEE06">
            <w:pPr>
              <w:spacing w:before="55" w:line="230" w:lineRule="auto"/>
              <w:jc w:val="center"/>
              <w:rPr>
                <w:rFonts w:hint="eastAsia" w:ascii="宋体" w:hAnsi="宋体" w:eastAsia="宋体" w:cs="宋体"/>
                <w:spacing w:val="1"/>
                <w:sz w:val="18"/>
                <w:szCs w:val="18"/>
              </w:rPr>
            </w:pPr>
          </w:p>
          <w:p w14:paraId="0FE5D900">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7735D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8737FF">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65447A6">
            <w:pPr>
              <w:spacing w:before="55" w:line="229" w:lineRule="auto"/>
              <w:jc w:val="center"/>
              <w:rPr>
                <w:rFonts w:hint="eastAsia" w:ascii="宋体" w:hAnsi="宋体" w:eastAsia="宋体" w:cs="宋体"/>
                <w:spacing w:val="7"/>
                <w:sz w:val="20"/>
                <w:szCs w:val="20"/>
              </w:rPr>
            </w:pPr>
          </w:p>
          <w:p w14:paraId="572946E5">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房间木质衣柜</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A5910DC">
            <w:pPr>
              <w:keepNext w:val="0"/>
              <w:keepLines w:val="0"/>
              <w:pageBreakBefore w:val="0"/>
              <w:widowControl w:val="0"/>
              <w:numPr>
                <w:ilvl w:val="0"/>
                <w:numId w:val="0"/>
              </w:numPr>
              <w:kinsoku/>
              <w:wordWrap/>
              <w:overflowPunct/>
              <w:topLinePunct w:val="0"/>
              <w:autoSpaceDE/>
              <w:autoSpaceDN/>
              <w:bidi w:val="0"/>
              <w:adjustRightInd/>
              <w:snapToGrid/>
              <w:spacing w:before="189" w:line="120" w:lineRule="auto"/>
              <w:ind w:left="41" w:leftChars="0" w:right="42" w:rightChars="0"/>
              <w:textAlignment w:val="auto"/>
              <w:rPr>
                <w:rFonts w:ascii="宋体" w:hAnsi="宋体" w:eastAsia="宋体" w:cs="宋体"/>
                <w:spacing w:val="-2"/>
                <w:sz w:val="17"/>
                <w:szCs w:val="17"/>
              </w:rPr>
            </w:pPr>
            <w:r>
              <w:rPr>
                <w:rFonts w:hint="eastAsia" w:ascii="宋体" w:hAnsi="宋体" w:cs="宋体"/>
                <w:spacing w:val="-2"/>
                <w:sz w:val="17"/>
                <w:szCs w:val="17"/>
                <w:lang w:val="en-US" w:eastAsia="zh-CN"/>
              </w:rPr>
              <w:t>1.</w:t>
            </w:r>
            <w:r>
              <w:rPr>
                <w:rFonts w:ascii="宋体" w:hAnsi="宋体" w:eastAsia="宋体" w:cs="宋体"/>
                <w:spacing w:val="-2"/>
                <w:sz w:val="17"/>
                <w:szCs w:val="17"/>
              </w:rPr>
              <w:t>房间实木衣柜</w:t>
            </w:r>
            <w:r>
              <w:rPr>
                <w:rFonts w:hint="eastAsia" w:ascii="宋体" w:hAnsi="宋体" w:cs="宋体"/>
                <w:spacing w:val="-2"/>
                <w:sz w:val="17"/>
                <w:szCs w:val="17"/>
                <w:lang w:val="en-US" w:eastAsia="zh-CN"/>
              </w:rPr>
              <w:t>,</w:t>
            </w:r>
            <w:r>
              <w:rPr>
                <w:rFonts w:ascii="宋体" w:hAnsi="宋体" w:eastAsia="宋体" w:cs="宋体"/>
                <w:spacing w:val="-2"/>
                <w:sz w:val="17"/>
                <w:szCs w:val="17"/>
              </w:rPr>
              <w:t>带柜门</w:t>
            </w:r>
          </w:p>
          <w:p w14:paraId="5514DBAA">
            <w:pPr>
              <w:keepNext w:val="0"/>
              <w:keepLines w:val="0"/>
              <w:pageBreakBefore w:val="0"/>
              <w:widowControl w:val="0"/>
              <w:numPr>
                <w:ilvl w:val="0"/>
                <w:numId w:val="0"/>
              </w:numPr>
              <w:kinsoku/>
              <w:wordWrap/>
              <w:overflowPunct/>
              <w:topLinePunct w:val="0"/>
              <w:autoSpaceDE/>
              <w:autoSpaceDN/>
              <w:bidi w:val="0"/>
              <w:adjustRightInd/>
              <w:snapToGrid/>
              <w:spacing w:before="189" w:line="120" w:lineRule="auto"/>
              <w:ind w:left="41" w:leftChars="0" w:right="42" w:rightChars="0"/>
              <w:textAlignment w:val="auto"/>
              <w:rPr>
                <w:rFonts w:hint="default" w:ascii="宋体" w:hAnsi="宋体" w:eastAsia="宋体" w:cs="宋体"/>
                <w:spacing w:val="-2"/>
                <w:sz w:val="17"/>
                <w:szCs w:val="17"/>
                <w:lang w:val="en-US" w:eastAsia="zh-CN"/>
              </w:rPr>
            </w:pPr>
            <w:r>
              <w:rPr>
                <w:rFonts w:hint="eastAsia" w:ascii="宋体" w:hAnsi="宋体" w:cs="宋体"/>
                <w:spacing w:val="-2"/>
                <w:sz w:val="17"/>
                <w:szCs w:val="17"/>
                <w:lang w:val="en-US" w:eastAsia="zh-CN"/>
              </w:rPr>
              <w:t>2.</w:t>
            </w:r>
            <w:r>
              <w:rPr>
                <w:rFonts w:ascii="宋体" w:hAnsi="宋体" w:eastAsia="宋体" w:cs="宋体"/>
                <w:spacing w:val="-2"/>
                <w:sz w:val="17"/>
                <w:szCs w:val="17"/>
              </w:rPr>
              <w:t>板材厚度18mm,</w:t>
            </w:r>
            <w:r>
              <w:rPr>
                <w:rFonts w:hint="eastAsia" w:ascii="宋体" w:hAnsi="宋体" w:cs="宋体"/>
                <w:spacing w:val="-2"/>
                <w:sz w:val="17"/>
                <w:szCs w:val="17"/>
                <w:lang w:val="en-US" w:eastAsia="zh-CN"/>
              </w:rPr>
              <w:t>颜色：昭觉胡桃,E0级</w:t>
            </w:r>
          </w:p>
          <w:p w14:paraId="782B710D">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lang w:val="en-US" w:eastAsia="zh-CN"/>
              </w:rPr>
              <w:t>3.</w:t>
            </w:r>
            <w:r>
              <w:rPr>
                <w:rFonts w:ascii="宋体" w:hAnsi="宋体" w:eastAsia="宋体" w:cs="宋体"/>
                <w:spacing w:val="-2"/>
                <w:sz w:val="17"/>
                <w:szCs w:val="17"/>
              </w:rPr>
              <w:t>柜子进深550mm,柜子高度2800mm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6DE3D3">
            <w:pPr>
              <w:spacing w:before="55" w:line="230" w:lineRule="exact"/>
              <w:jc w:val="both"/>
              <w:rPr>
                <w:rFonts w:hint="eastAsia" w:ascii="宋体" w:hAnsi="宋体" w:eastAsia="宋体" w:cs="宋体"/>
                <w:spacing w:val="-7"/>
                <w:position w:val="1"/>
                <w:sz w:val="18"/>
                <w:szCs w:val="18"/>
              </w:rPr>
            </w:pPr>
          </w:p>
          <w:p w14:paraId="7BFEFDC1">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89.04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D851B6B">
            <w:pPr>
              <w:spacing w:before="55" w:line="230" w:lineRule="auto"/>
              <w:jc w:val="center"/>
              <w:rPr>
                <w:rFonts w:hint="eastAsia" w:ascii="宋体" w:hAnsi="宋体" w:eastAsia="宋体" w:cs="宋体"/>
                <w:spacing w:val="1"/>
                <w:sz w:val="18"/>
                <w:szCs w:val="18"/>
              </w:rPr>
            </w:pPr>
          </w:p>
          <w:p w14:paraId="7E2DE44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4C268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2"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E01A2D">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F76A7E">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入户门处木质饰面挂衣架（含挂 钩）</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14B8799">
            <w:pPr>
              <w:numPr>
                <w:ilvl w:val="0"/>
                <w:numId w:val="0"/>
              </w:numPr>
              <w:spacing w:before="189" w:line="194" w:lineRule="auto"/>
              <w:ind w:left="41" w:leftChars="0" w:right="42" w:rightChars="0"/>
              <w:rPr>
                <w:rFonts w:ascii="宋体" w:hAnsi="宋体" w:eastAsia="宋体" w:cs="宋体"/>
                <w:spacing w:val="-2"/>
                <w:sz w:val="17"/>
                <w:szCs w:val="17"/>
              </w:rPr>
            </w:pPr>
            <w:r>
              <w:rPr>
                <w:rFonts w:hint="eastAsia" w:ascii="宋体" w:hAnsi="宋体" w:cs="宋体"/>
                <w:spacing w:val="-2"/>
                <w:sz w:val="17"/>
                <w:szCs w:val="17"/>
                <w:lang w:val="en-US" w:eastAsia="zh-CN"/>
              </w:rPr>
              <w:t>1.</w:t>
            </w:r>
            <w:r>
              <w:rPr>
                <w:rFonts w:ascii="宋体" w:hAnsi="宋体" w:eastAsia="宋体" w:cs="宋体"/>
                <w:spacing w:val="-2"/>
                <w:sz w:val="17"/>
                <w:szCs w:val="17"/>
              </w:rPr>
              <w:t>名称:入户门处木质饰面挂衣架( 含挂钩）</w:t>
            </w:r>
          </w:p>
          <w:p w14:paraId="6D2D2386">
            <w:pPr>
              <w:numPr>
                <w:ilvl w:val="0"/>
                <w:numId w:val="0"/>
              </w:numPr>
              <w:spacing w:before="189" w:line="194" w:lineRule="auto"/>
              <w:ind w:left="41" w:leftChars="0" w:right="42" w:rightChars="0"/>
              <w:rPr>
                <w:rFonts w:hint="eastAsia" w:ascii="宋体" w:hAnsi="宋体" w:eastAsia="宋体" w:cs="宋体"/>
                <w:spacing w:val="-2"/>
                <w:sz w:val="17"/>
                <w:szCs w:val="17"/>
                <w:lang w:val="en-US" w:eastAsia="zh-CN"/>
              </w:rPr>
            </w:pPr>
            <w:r>
              <w:rPr>
                <w:rFonts w:hint="eastAsia" w:ascii="宋体" w:hAnsi="宋体" w:cs="宋体"/>
                <w:spacing w:val="-2"/>
                <w:sz w:val="17"/>
                <w:szCs w:val="17"/>
                <w:lang w:val="en-US" w:eastAsia="zh-CN"/>
              </w:rPr>
              <w:t>2.板材厚度</w:t>
            </w:r>
            <w:r>
              <w:rPr>
                <w:rFonts w:ascii="宋体" w:hAnsi="宋体" w:eastAsia="宋体" w:cs="宋体"/>
                <w:spacing w:val="-2"/>
                <w:sz w:val="17"/>
                <w:szCs w:val="17"/>
              </w:rPr>
              <w:t>18mm,</w:t>
            </w:r>
            <w:r>
              <w:rPr>
                <w:rFonts w:hint="eastAsia" w:ascii="宋体" w:hAnsi="宋体" w:cs="宋体"/>
                <w:spacing w:val="-2"/>
                <w:sz w:val="17"/>
                <w:szCs w:val="17"/>
                <w:lang w:val="en-US" w:eastAsia="zh-CN"/>
              </w:rPr>
              <w:t>颜色：昭觉胡桃,E0级</w:t>
            </w:r>
          </w:p>
          <w:p w14:paraId="422E0EEF">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lang w:val="en-US" w:eastAsia="zh-CN"/>
              </w:rPr>
              <w:t>3.尺寸：宽1000mm,高2200mm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4E2CE24">
            <w:pPr>
              <w:spacing w:before="55" w:line="230" w:lineRule="exact"/>
              <w:jc w:val="both"/>
              <w:rPr>
                <w:rFonts w:hint="eastAsia" w:ascii="宋体" w:hAnsi="宋体" w:eastAsia="宋体" w:cs="宋体"/>
                <w:spacing w:val="-7"/>
                <w:position w:val="1"/>
                <w:sz w:val="18"/>
                <w:szCs w:val="18"/>
              </w:rPr>
            </w:pPr>
          </w:p>
          <w:p w14:paraId="519F658B">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47.25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576199">
            <w:pPr>
              <w:spacing w:before="55" w:line="230" w:lineRule="auto"/>
              <w:jc w:val="center"/>
              <w:rPr>
                <w:rFonts w:hint="eastAsia" w:ascii="宋体" w:hAnsi="宋体" w:eastAsia="宋体" w:cs="宋体"/>
                <w:spacing w:val="1"/>
                <w:sz w:val="18"/>
                <w:szCs w:val="18"/>
              </w:rPr>
            </w:pPr>
          </w:p>
          <w:p w14:paraId="5B37AE7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4B8EE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4C37D6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AD345F">
            <w:pPr>
              <w:spacing w:before="55" w:line="229" w:lineRule="auto"/>
              <w:jc w:val="center"/>
              <w:rPr>
                <w:rFonts w:hint="eastAsia" w:ascii="宋体" w:hAnsi="宋体" w:eastAsia="宋体" w:cs="宋体"/>
                <w:spacing w:val="7"/>
                <w:sz w:val="20"/>
                <w:szCs w:val="20"/>
              </w:rPr>
            </w:pPr>
          </w:p>
          <w:p w14:paraId="358A68B7">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木质单人床（宽1 .5m）</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6919B8C">
            <w:pPr>
              <w:numPr>
                <w:ilvl w:val="0"/>
                <w:numId w:val="27"/>
              </w:numPr>
              <w:spacing w:before="189" w:line="194" w:lineRule="auto"/>
              <w:ind w:left="23" w:right="42" w:firstLine="18"/>
              <w:rPr>
                <w:rFonts w:ascii="宋体" w:hAnsi="宋体" w:eastAsia="宋体" w:cs="宋体"/>
                <w:spacing w:val="-2"/>
                <w:sz w:val="17"/>
                <w:szCs w:val="17"/>
              </w:rPr>
            </w:pPr>
            <w:r>
              <w:rPr>
                <w:rFonts w:ascii="宋体" w:hAnsi="宋体" w:eastAsia="宋体" w:cs="宋体"/>
                <w:spacing w:val="-2"/>
                <w:sz w:val="17"/>
                <w:szCs w:val="17"/>
              </w:rPr>
              <w:t>实木单人床</w:t>
            </w:r>
          </w:p>
          <w:p w14:paraId="6C5AC78B">
            <w:pPr>
              <w:keepNext w:val="0"/>
              <w:keepLines w:val="0"/>
              <w:pageBreakBefore w:val="0"/>
              <w:widowControl w:val="0"/>
              <w:numPr>
                <w:ilvl w:val="0"/>
                <w:numId w:val="0"/>
              </w:numPr>
              <w:kinsoku/>
              <w:wordWrap/>
              <w:overflowPunct/>
              <w:topLinePunct w:val="0"/>
              <w:autoSpaceDE/>
              <w:autoSpaceDN/>
              <w:bidi w:val="0"/>
              <w:adjustRightInd/>
              <w:snapToGrid/>
              <w:spacing w:before="189" w:line="120" w:lineRule="auto"/>
              <w:ind w:left="41" w:leftChars="0" w:right="42" w:rightChars="0"/>
              <w:textAlignment w:val="auto"/>
              <w:rPr>
                <w:rFonts w:ascii="宋体" w:hAnsi="宋体" w:eastAsia="宋体" w:cs="宋体"/>
                <w:spacing w:val="-2"/>
                <w:sz w:val="17"/>
                <w:szCs w:val="17"/>
              </w:rPr>
            </w:pPr>
            <w:r>
              <w:rPr>
                <w:rFonts w:hint="eastAsia" w:ascii="宋体" w:hAnsi="宋体" w:cs="宋体"/>
                <w:spacing w:val="-2"/>
                <w:sz w:val="17"/>
                <w:szCs w:val="17"/>
                <w:lang w:val="en-US" w:eastAsia="zh-CN"/>
              </w:rPr>
              <w:t>2.</w:t>
            </w:r>
            <w:r>
              <w:rPr>
                <w:rFonts w:ascii="宋体" w:hAnsi="宋体" w:eastAsia="宋体" w:cs="宋体"/>
                <w:spacing w:val="-2"/>
                <w:sz w:val="17"/>
                <w:szCs w:val="17"/>
              </w:rPr>
              <w:t>板材厚度18mm,</w:t>
            </w:r>
            <w:r>
              <w:rPr>
                <w:rFonts w:hint="eastAsia" w:ascii="宋体" w:hAnsi="宋体" w:cs="宋体"/>
                <w:spacing w:val="-2"/>
                <w:sz w:val="17"/>
                <w:szCs w:val="17"/>
                <w:lang w:val="en-US" w:eastAsia="zh-CN"/>
              </w:rPr>
              <w:t>颜色：昭觉胡桃,E0级</w:t>
            </w:r>
          </w:p>
          <w:p w14:paraId="1823FB7B">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lang w:val="en-US" w:eastAsia="zh-CN"/>
              </w:rPr>
              <w:t>3</w:t>
            </w:r>
            <w:r>
              <w:rPr>
                <w:rFonts w:ascii="宋体" w:hAnsi="宋体" w:eastAsia="宋体" w:cs="宋体"/>
                <w:spacing w:val="-2"/>
                <w:sz w:val="17"/>
                <w:szCs w:val="17"/>
              </w:rPr>
              <w:t>.尺寸： 1</w:t>
            </w:r>
            <w:r>
              <w:rPr>
                <w:rFonts w:hint="eastAsia" w:ascii="宋体" w:hAnsi="宋体" w:cs="宋体"/>
                <w:spacing w:val="-2"/>
                <w:sz w:val="17"/>
                <w:szCs w:val="17"/>
                <w:lang w:val="en-US" w:eastAsia="zh-CN"/>
              </w:rPr>
              <w:t>2</w:t>
            </w:r>
            <w:r>
              <w:rPr>
                <w:rFonts w:ascii="宋体" w:hAnsi="宋体" w:eastAsia="宋体" w:cs="宋体"/>
                <w:spacing w:val="-2"/>
                <w:sz w:val="17"/>
                <w:szCs w:val="17"/>
              </w:rPr>
              <w:t>00mm*20</w:t>
            </w:r>
            <w:r>
              <w:rPr>
                <w:rFonts w:hint="eastAsia" w:ascii="宋体" w:hAnsi="宋体" w:cs="宋体"/>
                <w:spacing w:val="-2"/>
                <w:sz w:val="17"/>
                <w:szCs w:val="17"/>
                <w:lang w:val="en-US" w:eastAsia="zh-CN"/>
              </w:rPr>
              <w:t>2</w:t>
            </w:r>
            <w:r>
              <w:rPr>
                <w:rFonts w:ascii="宋体" w:hAnsi="宋体" w:eastAsia="宋体" w:cs="宋体"/>
                <w:spacing w:val="-2"/>
                <w:sz w:val="17"/>
                <w:szCs w:val="17"/>
              </w:rPr>
              <w:t>0mm，40mm高床头</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0BC03A">
            <w:pPr>
              <w:spacing w:before="55" w:line="230" w:lineRule="exact"/>
              <w:jc w:val="both"/>
              <w:rPr>
                <w:rFonts w:hint="eastAsia" w:ascii="宋体" w:hAnsi="宋体" w:eastAsia="宋体" w:cs="宋体"/>
                <w:spacing w:val="-7"/>
                <w:position w:val="1"/>
                <w:sz w:val="18"/>
                <w:szCs w:val="18"/>
              </w:rPr>
            </w:pPr>
          </w:p>
          <w:p w14:paraId="7CB18A4F">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C2DC74">
            <w:pPr>
              <w:spacing w:before="55" w:line="230" w:lineRule="auto"/>
              <w:jc w:val="center"/>
              <w:rPr>
                <w:rFonts w:hint="eastAsia" w:ascii="宋体" w:hAnsi="宋体" w:eastAsia="宋体" w:cs="宋体"/>
                <w:spacing w:val="1"/>
                <w:sz w:val="18"/>
                <w:szCs w:val="18"/>
              </w:rPr>
            </w:pPr>
          </w:p>
          <w:p w14:paraId="1FA99FFC">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7E452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FBBADFE">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8D28C5">
            <w:pPr>
              <w:spacing w:before="55" w:line="229" w:lineRule="auto"/>
              <w:jc w:val="center"/>
              <w:rPr>
                <w:rFonts w:hint="eastAsia" w:ascii="宋体" w:hAnsi="宋体" w:eastAsia="宋体" w:cs="宋体"/>
                <w:spacing w:val="7"/>
                <w:sz w:val="20"/>
                <w:szCs w:val="20"/>
              </w:rPr>
            </w:pPr>
          </w:p>
          <w:p w14:paraId="3341DF2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床头柜</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3FEDD08">
            <w:pPr>
              <w:numPr>
                <w:ilvl w:val="0"/>
                <w:numId w:val="28"/>
              </w:numPr>
              <w:spacing w:before="189" w:line="194" w:lineRule="auto"/>
              <w:ind w:left="23" w:right="42" w:firstLine="18"/>
              <w:rPr>
                <w:rFonts w:ascii="宋体" w:hAnsi="宋体" w:eastAsia="宋体" w:cs="宋体"/>
                <w:spacing w:val="-2"/>
                <w:sz w:val="17"/>
                <w:szCs w:val="17"/>
              </w:rPr>
            </w:pPr>
            <w:r>
              <w:rPr>
                <w:rFonts w:ascii="宋体" w:hAnsi="宋体" w:eastAsia="宋体" w:cs="宋体"/>
                <w:spacing w:val="-2"/>
                <w:sz w:val="17"/>
                <w:szCs w:val="17"/>
              </w:rPr>
              <w:t>实木床头柜，双抽屉</w:t>
            </w:r>
          </w:p>
          <w:p w14:paraId="7E079F1C">
            <w:pPr>
              <w:numPr>
                <w:ilvl w:val="0"/>
                <w:numId w:val="0"/>
              </w:numPr>
              <w:spacing w:before="189" w:line="194" w:lineRule="auto"/>
              <w:ind w:left="41" w:leftChars="0" w:right="42" w:rightChars="0"/>
              <w:rPr>
                <w:rFonts w:ascii="宋体" w:hAnsi="宋体" w:eastAsia="宋体" w:cs="宋体"/>
                <w:spacing w:val="-2"/>
                <w:sz w:val="17"/>
                <w:szCs w:val="17"/>
              </w:rPr>
            </w:pPr>
            <w:r>
              <w:rPr>
                <w:rFonts w:hint="eastAsia" w:ascii="宋体" w:hAnsi="宋体" w:cs="宋体"/>
                <w:spacing w:val="-2"/>
                <w:sz w:val="17"/>
                <w:szCs w:val="17"/>
                <w:lang w:val="en-US" w:eastAsia="zh-CN"/>
              </w:rPr>
              <w:t>2.</w:t>
            </w:r>
            <w:r>
              <w:rPr>
                <w:rFonts w:ascii="宋体" w:hAnsi="宋体" w:eastAsia="宋体" w:cs="宋体"/>
                <w:spacing w:val="-2"/>
                <w:sz w:val="17"/>
                <w:szCs w:val="17"/>
              </w:rPr>
              <w:t>板材厚度18mm,</w:t>
            </w:r>
            <w:r>
              <w:rPr>
                <w:rFonts w:hint="eastAsia" w:ascii="宋体" w:hAnsi="宋体" w:cs="宋体"/>
                <w:spacing w:val="-2"/>
                <w:sz w:val="17"/>
                <w:szCs w:val="17"/>
                <w:lang w:val="en-US" w:eastAsia="zh-CN"/>
              </w:rPr>
              <w:t>颜色：昭觉胡桃,E0级</w:t>
            </w:r>
          </w:p>
          <w:p w14:paraId="7C1E32CE">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lang w:val="en-US" w:eastAsia="zh-CN"/>
              </w:rPr>
              <w:t>3</w:t>
            </w:r>
            <w:r>
              <w:rPr>
                <w:rFonts w:ascii="宋体" w:hAnsi="宋体" w:eastAsia="宋体" w:cs="宋体"/>
                <w:spacing w:val="-2"/>
                <w:sz w:val="17"/>
                <w:szCs w:val="17"/>
              </w:rPr>
              <w:t xml:space="preserve">.尺寸： </w:t>
            </w:r>
            <w:r>
              <w:rPr>
                <w:rFonts w:hint="eastAsia" w:ascii="宋体" w:hAnsi="宋体" w:eastAsia="宋体" w:cs="宋体"/>
                <w:spacing w:val="-2"/>
                <w:sz w:val="17"/>
                <w:szCs w:val="17"/>
              </w:rPr>
              <w:t>床头柜高480</w:t>
            </w:r>
            <w:r>
              <w:rPr>
                <w:rFonts w:hint="eastAsia" w:ascii="宋体" w:hAnsi="宋体" w:cs="宋体"/>
                <w:spacing w:val="-2"/>
                <w:sz w:val="17"/>
                <w:szCs w:val="17"/>
                <w:lang w:val="en-US" w:eastAsia="zh-CN"/>
              </w:rPr>
              <w:t>mm,</w:t>
            </w:r>
            <w:r>
              <w:rPr>
                <w:rFonts w:hint="eastAsia" w:ascii="宋体" w:hAnsi="宋体" w:eastAsia="宋体" w:cs="宋体"/>
                <w:spacing w:val="-2"/>
                <w:sz w:val="17"/>
                <w:szCs w:val="17"/>
              </w:rPr>
              <w:t xml:space="preserve"> 宽450</w:t>
            </w:r>
            <w:r>
              <w:rPr>
                <w:rFonts w:hint="eastAsia" w:ascii="宋体" w:hAnsi="宋体" w:cs="宋体"/>
                <w:spacing w:val="-2"/>
                <w:sz w:val="17"/>
                <w:szCs w:val="17"/>
                <w:lang w:val="en-US" w:eastAsia="zh-CN"/>
              </w:rPr>
              <w:t>mm</w:t>
            </w:r>
            <w:r>
              <w:rPr>
                <w:rFonts w:hint="eastAsia" w:ascii="宋体" w:hAnsi="宋体" w:eastAsia="宋体" w:cs="宋体"/>
                <w:spacing w:val="-2"/>
                <w:sz w:val="17"/>
                <w:szCs w:val="17"/>
              </w:rPr>
              <w:t xml:space="preserve"> </w:t>
            </w:r>
            <w:r>
              <w:rPr>
                <w:rFonts w:hint="eastAsia" w:ascii="宋体" w:hAnsi="宋体" w:cs="宋体"/>
                <w:spacing w:val="-2"/>
                <w:sz w:val="17"/>
                <w:szCs w:val="17"/>
                <w:lang w:val="en-US" w:eastAsia="zh-CN"/>
              </w:rPr>
              <w:t>,</w:t>
            </w:r>
            <w:r>
              <w:rPr>
                <w:rFonts w:hint="eastAsia" w:ascii="宋体" w:hAnsi="宋体" w:eastAsia="宋体" w:cs="宋体"/>
                <w:spacing w:val="-2"/>
                <w:sz w:val="17"/>
                <w:szCs w:val="17"/>
              </w:rPr>
              <w:t>深420</w:t>
            </w:r>
            <w:r>
              <w:rPr>
                <w:rFonts w:hint="eastAsia" w:ascii="宋体" w:hAnsi="宋体" w:cs="宋体"/>
                <w:spacing w:val="-2"/>
                <w:sz w:val="17"/>
                <w:szCs w:val="17"/>
                <w:lang w:val="en-US" w:eastAsia="zh-CN"/>
              </w:rPr>
              <w:t>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CE9960">
            <w:pPr>
              <w:spacing w:before="55" w:line="230" w:lineRule="exact"/>
              <w:jc w:val="both"/>
              <w:rPr>
                <w:rFonts w:hint="eastAsia" w:ascii="宋体" w:hAnsi="宋体" w:eastAsia="宋体" w:cs="宋体"/>
                <w:spacing w:val="-7"/>
                <w:position w:val="1"/>
                <w:sz w:val="18"/>
                <w:szCs w:val="18"/>
              </w:rPr>
            </w:pPr>
          </w:p>
          <w:p w14:paraId="0C48C376">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843872">
            <w:pPr>
              <w:spacing w:before="55" w:line="230" w:lineRule="auto"/>
              <w:jc w:val="center"/>
              <w:rPr>
                <w:rFonts w:hint="eastAsia" w:ascii="宋体" w:hAnsi="宋体" w:eastAsia="宋体" w:cs="宋体"/>
                <w:spacing w:val="1"/>
                <w:sz w:val="18"/>
                <w:szCs w:val="18"/>
              </w:rPr>
            </w:pPr>
          </w:p>
          <w:p w14:paraId="146F896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6159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3"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EDA1F42">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7806AF">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床头木饰面背景墙</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6248DBF">
            <w:pPr>
              <w:spacing w:before="189" w:line="194" w:lineRule="auto"/>
              <w:ind w:left="23" w:right="42" w:firstLine="18"/>
              <w:rPr>
                <w:rFonts w:ascii="宋体" w:hAnsi="宋体" w:eastAsia="宋体" w:cs="宋体"/>
                <w:spacing w:val="-2"/>
                <w:sz w:val="17"/>
                <w:szCs w:val="17"/>
              </w:rPr>
            </w:pPr>
            <w:r>
              <w:rPr>
                <w:rFonts w:ascii="宋体" w:hAnsi="宋体" w:eastAsia="宋体" w:cs="宋体"/>
                <w:spacing w:val="-2"/>
                <w:sz w:val="17"/>
                <w:szCs w:val="17"/>
              </w:rPr>
              <w:t>1.18mm阻燃板基层 ,木纹饰面板</w:t>
            </w:r>
          </w:p>
          <w:p w14:paraId="104E678D">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lang w:val="en-US" w:eastAsia="zh-CN"/>
              </w:rPr>
              <w:t>2.饰面板厚度：18mm,颜色：昭觉胡桃,E0级</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09B73A">
            <w:pPr>
              <w:spacing w:before="55" w:line="230" w:lineRule="exact"/>
              <w:jc w:val="both"/>
              <w:rPr>
                <w:rFonts w:hint="eastAsia" w:ascii="宋体" w:hAnsi="宋体" w:eastAsia="宋体" w:cs="宋体"/>
                <w:spacing w:val="-7"/>
                <w:position w:val="1"/>
                <w:sz w:val="18"/>
                <w:szCs w:val="18"/>
              </w:rPr>
            </w:pPr>
          </w:p>
          <w:p w14:paraId="4529D077">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7.56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356528">
            <w:pPr>
              <w:spacing w:before="55" w:line="230" w:lineRule="auto"/>
              <w:jc w:val="center"/>
              <w:rPr>
                <w:rFonts w:hint="eastAsia" w:ascii="宋体" w:hAnsi="宋体" w:eastAsia="宋体" w:cs="宋体"/>
                <w:spacing w:val="1"/>
                <w:sz w:val="18"/>
                <w:szCs w:val="18"/>
              </w:rPr>
            </w:pPr>
          </w:p>
          <w:p w14:paraId="57EED84E">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6E559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2C62653">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9975E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床垫</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2F73D1F">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1.床垫规格</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1200mm*2000mm*80mm</w:t>
            </w:r>
            <w:r>
              <w:rPr>
                <w:rFonts w:hint="eastAsia" w:ascii="宋体" w:hAnsi="宋体" w:eastAsia="宋体" w:cs="宋体"/>
                <w:spacing w:val="-2"/>
                <w:sz w:val="18"/>
                <w:szCs w:val="18"/>
                <w:lang w:val="en-US" w:eastAsia="zh-CN"/>
              </w:rPr>
              <w:t xml:space="preserve"> 材质：海绵，软硬适中</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5C13D4">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EB1122">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6A3C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2E022D0">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0F90F8">
            <w:pPr>
              <w:spacing w:before="55" w:line="229" w:lineRule="auto"/>
              <w:jc w:val="center"/>
              <w:rPr>
                <w:rFonts w:hint="eastAsia" w:ascii="宋体" w:hAnsi="宋体" w:eastAsia="宋体" w:cs="宋体"/>
                <w:spacing w:val="7"/>
                <w:sz w:val="20"/>
                <w:szCs w:val="20"/>
              </w:rPr>
            </w:pPr>
          </w:p>
          <w:p w14:paraId="4A7B383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 xml:space="preserve">防盗门  </w:t>
            </w:r>
            <w:r>
              <w:rPr>
                <w:rFonts w:hint="eastAsia" w:ascii="宋体" w:hAnsi="宋体" w:eastAsia="宋体" w:cs="宋体"/>
                <w:spacing w:val="7"/>
                <w:sz w:val="20"/>
                <w:szCs w:val="20"/>
                <w:lang w:eastAsia="zh-CN"/>
              </w:rPr>
              <w:t>（</w:t>
            </w:r>
            <w:r>
              <w:rPr>
                <w:rFonts w:hint="eastAsia" w:ascii="宋体" w:hAnsi="宋体" w:eastAsia="宋体" w:cs="宋体"/>
                <w:spacing w:val="7"/>
                <w:sz w:val="20"/>
                <w:szCs w:val="20"/>
              </w:rPr>
              <w:t>钢板门）</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A6EFD1D">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1.钢板门：镀锌钢 板厚度为2mm</w:t>
            </w:r>
          </w:p>
          <w:p w14:paraId="28D77EB5">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2.人脸指纹锁</w:t>
            </w:r>
          </w:p>
          <w:p w14:paraId="70291C2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3.电机</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F82DB6">
            <w:pPr>
              <w:spacing w:before="55" w:line="230" w:lineRule="exact"/>
              <w:jc w:val="both"/>
              <w:rPr>
                <w:rFonts w:hint="eastAsia" w:ascii="宋体" w:hAnsi="宋体" w:eastAsia="宋体" w:cs="宋体"/>
                <w:spacing w:val="-7"/>
                <w:position w:val="1"/>
                <w:sz w:val="18"/>
                <w:szCs w:val="18"/>
              </w:rPr>
            </w:pPr>
          </w:p>
          <w:p w14:paraId="4B1D160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22.13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03BF9B">
            <w:pPr>
              <w:spacing w:before="55" w:line="230" w:lineRule="auto"/>
              <w:jc w:val="center"/>
              <w:rPr>
                <w:rFonts w:hint="eastAsia" w:ascii="宋体" w:hAnsi="宋体" w:eastAsia="宋体" w:cs="宋体"/>
                <w:spacing w:val="1"/>
                <w:sz w:val="18"/>
                <w:szCs w:val="18"/>
              </w:rPr>
            </w:pPr>
          </w:p>
          <w:p w14:paraId="3E8F1FBE">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74C6F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863029F">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4E6A8A">
            <w:pPr>
              <w:spacing w:before="55" w:line="229" w:lineRule="auto"/>
              <w:jc w:val="center"/>
              <w:rPr>
                <w:rFonts w:hint="eastAsia" w:ascii="宋体" w:hAnsi="宋体" w:eastAsia="宋体" w:cs="宋体"/>
                <w:spacing w:val="7"/>
                <w:sz w:val="20"/>
                <w:szCs w:val="20"/>
              </w:rPr>
            </w:pPr>
          </w:p>
          <w:p w14:paraId="0894AADA">
            <w:pPr>
              <w:spacing w:before="55" w:line="229" w:lineRule="auto"/>
              <w:jc w:val="center"/>
              <w:rPr>
                <w:rFonts w:hint="eastAsia" w:ascii="宋体" w:hAnsi="宋体" w:eastAsia="宋体" w:cs="宋体"/>
                <w:spacing w:val="7"/>
                <w:sz w:val="20"/>
                <w:szCs w:val="20"/>
              </w:rPr>
            </w:pPr>
          </w:p>
          <w:p w14:paraId="178E2034">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电动伸缩门</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D4F95FB">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1.双面长城管： 主料7*10   2.0</w:t>
            </w:r>
          </w:p>
          <w:p w14:paraId="3CF86DD1">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2.侧移电机电机</w:t>
            </w:r>
          </w:p>
          <w:p w14:paraId="10B4213D">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3.轨道： 8米</w:t>
            </w:r>
          </w:p>
          <w:p w14:paraId="48C5ABB1">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4.线位5个</w:t>
            </w:r>
          </w:p>
          <w:p w14:paraId="7F6825F1">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5.轮子4个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BD487B">
            <w:pPr>
              <w:spacing w:before="55" w:line="230" w:lineRule="exact"/>
              <w:jc w:val="both"/>
              <w:rPr>
                <w:rFonts w:hint="eastAsia" w:ascii="宋体" w:hAnsi="宋体" w:eastAsia="宋体" w:cs="宋体"/>
                <w:spacing w:val="-7"/>
                <w:position w:val="1"/>
                <w:sz w:val="18"/>
                <w:szCs w:val="18"/>
              </w:rPr>
            </w:pPr>
          </w:p>
          <w:p w14:paraId="289E8761">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13.12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5821DE">
            <w:pPr>
              <w:spacing w:before="55" w:line="230" w:lineRule="auto"/>
              <w:jc w:val="center"/>
              <w:rPr>
                <w:rFonts w:hint="eastAsia" w:ascii="宋体" w:hAnsi="宋体" w:eastAsia="宋体" w:cs="宋体"/>
                <w:spacing w:val="1"/>
                <w:sz w:val="18"/>
                <w:szCs w:val="18"/>
              </w:rPr>
            </w:pPr>
          </w:p>
          <w:p w14:paraId="7CE7B2AE">
            <w:pPr>
              <w:spacing w:before="55" w:line="230" w:lineRule="auto"/>
              <w:jc w:val="center"/>
              <w:rPr>
                <w:rFonts w:hint="eastAsia" w:ascii="宋体" w:hAnsi="宋体" w:eastAsia="宋体" w:cs="宋体"/>
                <w:spacing w:val="1"/>
                <w:sz w:val="18"/>
                <w:szCs w:val="18"/>
              </w:rPr>
            </w:pPr>
          </w:p>
          <w:p w14:paraId="7D8B4E05">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2E089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BA2482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C9B376E">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BDE18DA">
            <w:pPr>
              <w:spacing w:before="55" w:line="229" w:lineRule="auto"/>
              <w:jc w:val="center"/>
              <w:rPr>
                <w:rFonts w:hint="eastAsia" w:ascii="宋体" w:hAnsi="宋体" w:eastAsia="宋体" w:cs="宋体"/>
                <w:spacing w:val="7"/>
                <w:sz w:val="20"/>
                <w:szCs w:val="20"/>
              </w:rPr>
            </w:pPr>
          </w:p>
          <w:p w14:paraId="57A0D1C6">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警卫室办公桌椅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E8E96AC">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1.尺寸： 1600mm*770mm*700mm</w:t>
            </w:r>
          </w:p>
          <w:p w14:paraId="4FDDB30F">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2.18mm密度板，带 抽屉、柜子</w:t>
            </w:r>
          </w:p>
          <w:p w14:paraId="2A0CABBB">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3.座椅一个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15B809">
            <w:pPr>
              <w:spacing w:before="55" w:line="230" w:lineRule="exact"/>
              <w:ind w:firstLine="166" w:firstLineChars="100"/>
              <w:jc w:val="center"/>
              <w:rPr>
                <w:rFonts w:hint="eastAsia" w:ascii="宋体" w:hAnsi="宋体" w:eastAsia="宋体" w:cs="宋体"/>
                <w:spacing w:val="-7"/>
                <w:position w:val="1"/>
                <w:sz w:val="18"/>
                <w:szCs w:val="18"/>
              </w:rPr>
            </w:pPr>
          </w:p>
          <w:p w14:paraId="38F1F4DE">
            <w:pPr>
              <w:spacing w:before="55" w:line="230" w:lineRule="exact"/>
              <w:ind w:firstLine="166" w:firstLineChars="100"/>
              <w:jc w:val="center"/>
              <w:rPr>
                <w:rFonts w:hint="eastAsia" w:ascii="宋体" w:hAnsi="宋体" w:eastAsia="宋体" w:cs="宋体"/>
                <w:spacing w:val="-7"/>
                <w:position w:val="1"/>
                <w:sz w:val="18"/>
                <w:szCs w:val="18"/>
              </w:rPr>
            </w:pPr>
          </w:p>
          <w:p w14:paraId="32E2C7B9">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89D350">
            <w:pPr>
              <w:spacing w:before="55" w:line="230" w:lineRule="auto"/>
              <w:jc w:val="center"/>
              <w:rPr>
                <w:rFonts w:hint="eastAsia" w:ascii="宋体" w:hAnsi="宋体" w:eastAsia="宋体" w:cs="宋体"/>
                <w:spacing w:val="1"/>
                <w:sz w:val="18"/>
                <w:szCs w:val="18"/>
              </w:rPr>
            </w:pPr>
          </w:p>
          <w:p w14:paraId="71E87830">
            <w:pPr>
              <w:spacing w:before="55" w:line="230" w:lineRule="auto"/>
              <w:jc w:val="center"/>
              <w:rPr>
                <w:rFonts w:hint="eastAsia" w:ascii="宋体" w:hAnsi="宋体" w:eastAsia="宋体" w:cs="宋体"/>
                <w:spacing w:val="1"/>
                <w:sz w:val="18"/>
                <w:szCs w:val="18"/>
              </w:rPr>
            </w:pPr>
          </w:p>
          <w:p w14:paraId="1589BF8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3D51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A753D4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34D5DC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6123455">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DFC417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40C7CD">
            <w:pPr>
              <w:spacing w:before="55" w:line="229" w:lineRule="auto"/>
              <w:jc w:val="center"/>
              <w:rPr>
                <w:rFonts w:hint="eastAsia" w:ascii="宋体" w:hAnsi="宋体" w:eastAsia="宋体" w:cs="宋体"/>
                <w:spacing w:val="7"/>
                <w:sz w:val="20"/>
                <w:szCs w:val="20"/>
              </w:rPr>
            </w:pPr>
          </w:p>
          <w:p w14:paraId="39E08FE1">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入口三合一中空 钢化玻璃门</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FC6BD80">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1.108系列断桥  铝边框35面窗纱一 体，厚度1.8mm</w:t>
            </w:r>
          </w:p>
          <w:p w14:paraId="61E2BF13">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2.中空钢化(5+20+5mm)，白色边框</w:t>
            </w:r>
          </w:p>
          <w:p w14:paraId="0ED67C5F">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3.入口动态人脸识 别、密码刷卡三合 一中空钢化玻璃门</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4BEE188">
            <w:pPr>
              <w:spacing w:before="55" w:line="230" w:lineRule="exact"/>
              <w:jc w:val="both"/>
              <w:rPr>
                <w:rFonts w:hint="eastAsia" w:ascii="宋体" w:hAnsi="宋体" w:eastAsia="宋体" w:cs="宋体"/>
                <w:spacing w:val="-7"/>
                <w:position w:val="1"/>
                <w:sz w:val="18"/>
                <w:szCs w:val="18"/>
              </w:rPr>
            </w:pPr>
          </w:p>
          <w:p w14:paraId="7FD22AD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11.55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6A9C95">
            <w:pPr>
              <w:spacing w:before="55" w:line="230" w:lineRule="auto"/>
              <w:jc w:val="center"/>
              <w:rPr>
                <w:rFonts w:hint="eastAsia" w:ascii="宋体" w:hAnsi="宋体" w:eastAsia="宋体" w:cs="宋体"/>
                <w:spacing w:val="1"/>
                <w:sz w:val="18"/>
                <w:szCs w:val="18"/>
              </w:rPr>
            </w:pPr>
          </w:p>
          <w:p w14:paraId="18BF92B0">
            <w:pPr>
              <w:spacing w:before="55" w:line="230" w:lineRule="auto"/>
              <w:jc w:val="center"/>
              <w:rPr>
                <w:rFonts w:hint="eastAsia" w:ascii="宋体" w:hAnsi="宋体" w:eastAsia="宋体" w:cs="宋体"/>
                <w:spacing w:val="1"/>
                <w:sz w:val="18"/>
                <w:szCs w:val="18"/>
              </w:rPr>
            </w:pPr>
          </w:p>
          <w:p w14:paraId="14E53A1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54414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0B2166B">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8F297B3">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C39B73">
            <w:pPr>
              <w:spacing w:before="55" w:line="229" w:lineRule="auto"/>
              <w:jc w:val="center"/>
              <w:rPr>
                <w:rFonts w:hint="eastAsia" w:ascii="宋体" w:hAnsi="宋体" w:eastAsia="宋体" w:cs="宋体"/>
                <w:spacing w:val="7"/>
                <w:sz w:val="20"/>
                <w:szCs w:val="20"/>
              </w:rPr>
            </w:pPr>
          </w:p>
          <w:p w14:paraId="32842DA2">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办公桌椅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5272C48">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1.尺寸： 1600mm*770mm*700mm</w:t>
            </w:r>
          </w:p>
          <w:p w14:paraId="4911A9E5">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2.18mm密度板，带 抽屉、柜子</w:t>
            </w:r>
          </w:p>
          <w:p w14:paraId="4E738382">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3.座椅一个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5E3920">
            <w:pPr>
              <w:spacing w:before="55" w:line="230" w:lineRule="exact"/>
              <w:ind w:firstLine="166" w:firstLineChars="100"/>
              <w:jc w:val="center"/>
              <w:rPr>
                <w:rFonts w:hint="eastAsia" w:ascii="宋体" w:hAnsi="宋体" w:eastAsia="宋体" w:cs="宋体"/>
                <w:spacing w:val="-7"/>
                <w:position w:val="1"/>
                <w:sz w:val="18"/>
                <w:szCs w:val="18"/>
              </w:rPr>
            </w:pPr>
          </w:p>
          <w:p w14:paraId="3BF94251">
            <w:pPr>
              <w:spacing w:before="55" w:line="230" w:lineRule="exact"/>
              <w:ind w:firstLine="166" w:firstLineChars="100"/>
              <w:jc w:val="center"/>
              <w:rPr>
                <w:rFonts w:hint="eastAsia" w:ascii="宋体" w:hAnsi="宋体" w:eastAsia="宋体" w:cs="宋体"/>
                <w:spacing w:val="-7"/>
                <w:position w:val="1"/>
                <w:sz w:val="18"/>
                <w:szCs w:val="18"/>
              </w:rPr>
            </w:pPr>
          </w:p>
          <w:p w14:paraId="1441631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C20C47">
            <w:pPr>
              <w:spacing w:before="55" w:line="230" w:lineRule="auto"/>
              <w:jc w:val="center"/>
              <w:rPr>
                <w:rFonts w:hint="eastAsia" w:ascii="宋体" w:hAnsi="宋体" w:eastAsia="宋体" w:cs="宋体"/>
                <w:spacing w:val="1"/>
                <w:sz w:val="18"/>
                <w:szCs w:val="18"/>
              </w:rPr>
            </w:pPr>
          </w:p>
          <w:p w14:paraId="35D1AA96">
            <w:pPr>
              <w:spacing w:before="55" w:line="230" w:lineRule="auto"/>
              <w:jc w:val="center"/>
              <w:rPr>
                <w:rFonts w:hint="eastAsia" w:ascii="宋体" w:hAnsi="宋体" w:eastAsia="宋体" w:cs="宋体"/>
                <w:spacing w:val="1"/>
                <w:sz w:val="18"/>
                <w:szCs w:val="18"/>
              </w:rPr>
            </w:pPr>
          </w:p>
          <w:p w14:paraId="3ECD22DD">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项</w:t>
            </w:r>
          </w:p>
        </w:tc>
      </w:tr>
      <w:tr w14:paraId="63305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CD25B95">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15CEEB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CAFCA63">
            <w:pPr>
              <w:spacing w:before="55" w:line="229" w:lineRule="auto"/>
              <w:jc w:val="center"/>
              <w:rPr>
                <w:rFonts w:hint="eastAsia" w:ascii="宋体" w:hAnsi="宋体" w:eastAsia="宋体" w:cs="宋体"/>
                <w:spacing w:val="7"/>
                <w:sz w:val="20"/>
                <w:szCs w:val="20"/>
              </w:rPr>
            </w:pPr>
          </w:p>
          <w:p w14:paraId="6AB2A25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室内消火栓</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BA1F961">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1.消防箱及安装： 冷轧钢板，玻璃面</w:t>
            </w:r>
          </w:p>
          <w:p w14:paraId="53E06D88">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w:t>
            </w:r>
            <w:r>
              <w:rPr>
                <w:rFonts w:hint="eastAsia" w:ascii="宋体" w:hAnsi="宋体" w:eastAsia="宋体" w:cs="宋体"/>
                <w:spacing w:val="-2"/>
                <w:sz w:val="18"/>
                <w:szCs w:val="18"/>
                <w:lang w:val="en-US" w:eastAsia="zh-CN"/>
              </w:rPr>
              <w:t>规格</w:t>
            </w:r>
            <w:r>
              <w:rPr>
                <w:rFonts w:hint="eastAsia" w:ascii="宋体" w:hAnsi="宋体" w:eastAsia="宋体" w:cs="宋体"/>
                <w:spacing w:val="-2"/>
                <w:sz w:val="18"/>
                <w:szCs w:val="18"/>
              </w:rPr>
              <w:t>： 800*650*240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C3B7B7C">
            <w:pPr>
              <w:spacing w:before="55" w:line="230" w:lineRule="exact"/>
              <w:ind w:firstLine="332" w:firstLineChars="200"/>
              <w:jc w:val="both"/>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C90565">
            <w:pPr>
              <w:spacing w:before="55" w:line="230" w:lineRule="auto"/>
              <w:jc w:val="center"/>
              <w:rPr>
                <w:rFonts w:hint="eastAsia" w:ascii="宋体" w:hAnsi="宋体" w:eastAsia="宋体" w:cs="宋体"/>
                <w:spacing w:val="1"/>
                <w:sz w:val="18"/>
                <w:szCs w:val="18"/>
              </w:rPr>
            </w:pPr>
          </w:p>
          <w:p w14:paraId="1D8A2B4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14CD7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87C332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1D6D36E">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A2A8E43">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真皮沙发及茶几</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08E5C64">
            <w:pPr>
              <w:spacing w:before="189" w:line="194" w:lineRule="auto"/>
              <w:ind w:left="23" w:right="42" w:firstLine="18"/>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rPr>
              <w:t>1.真皮三人座沙发 ,茶几</w:t>
            </w:r>
            <w:r>
              <w:rPr>
                <w:rFonts w:hint="eastAsia" w:ascii="宋体" w:hAnsi="宋体" w:eastAsia="宋体" w:cs="宋体"/>
                <w:spacing w:val="-2"/>
                <w:sz w:val="18"/>
                <w:szCs w:val="18"/>
                <w:lang w:val="en-US" w:eastAsia="zh-CN"/>
              </w:rPr>
              <w:t xml:space="preserve">        </w:t>
            </w:r>
            <w:r>
              <w:rPr>
                <w:rFonts w:hint="eastAsia" w:ascii="宋体" w:hAnsi="宋体" w:cs="宋体"/>
                <w:spacing w:val="-2"/>
                <w:sz w:val="18"/>
                <w:szCs w:val="18"/>
                <w:lang w:val="en-US" w:eastAsia="zh-CN"/>
              </w:rPr>
              <w:t xml:space="preserve"> </w:t>
            </w:r>
            <w:r>
              <w:rPr>
                <w:rFonts w:hint="eastAsia" w:ascii="宋体" w:hAnsi="宋体" w:eastAsia="宋体" w:cs="宋体"/>
                <w:spacing w:val="-2"/>
                <w:sz w:val="18"/>
                <w:szCs w:val="18"/>
                <w:lang w:val="en-US" w:eastAsia="zh-CN"/>
              </w:rPr>
              <w:t xml:space="preserve">  2.</w:t>
            </w:r>
            <w:r>
              <w:rPr>
                <w:rFonts w:hint="eastAsia" w:ascii="宋体" w:hAnsi="宋体" w:cs="宋体"/>
                <w:spacing w:val="-2"/>
                <w:sz w:val="18"/>
                <w:szCs w:val="18"/>
                <w:lang w:val="en-US" w:eastAsia="zh-CN"/>
              </w:rPr>
              <w:t>规格</w:t>
            </w:r>
            <w:r>
              <w:rPr>
                <w:rFonts w:hint="eastAsia" w:ascii="宋体" w:hAnsi="宋体" w:eastAsia="宋体" w:cs="宋体"/>
                <w:spacing w:val="-2"/>
                <w:sz w:val="18"/>
                <w:szCs w:val="18"/>
                <w:lang w:val="en-US" w:eastAsia="zh-CN"/>
              </w:rPr>
              <w:t>190*85*88cm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E48A8F">
            <w:pPr>
              <w:spacing w:before="55" w:line="230" w:lineRule="exact"/>
              <w:ind w:firstLine="332" w:firstLineChars="200"/>
              <w:jc w:val="both"/>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0E4B8C">
            <w:pPr>
              <w:spacing w:before="55" w:line="230" w:lineRule="auto"/>
              <w:jc w:val="center"/>
              <w:rPr>
                <w:rFonts w:hint="eastAsia" w:ascii="宋体" w:hAnsi="宋体" w:eastAsia="宋体" w:cs="宋体"/>
                <w:spacing w:val="1"/>
                <w:sz w:val="18"/>
                <w:szCs w:val="18"/>
              </w:rPr>
            </w:pPr>
          </w:p>
          <w:p w14:paraId="22409C4E">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项</w:t>
            </w:r>
          </w:p>
        </w:tc>
      </w:tr>
      <w:tr w14:paraId="18C4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6DE0A4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133D3C2">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31350B2">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81FDAB">
            <w:pPr>
              <w:spacing w:before="55" w:line="229" w:lineRule="auto"/>
              <w:jc w:val="center"/>
              <w:rPr>
                <w:rFonts w:hint="eastAsia" w:ascii="宋体" w:hAnsi="宋体" w:eastAsia="宋体" w:cs="宋体"/>
                <w:spacing w:val="7"/>
                <w:sz w:val="20"/>
                <w:szCs w:val="20"/>
              </w:rPr>
            </w:pPr>
          </w:p>
          <w:p w14:paraId="4429E800">
            <w:pPr>
              <w:spacing w:before="55" w:line="229" w:lineRule="auto"/>
              <w:jc w:val="center"/>
              <w:rPr>
                <w:rFonts w:hint="eastAsia" w:ascii="宋体" w:hAnsi="宋体" w:eastAsia="宋体" w:cs="宋体"/>
                <w:spacing w:val="7"/>
                <w:sz w:val="20"/>
                <w:szCs w:val="20"/>
              </w:rPr>
            </w:pPr>
          </w:p>
          <w:p w14:paraId="426CE907">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不锈钢雨篷</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9F8EAB9">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1.304不锈刚结构  造型，变径梁120mmx7Omm,雨蓬连接管DN5O镀锌钢管,  挑出宽度1500mm,5mm十5mm中空钢化玻璃</w:t>
            </w:r>
          </w:p>
          <w:p w14:paraId="4B7F2808">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2.雨蓬与墙体连接是化学螺栓与墙体固定</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AF0958">
            <w:pPr>
              <w:spacing w:before="55" w:line="230" w:lineRule="exact"/>
              <w:jc w:val="both"/>
              <w:rPr>
                <w:rFonts w:hint="eastAsia" w:ascii="宋体" w:hAnsi="宋体" w:eastAsia="宋体" w:cs="宋体"/>
                <w:spacing w:val="-7"/>
                <w:position w:val="1"/>
                <w:sz w:val="18"/>
                <w:szCs w:val="18"/>
              </w:rPr>
            </w:pPr>
          </w:p>
          <w:p w14:paraId="2D0F03DB">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EFAF86">
            <w:pPr>
              <w:spacing w:before="55" w:line="230" w:lineRule="auto"/>
              <w:jc w:val="center"/>
              <w:rPr>
                <w:rFonts w:hint="eastAsia" w:ascii="宋体" w:hAnsi="宋体" w:eastAsia="宋体" w:cs="宋体"/>
                <w:spacing w:val="1"/>
                <w:sz w:val="18"/>
                <w:szCs w:val="18"/>
              </w:rPr>
            </w:pPr>
          </w:p>
          <w:p w14:paraId="07D31A87">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m2</w:t>
            </w:r>
          </w:p>
        </w:tc>
      </w:tr>
      <w:tr w14:paraId="33C93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1EB02B1">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FD7DEAD">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268D868">
            <w:pPr>
              <w:spacing w:before="55" w:line="229" w:lineRule="auto"/>
              <w:jc w:val="center"/>
              <w:rPr>
                <w:rFonts w:hint="eastAsia" w:ascii="宋体" w:hAnsi="宋体" w:eastAsia="宋体" w:cs="宋体"/>
                <w:spacing w:val="7"/>
                <w:sz w:val="20"/>
                <w:szCs w:val="20"/>
              </w:rPr>
            </w:pPr>
          </w:p>
          <w:p w14:paraId="0AC67ABF">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烘洗一体机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22CA249">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1.2个洗衣房各</w:t>
            </w:r>
            <w:r>
              <w:rPr>
                <w:rFonts w:hint="eastAsia" w:ascii="宋体" w:hAnsi="宋体" w:eastAsia="宋体" w:cs="宋体"/>
                <w:spacing w:val="-2"/>
                <w:sz w:val="18"/>
                <w:szCs w:val="18"/>
                <w:lang w:val="en-US" w:eastAsia="zh-CN"/>
              </w:rPr>
              <w:t>1</w:t>
            </w:r>
            <w:r>
              <w:rPr>
                <w:rFonts w:hint="eastAsia" w:ascii="宋体" w:hAnsi="宋体" w:eastAsia="宋体" w:cs="宋体"/>
                <w:spacing w:val="-2"/>
                <w:sz w:val="18"/>
                <w:szCs w:val="18"/>
              </w:rPr>
              <w:t>个 烘洗一体机</w:t>
            </w:r>
          </w:p>
          <w:p w14:paraId="736830A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2.烘干机参数:烘干容量≥10公斤，双引擎热泵技术，标准干衣时间100分钟，变频电机。</w:t>
            </w:r>
            <w:r>
              <w:rPr>
                <w:rFonts w:hint="eastAsia" w:ascii="宋体" w:hAnsi="宋体" w:eastAsia="宋体" w:cs="宋体"/>
                <w:spacing w:val="-2"/>
                <w:sz w:val="18"/>
                <w:szCs w:val="18"/>
                <w:lang w:val="en-US" w:eastAsia="zh-CN"/>
              </w:rPr>
              <w:t xml:space="preserve"> </w:t>
            </w:r>
            <w:r>
              <w:rPr>
                <w:rFonts w:hint="eastAsia" w:ascii="宋体" w:hAnsi="宋体" w:eastAsia="宋体" w:cs="宋体"/>
                <w:spacing w:val="-2"/>
                <w:sz w:val="18"/>
                <w:szCs w:val="18"/>
              </w:rPr>
              <w:t>洗衣机型号：容量≥10公斤，变频电机，</w:t>
            </w:r>
            <w:r>
              <w:rPr>
                <w:rFonts w:hint="eastAsia" w:ascii="宋体" w:hAnsi="宋体" w:eastAsia="宋体" w:cs="宋体"/>
                <w:spacing w:val="-2"/>
                <w:sz w:val="18"/>
                <w:szCs w:val="18"/>
                <w:highlight w:val="none"/>
                <w:u w:val="none"/>
              </w:rPr>
              <w:t>一级能效</w:t>
            </w:r>
            <w:r>
              <w:rPr>
                <w:rFonts w:hint="eastAsia" w:ascii="宋体" w:hAnsi="宋体" w:eastAsia="宋体" w:cs="宋体"/>
                <w:spacing w:val="-2"/>
                <w:sz w:val="18"/>
                <w:szCs w:val="18"/>
              </w:rPr>
              <w:t>。</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64AE01">
            <w:pPr>
              <w:spacing w:before="55" w:line="230" w:lineRule="exact"/>
              <w:ind w:firstLine="166" w:firstLineChars="100"/>
              <w:jc w:val="center"/>
              <w:rPr>
                <w:rFonts w:hint="eastAsia" w:ascii="宋体" w:hAnsi="宋体" w:eastAsia="宋体" w:cs="宋体"/>
                <w:spacing w:val="-7"/>
                <w:position w:val="1"/>
                <w:sz w:val="18"/>
                <w:szCs w:val="18"/>
              </w:rPr>
            </w:pPr>
          </w:p>
          <w:p w14:paraId="5997151B">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0FEF1B6">
            <w:pPr>
              <w:spacing w:before="55" w:line="230" w:lineRule="auto"/>
              <w:jc w:val="center"/>
              <w:rPr>
                <w:rFonts w:hint="eastAsia" w:ascii="宋体" w:hAnsi="宋体" w:eastAsia="宋体" w:cs="宋体"/>
                <w:spacing w:val="1"/>
                <w:sz w:val="18"/>
                <w:szCs w:val="18"/>
              </w:rPr>
            </w:pPr>
          </w:p>
          <w:p w14:paraId="0B80D521">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20C8F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27FBBBB">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0B071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扫把簸箕套装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DF24E42">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型号E2396，塑料材质</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72E1B3">
            <w:pPr>
              <w:spacing w:before="55" w:line="230" w:lineRule="exact"/>
              <w:jc w:val="both"/>
              <w:rPr>
                <w:rFonts w:hint="eastAsia" w:ascii="宋体" w:hAnsi="宋体" w:eastAsia="宋体" w:cs="宋体"/>
                <w:spacing w:val="-7"/>
                <w:position w:val="1"/>
                <w:sz w:val="18"/>
                <w:szCs w:val="18"/>
              </w:rPr>
            </w:pPr>
          </w:p>
          <w:p w14:paraId="0C2E058D">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410D8E7">
            <w:pPr>
              <w:spacing w:before="55" w:line="230" w:lineRule="auto"/>
              <w:jc w:val="center"/>
              <w:rPr>
                <w:rFonts w:hint="eastAsia" w:ascii="宋体" w:hAnsi="宋体" w:eastAsia="宋体" w:cs="宋体"/>
                <w:spacing w:val="1"/>
                <w:sz w:val="18"/>
                <w:szCs w:val="18"/>
              </w:rPr>
            </w:pPr>
          </w:p>
          <w:p w14:paraId="0BE31C25">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77AC0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5"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2F00C0F">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173C42F">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11CB6E6">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56E0DA6">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AD32E6">
            <w:pPr>
              <w:spacing w:before="55" w:line="229" w:lineRule="auto"/>
              <w:jc w:val="center"/>
              <w:rPr>
                <w:rFonts w:hint="eastAsia" w:ascii="宋体" w:hAnsi="宋体" w:eastAsia="宋体" w:cs="宋体"/>
                <w:spacing w:val="7"/>
                <w:sz w:val="20"/>
                <w:szCs w:val="20"/>
              </w:rPr>
            </w:pPr>
          </w:p>
          <w:p w14:paraId="30510A57">
            <w:pPr>
              <w:spacing w:before="55" w:line="229" w:lineRule="auto"/>
              <w:jc w:val="center"/>
              <w:rPr>
                <w:rFonts w:hint="eastAsia" w:ascii="宋体" w:hAnsi="宋体" w:eastAsia="宋体" w:cs="宋体"/>
                <w:spacing w:val="7"/>
                <w:sz w:val="20"/>
                <w:szCs w:val="20"/>
              </w:rPr>
            </w:pPr>
          </w:p>
          <w:p w14:paraId="79E6B2CB">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拖把</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09E339C">
            <w:pPr>
              <w:spacing w:before="259" w:line="195" w:lineRule="auto"/>
              <w:ind w:left="29" w:right="87" w:firstLine="12"/>
              <w:jc w:val="both"/>
              <w:rPr>
                <w:rFonts w:hint="eastAsia" w:ascii="宋体" w:hAnsi="宋体" w:eastAsia="宋体" w:cs="宋体"/>
                <w:sz w:val="18"/>
                <w:szCs w:val="18"/>
              </w:rPr>
            </w:pPr>
            <w:r>
              <w:rPr>
                <w:rFonts w:hint="eastAsia" w:ascii="宋体" w:hAnsi="宋体" w:eastAsia="宋体" w:cs="宋体"/>
                <w:spacing w:val="-3"/>
                <w:sz w:val="18"/>
                <w:szCs w:val="18"/>
              </w:rPr>
              <w:t>1.型号：</w:t>
            </w:r>
            <w:r>
              <w:rPr>
                <w:rFonts w:hint="eastAsia" w:ascii="宋体" w:hAnsi="宋体" w:eastAsia="宋体" w:cs="宋体"/>
                <w:spacing w:val="-44"/>
                <w:sz w:val="18"/>
                <w:szCs w:val="18"/>
              </w:rPr>
              <w:t xml:space="preserve"> </w:t>
            </w:r>
            <w:r>
              <w:rPr>
                <w:rFonts w:hint="eastAsia" w:ascii="宋体" w:hAnsi="宋体" w:eastAsia="宋体" w:cs="宋体"/>
                <w:spacing w:val="-3"/>
                <w:sz w:val="18"/>
                <w:szCs w:val="18"/>
              </w:rPr>
              <w:t>SL-256，</w:t>
            </w:r>
            <w:r>
              <w:rPr>
                <w:rFonts w:hint="eastAsia" w:ascii="宋体" w:hAnsi="宋体" w:eastAsia="宋体" w:cs="宋体"/>
                <w:sz w:val="18"/>
                <w:szCs w:val="18"/>
              </w:rPr>
              <w:t xml:space="preserve"> </w:t>
            </w:r>
            <w:r>
              <w:rPr>
                <w:rFonts w:hint="eastAsia" w:ascii="宋体" w:hAnsi="宋体" w:eastAsia="宋体" w:cs="宋体"/>
                <w:spacing w:val="2"/>
                <w:sz w:val="18"/>
                <w:szCs w:val="18"/>
              </w:rPr>
              <w:t xml:space="preserve">杆材质：不锈钢， </w:t>
            </w:r>
            <w:r>
              <w:rPr>
                <w:rFonts w:hint="eastAsia" w:ascii="宋体" w:hAnsi="宋体" w:eastAsia="宋体" w:cs="宋体"/>
                <w:spacing w:val="6"/>
                <w:sz w:val="18"/>
                <w:szCs w:val="18"/>
              </w:rPr>
              <w:t>杆高度1250</w:t>
            </w:r>
            <w:r>
              <w:rPr>
                <w:rFonts w:hint="eastAsia" w:ascii="宋体" w:hAnsi="宋体" w:eastAsia="宋体" w:cs="宋体"/>
                <w:sz w:val="18"/>
                <w:szCs w:val="18"/>
              </w:rPr>
              <w:t>mm</w:t>
            </w:r>
          </w:p>
          <w:p w14:paraId="5F7E9547">
            <w:pPr>
              <w:spacing w:before="1" w:line="211" w:lineRule="auto"/>
              <w:ind w:left="32" w:right="43" w:hanging="2"/>
              <w:jc w:val="both"/>
              <w:rPr>
                <w:rFonts w:hint="eastAsia" w:ascii="宋体" w:hAnsi="宋体" w:eastAsia="宋体" w:cs="宋体"/>
                <w:sz w:val="18"/>
                <w:szCs w:val="18"/>
              </w:rPr>
            </w:pPr>
            <w:r>
              <w:rPr>
                <w:rFonts w:hint="eastAsia" w:ascii="宋体" w:hAnsi="宋体" w:eastAsia="宋体" w:cs="宋体"/>
                <w:spacing w:val="6"/>
                <w:sz w:val="18"/>
                <w:szCs w:val="18"/>
              </w:rPr>
              <w:t>2.拖布材质：超细</w:t>
            </w:r>
            <w:r>
              <w:rPr>
                <w:rFonts w:hint="eastAsia" w:ascii="宋体" w:hAnsi="宋体" w:eastAsia="宋体" w:cs="宋体"/>
                <w:spacing w:val="7"/>
                <w:sz w:val="18"/>
                <w:szCs w:val="18"/>
              </w:rPr>
              <w:t xml:space="preserve"> </w:t>
            </w:r>
            <w:r>
              <w:rPr>
                <w:rFonts w:hint="eastAsia" w:ascii="宋体" w:hAnsi="宋体" w:eastAsia="宋体" w:cs="宋体"/>
                <w:spacing w:val="6"/>
                <w:sz w:val="18"/>
                <w:szCs w:val="18"/>
              </w:rPr>
              <w:t>纤维，拖布长度38</w:t>
            </w:r>
            <w:r>
              <w:rPr>
                <w:rFonts w:hint="eastAsia" w:ascii="宋体" w:hAnsi="宋体" w:eastAsia="宋体" w:cs="宋体"/>
                <w:spacing w:val="-1"/>
                <w:position w:val="-1"/>
                <w:sz w:val="18"/>
                <w:szCs w:val="18"/>
              </w:rPr>
              <w:t>cm</w:t>
            </w:r>
          </w:p>
          <w:p w14:paraId="3005C101">
            <w:pPr>
              <w:spacing w:line="194" w:lineRule="auto"/>
              <w:ind w:left="31"/>
              <w:jc w:val="both"/>
              <w:rPr>
                <w:rFonts w:hint="eastAsia" w:ascii="宋体" w:hAnsi="宋体" w:eastAsia="宋体" w:cs="宋体"/>
                <w:spacing w:val="-2"/>
                <w:sz w:val="18"/>
                <w:szCs w:val="18"/>
                <w:lang w:val="en-US" w:eastAsia="zh-CN"/>
              </w:rPr>
            </w:pPr>
            <w:r>
              <w:rPr>
                <w:rFonts w:hint="eastAsia" w:ascii="宋体" w:hAnsi="宋体" w:eastAsia="宋体" w:cs="宋体"/>
                <w:spacing w:val="6"/>
                <w:sz w:val="18"/>
                <w:szCs w:val="18"/>
              </w:rPr>
              <w:t>3.桶材质：塑料,</w:t>
            </w:r>
            <w:r>
              <w:rPr>
                <w:rFonts w:hint="eastAsia" w:ascii="宋体" w:hAnsi="宋体" w:eastAsia="宋体" w:cs="宋体"/>
                <w:spacing w:val="1"/>
                <w:sz w:val="18"/>
                <w:szCs w:val="18"/>
              </w:rPr>
              <w:t>尺寸：</w:t>
            </w:r>
            <w:r>
              <w:rPr>
                <w:rFonts w:hint="eastAsia" w:ascii="宋体" w:hAnsi="宋体" w:eastAsia="宋体" w:cs="宋体"/>
                <w:spacing w:val="-36"/>
                <w:sz w:val="18"/>
                <w:szCs w:val="18"/>
              </w:rPr>
              <w:t xml:space="preserve"> </w:t>
            </w:r>
            <w:r>
              <w:rPr>
                <w:rFonts w:hint="eastAsia" w:ascii="宋体" w:hAnsi="宋体" w:eastAsia="宋体" w:cs="宋体"/>
                <w:spacing w:val="1"/>
                <w:sz w:val="18"/>
                <w:szCs w:val="18"/>
              </w:rPr>
              <w:t>186</w:t>
            </w:r>
            <w:r>
              <w:rPr>
                <w:rFonts w:hint="eastAsia" w:ascii="宋体" w:hAnsi="宋体" w:eastAsia="宋体" w:cs="宋体"/>
                <w:sz w:val="18"/>
                <w:szCs w:val="18"/>
              </w:rPr>
              <w:t>mm</w:t>
            </w:r>
            <w:r>
              <w:rPr>
                <w:rFonts w:hint="eastAsia" w:ascii="宋体" w:hAnsi="宋体" w:eastAsia="宋体" w:cs="宋体"/>
                <w:spacing w:val="1"/>
                <w:sz w:val="18"/>
                <w:szCs w:val="18"/>
              </w:rPr>
              <w:t>*214</w:t>
            </w:r>
            <w:r>
              <w:rPr>
                <w:rFonts w:hint="eastAsia" w:ascii="宋体" w:hAnsi="宋体" w:eastAsia="宋体" w:cs="宋体"/>
                <w:sz w:val="18"/>
                <w:szCs w:val="18"/>
              </w:rPr>
              <w:t xml:space="preserve"> mm</w:t>
            </w:r>
            <w:r>
              <w:rPr>
                <w:rFonts w:hint="eastAsia" w:ascii="宋体" w:hAnsi="宋体" w:eastAsia="宋体" w:cs="宋体"/>
                <w:spacing w:val="8"/>
                <w:sz w:val="18"/>
                <w:szCs w:val="18"/>
              </w:rPr>
              <w:t>*400</w:t>
            </w:r>
            <w:r>
              <w:rPr>
                <w:rFonts w:hint="eastAsia" w:ascii="宋体" w:hAnsi="宋体" w:eastAsia="宋体" w:cs="宋体"/>
                <w:sz w:val="18"/>
                <w:szCs w:val="18"/>
              </w:rPr>
              <w:t>mm</w:t>
            </w:r>
            <w:r>
              <w:rPr>
                <w:rFonts w:hint="eastAsia" w:ascii="宋体" w:hAnsi="宋体" w:eastAsia="宋体" w:cs="宋体"/>
                <w:spacing w:val="8"/>
                <w:sz w:val="18"/>
                <w:szCs w:val="18"/>
              </w:rPr>
              <w:t>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B17CE7">
            <w:pPr>
              <w:spacing w:before="55" w:line="230" w:lineRule="exact"/>
              <w:jc w:val="both"/>
              <w:rPr>
                <w:rFonts w:hint="eastAsia" w:ascii="宋体" w:hAnsi="宋体" w:eastAsia="宋体" w:cs="宋体"/>
                <w:spacing w:val="-7"/>
                <w:position w:val="1"/>
                <w:sz w:val="18"/>
                <w:szCs w:val="18"/>
              </w:rPr>
            </w:pPr>
          </w:p>
          <w:p w14:paraId="463CA9FC">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ACB69C">
            <w:pPr>
              <w:spacing w:before="55" w:line="230" w:lineRule="auto"/>
              <w:jc w:val="center"/>
              <w:rPr>
                <w:rFonts w:hint="eastAsia" w:ascii="宋体" w:hAnsi="宋体" w:eastAsia="宋体" w:cs="宋体"/>
                <w:spacing w:val="1"/>
                <w:sz w:val="18"/>
                <w:szCs w:val="18"/>
              </w:rPr>
            </w:pPr>
          </w:p>
          <w:p w14:paraId="533F5DD6">
            <w:pPr>
              <w:spacing w:before="55" w:line="230" w:lineRule="auto"/>
              <w:jc w:val="center"/>
              <w:rPr>
                <w:rFonts w:hint="eastAsia" w:ascii="宋体" w:hAnsi="宋体" w:eastAsia="宋体" w:cs="宋体"/>
                <w:spacing w:val="1"/>
                <w:sz w:val="18"/>
                <w:szCs w:val="18"/>
              </w:rPr>
            </w:pPr>
          </w:p>
          <w:p w14:paraId="102D712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57E3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730AC46">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95873DD">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D03939">
            <w:pPr>
              <w:spacing w:before="55" w:line="229" w:lineRule="auto"/>
              <w:jc w:val="center"/>
              <w:rPr>
                <w:rFonts w:hint="eastAsia" w:ascii="宋体" w:hAnsi="宋体" w:eastAsia="宋体" w:cs="宋体"/>
                <w:spacing w:val="7"/>
                <w:sz w:val="20"/>
                <w:szCs w:val="20"/>
              </w:rPr>
            </w:pPr>
          </w:p>
          <w:p w14:paraId="6AF518E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茶吧机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97491AB">
            <w:pPr>
              <w:numPr>
                <w:ilvl w:val="0"/>
                <w:numId w:val="29"/>
              </w:numPr>
              <w:spacing w:before="236" w:line="194" w:lineRule="auto"/>
              <w:ind w:left="26" w:right="43" w:firstLine="15"/>
              <w:jc w:val="both"/>
              <w:rPr>
                <w:rFonts w:hint="eastAsia" w:ascii="宋体" w:hAnsi="宋体" w:eastAsia="宋体" w:cs="宋体"/>
                <w:spacing w:val="1"/>
                <w:sz w:val="18"/>
                <w:szCs w:val="18"/>
                <w:lang w:val="en-US" w:eastAsia="zh-CN"/>
              </w:rPr>
            </w:pPr>
            <w:r>
              <w:rPr>
                <w:rFonts w:hint="eastAsia" w:ascii="宋体" w:hAnsi="宋体" w:eastAsia="宋体" w:cs="宋体"/>
                <w:spacing w:val="4"/>
                <w:sz w:val="18"/>
                <w:szCs w:val="18"/>
              </w:rPr>
              <w:t>型号：</w:t>
            </w:r>
            <w:r>
              <w:rPr>
                <w:rFonts w:hint="eastAsia" w:ascii="宋体" w:hAnsi="宋体" w:eastAsia="宋体" w:cs="宋体"/>
                <w:sz w:val="18"/>
                <w:szCs w:val="18"/>
              </w:rPr>
              <w:t>YR</w:t>
            </w:r>
            <w:r>
              <w:rPr>
                <w:rFonts w:hint="eastAsia" w:ascii="宋体" w:hAnsi="宋体" w:eastAsia="宋体" w:cs="宋体"/>
                <w:spacing w:val="4"/>
                <w:sz w:val="18"/>
                <w:szCs w:val="18"/>
              </w:rPr>
              <w:t>1906S-</w:t>
            </w:r>
            <w:r>
              <w:rPr>
                <w:rFonts w:hint="eastAsia" w:ascii="宋体" w:hAnsi="宋体" w:eastAsia="宋体" w:cs="宋体"/>
                <w:spacing w:val="6"/>
                <w:sz w:val="18"/>
                <w:szCs w:val="18"/>
              </w:rPr>
              <w:t xml:space="preserve"> </w:t>
            </w:r>
            <w:r>
              <w:rPr>
                <w:rFonts w:hint="eastAsia" w:ascii="宋体" w:hAnsi="宋体" w:eastAsia="宋体" w:cs="宋体"/>
                <w:sz w:val="18"/>
                <w:szCs w:val="18"/>
              </w:rPr>
              <w:t>X</w:t>
            </w:r>
            <w:r>
              <w:rPr>
                <w:rFonts w:hint="eastAsia" w:ascii="宋体" w:hAnsi="宋体" w:eastAsia="宋体" w:cs="宋体"/>
                <w:spacing w:val="8"/>
                <w:sz w:val="18"/>
                <w:szCs w:val="18"/>
              </w:rPr>
              <w:t>全自动饮水机下置</w:t>
            </w:r>
            <w:r>
              <w:rPr>
                <w:rFonts w:hint="eastAsia" w:ascii="宋体" w:hAnsi="宋体" w:eastAsia="宋体" w:cs="宋体"/>
                <w:sz w:val="18"/>
                <w:szCs w:val="18"/>
              </w:rPr>
              <w:t xml:space="preserve"> </w:t>
            </w:r>
            <w:r>
              <w:rPr>
                <w:rFonts w:hint="eastAsia" w:ascii="宋体" w:hAnsi="宋体" w:eastAsia="宋体" w:cs="宋体"/>
                <w:spacing w:val="8"/>
                <w:sz w:val="18"/>
                <w:szCs w:val="18"/>
              </w:rPr>
              <w:t>式水桶立式，顶置双出水龙头，双屏</w:t>
            </w:r>
            <w:r>
              <w:rPr>
                <w:rFonts w:hint="eastAsia" w:ascii="宋体" w:hAnsi="宋体" w:eastAsia="宋体" w:cs="宋体"/>
                <w:spacing w:val="1"/>
                <w:sz w:val="18"/>
                <w:szCs w:val="18"/>
              </w:rPr>
              <w:t>显</w:t>
            </w:r>
            <w:r>
              <w:rPr>
                <w:rFonts w:hint="eastAsia" w:ascii="宋体" w:hAnsi="宋体" w:eastAsia="宋体" w:cs="宋体"/>
                <w:spacing w:val="1"/>
                <w:sz w:val="18"/>
                <w:szCs w:val="18"/>
                <w:lang w:val="en-US" w:eastAsia="zh-CN"/>
              </w:rPr>
              <w:t xml:space="preserve">    </w:t>
            </w:r>
          </w:p>
          <w:p w14:paraId="4C7C3D76">
            <w:pPr>
              <w:numPr>
                <w:ilvl w:val="0"/>
                <w:numId w:val="29"/>
              </w:numPr>
              <w:spacing w:before="236" w:line="194" w:lineRule="auto"/>
              <w:ind w:left="26" w:right="43" w:firstLine="15"/>
              <w:jc w:val="both"/>
              <w:rPr>
                <w:rFonts w:hint="eastAsia" w:ascii="宋体" w:hAnsi="宋体" w:eastAsia="宋体" w:cs="宋体"/>
                <w:spacing w:val="-2"/>
                <w:sz w:val="18"/>
                <w:szCs w:val="18"/>
                <w:lang w:val="en-US" w:eastAsia="zh-CN"/>
              </w:rPr>
            </w:pPr>
            <w:r>
              <w:rPr>
                <w:rFonts w:hint="eastAsia" w:ascii="宋体" w:hAnsi="宋体" w:eastAsia="宋体" w:cs="宋体"/>
                <w:spacing w:val="1"/>
                <w:sz w:val="18"/>
                <w:szCs w:val="18"/>
              </w:rPr>
              <w:t>尺寸：</w:t>
            </w:r>
            <w:r>
              <w:rPr>
                <w:rFonts w:hint="eastAsia" w:ascii="宋体" w:hAnsi="宋体" w:eastAsia="宋体" w:cs="宋体"/>
                <w:spacing w:val="-35"/>
                <w:sz w:val="18"/>
                <w:szCs w:val="18"/>
              </w:rPr>
              <w:t xml:space="preserve"> </w:t>
            </w:r>
            <w:r>
              <w:rPr>
                <w:rFonts w:hint="eastAsia" w:ascii="宋体" w:hAnsi="宋体" w:eastAsia="宋体" w:cs="宋体"/>
                <w:spacing w:val="1"/>
                <w:sz w:val="18"/>
                <w:szCs w:val="18"/>
              </w:rPr>
              <w:t>1070</w:t>
            </w:r>
            <w:r>
              <w:rPr>
                <w:rFonts w:hint="eastAsia" w:ascii="宋体" w:hAnsi="宋体" w:eastAsia="宋体" w:cs="宋体"/>
                <w:sz w:val="18"/>
                <w:szCs w:val="18"/>
              </w:rPr>
              <w:t>mm</w:t>
            </w:r>
            <w:r>
              <w:rPr>
                <w:rFonts w:hint="eastAsia" w:ascii="宋体" w:hAnsi="宋体" w:eastAsia="宋体" w:cs="宋体"/>
                <w:spacing w:val="1"/>
                <w:sz w:val="18"/>
                <w:szCs w:val="18"/>
              </w:rPr>
              <w:t>*3</w:t>
            </w:r>
            <w:r>
              <w:rPr>
                <w:rFonts w:hint="eastAsia" w:ascii="宋体" w:hAnsi="宋体" w:eastAsia="宋体" w:cs="宋体"/>
                <w:sz w:val="18"/>
                <w:szCs w:val="18"/>
              </w:rPr>
              <w:t xml:space="preserve"> </w:t>
            </w:r>
            <w:r>
              <w:rPr>
                <w:rFonts w:hint="eastAsia" w:ascii="宋体" w:hAnsi="宋体" w:eastAsia="宋体" w:cs="宋体"/>
                <w:spacing w:val="5"/>
                <w:sz w:val="18"/>
                <w:szCs w:val="18"/>
              </w:rPr>
              <w:t>50</w:t>
            </w:r>
            <w:r>
              <w:rPr>
                <w:rFonts w:hint="eastAsia" w:ascii="宋体" w:hAnsi="宋体" w:eastAsia="宋体" w:cs="宋体"/>
                <w:sz w:val="18"/>
                <w:szCs w:val="18"/>
              </w:rPr>
              <w:t>mm</w:t>
            </w:r>
            <w:r>
              <w:rPr>
                <w:rFonts w:hint="eastAsia" w:ascii="宋体" w:hAnsi="宋体" w:eastAsia="宋体" w:cs="宋体"/>
                <w:spacing w:val="5"/>
                <w:sz w:val="18"/>
                <w:szCs w:val="18"/>
              </w:rPr>
              <w:t>*340</w:t>
            </w:r>
            <w:r>
              <w:rPr>
                <w:rFonts w:hint="eastAsia" w:ascii="宋体" w:hAnsi="宋体" w:eastAsia="宋体" w:cs="宋体"/>
                <w:sz w:val="18"/>
                <w:szCs w:val="18"/>
              </w:rPr>
              <w:t>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DE1F65">
            <w:pPr>
              <w:spacing w:before="55" w:line="230" w:lineRule="exact"/>
              <w:jc w:val="both"/>
              <w:rPr>
                <w:rFonts w:hint="eastAsia" w:ascii="宋体" w:hAnsi="宋体" w:eastAsia="宋体" w:cs="宋体"/>
                <w:spacing w:val="-7"/>
                <w:position w:val="1"/>
                <w:sz w:val="18"/>
                <w:szCs w:val="18"/>
              </w:rPr>
            </w:pPr>
          </w:p>
          <w:p w14:paraId="205C4EC3">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383A76">
            <w:pPr>
              <w:spacing w:before="55" w:line="230" w:lineRule="auto"/>
              <w:jc w:val="center"/>
              <w:rPr>
                <w:rFonts w:hint="eastAsia" w:ascii="宋体" w:hAnsi="宋体" w:eastAsia="宋体" w:cs="宋体"/>
                <w:spacing w:val="1"/>
                <w:sz w:val="18"/>
                <w:szCs w:val="18"/>
              </w:rPr>
            </w:pPr>
          </w:p>
          <w:p w14:paraId="16247F7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2A614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3"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6165A1F">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BDD35A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240CCA">
            <w:pPr>
              <w:spacing w:before="55" w:line="229" w:lineRule="auto"/>
              <w:jc w:val="center"/>
              <w:rPr>
                <w:rFonts w:hint="eastAsia" w:ascii="宋体" w:hAnsi="宋体" w:eastAsia="宋体" w:cs="宋体"/>
                <w:spacing w:val="7"/>
                <w:sz w:val="20"/>
                <w:szCs w:val="20"/>
              </w:rPr>
            </w:pPr>
          </w:p>
          <w:p w14:paraId="627EE549">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200KW柴油发电机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80D1775">
            <w:pPr>
              <w:spacing w:before="194" w:line="195" w:lineRule="auto"/>
              <w:ind w:left="29" w:right="43" w:firstLine="9"/>
              <w:jc w:val="both"/>
              <w:rPr>
                <w:rFonts w:hint="default" w:ascii="宋体" w:hAnsi="宋体" w:eastAsia="宋体" w:cs="宋体"/>
                <w:sz w:val="18"/>
                <w:szCs w:val="18"/>
                <w:highlight w:val="none"/>
                <w:lang w:val="en-US" w:eastAsia="zh-CN"/>
              </w:rPr>
            </w:pPr>
            <w:r>
              <w:rPr>
                <w:rFonts w:hint="eastAsia" w:ascii="宋体" w:hAnsi="宋体" w:eastAsia="宋体" w:cs="宋体"/>
                <w:spacing w:val="4"/>
                <w:sz w:val="18"/>
                <w:szCs w:val="18"/>
                <w:highlight w:val="none"/>
              </w:rPr>
              <w:t>防雨箱长3300</w:t>
            </w:r>
            <w:r>
              <w:rPr>
                <w:rFonts w:hint="eastAsia" w:ascii="宋体" w:hAnsi="宋体" w:eastAsia="宋体" w:cs="宋体"/>
                <w:spacing w:val="4"/>
                <w:sz w:val="18"/>
                <w:szCs w:val="18"/>
                <w:highlight w:val="none"/>
                <w:lang w:val="en-US" w:eastAsia="zh-CN"/>
              </w:rPr>
              <w:t>mm</w:t>
            </w:r>
            <w:r>
              <w:rPr>
                <w:rFonts w:hint="eastAsia" w:ascii="宋体" w:hAnsi="宋体" w:eastAsia="宋体" w:cs="宋体"/>
                <w:spacing w:val="4"/>
                <w:sz w:val="18"/>
                <w:szCs w:val="18"/>
                <w:highlight w:val="none"/>
              </w:rPr>
              <w:t>宽14</w:t>
            </w:r>
            <w:r>
              <w:rPr>
                <w:rFonts w:hint="eastAsia" w:ascii="宋体" w:hAnsi="宋体" w:eastAsia="宋体" w:cs="宋体"/>
                <w:spacing w:val="3"/>
                <w:sz w:val="18"/>
                <w:szCs w:val="18"/>
                <w:highlight w:val="none"/>
              </w:rPr>
              <w:t>00</w:t>
            </w:r>
            <w:r>
              <w:rPr>
                <w:rFonts w:hint="eastAsia" w:ascii="宋体" w:hAnsi="宋体" w:eastAsia="宋体" w:cs="宋体"/>
                <w:spacing w:val="3"/>
                <w:sz w:val="18"/>
                <w:szCs w:val="18"/>
                <w:highlight w:val="none"/>
                <w:lang w:val="en-US" w:eastAsia="zh-CN"/>
              </w:rPr>
              <w:t>mm</w:t>
            </w:r>
            <w:r>
              <w:rPr>
                <w:rFonts w:hint="eastAsia" w:ascii="宋体" w:hAnsi="宋体" w:eastAsia="宋体" w:cs="宋体"/>
                <w:spacing w:val="3"/>
                <w:sz w:val="18"/>
                <w:szCs w:val="18"/>
                <w:highlight w:val="none"/>
              </w:rPr>
              <w:t>高1980</w:t>
            </w:r>
            <w:r>
              <w:rPr>
                <w:rFonts w:hint="eastAsia" w:ascii="宋体" w:hAnsi="宋体" w:eastAsia="宋体" w:cs="宋体"/>
                <w:spacing w:val="3"/>
                <w:sz w:val="18"/>
                <w:szCs w:val="18"/>
                <w:highlight w:val="none"/>
                <w:lang w:val="en-US" w:eastAsia="zh-CN"/>
              </w:rPr>
              <w:t>mm</w:t>
            </w:r>
          </w:p>
          <w:p w14:paraId="7C1F7185">
            <w:pPr>
              <w:spacing w:line="194" w:lineRule="auto"/>
              <w:ind w:left="31" w:right="87"/>
              <w:jc w:val="both"/>
              <w:rPr>
                <w:rFonts w:hint="eastAsia" w:ascii="宋体" w:hAnsi="宋体" w:eastAsia="宋体" w:cs="宋体"/>
                <w:sz w:val="18"/>
                <w:szCs w:val="18"/>
                <w:highlight w:val="none"/>
              </w:rPr>
            </w:pPr>
            <w:r>
              <w:rPr>
                <w:rFonts w:hint="eastAsia" w:ascii="宋体" w:hAnsi="宋体" w:eastAsia="宋体" w:cs="宋体"/>
                <w:spacing w:val="1"/>
                <w:sz w:val="18"/>
                <w:szCs w:val="18"/>
                <w:highlight w:val="none"/>
              </w:rPr>
              <w:t>消音器高度2300，</w:t>
            </w:r>
            <w:r>
              <w:rPr>
                <w:rFonts w:hint="eastAsia" w:ascii="宋体" w:hAnsi="宋体" w:eastAsia="宋体" w:cs="宋体"/>
                <w:spacing w:val="5"/>
                <w:sz w:val="18"/>
                <w:szCs w:val="18"/>
                <w:highlight w:val="none"/>
              </w:rPr>
              <w:t xml:space="preserve"> 油箱</w:t>
            </w:r>
            <w:r>
              <w:rPr>
                <w:rFonts w:hint="eastAsia" w:ascii="宋体" w:hAnsi="宋体" w:eastAsia="宋体" w:cs="宋体"/>
                <w:spacing w:val="5"/>
                <w:sz w:val="18"/>
                <w:szCs w:val="18"/>
                <w:highlight w:val="none"/>
                <w:lang w:val="en-US" w:eastAsia="zh-CN"/>
              </w:rPr>
              <w:t>≥</w:t>
            </w:r>
            <w:r>
              <w:rPr>
                <w:rFonts w:hint="eastAsia" w:ascii="宋体" w:hAnsi="宋体" w:eastAsia="宋体" w:cs="宋体"/>
                <w:spacing w:val="5"/>
                <w:sz w:val="18"/>
                <w:szCs w:val="18"/>
                <w:highlight w:val="none"/>
              </w:rPr>
              <w:t>400L</w:t>
            </w:r>
          </w:p>
          <w:p w14:paraId="5279B353">
            <w:pPr>
              <w:spacing w:line="194" w:lineRule="auto"/>
              <w:ind w:left="29" w:right="43"/>
              <w:jc w:val="both"/>
              <w:rPr>
                <w:rFonts w:hint="default" w:ascii="宋体" w:hAnsi="宋体" w:eastAsia="宋体" w:cs="宋体"/>
                <w:spacing w:val="-2"/>
                <w:sz w:val="18"/>
                <w:szCs w:val="18"/>
                <w:lang w:val="en-US" w:eastAsia="zh-CN"/>
              </w:rPr>
            </w:pPr>
            <w:r>
              <w:rPr>
                <w:rFonts w:hint="eastAsia" w:ascii="宋体" w:hAnsi="宋体" w:eastAsia="宋体" w:cs="宋体"/>
                <w:spacing w:val="7"/>
                <w:sz w:val="18"/>
                <w:szCs w:val="18"/>
                <w:highlight w:val="none"/>
              </w:rPr>
              <w:t>无刷全铜电机四保</w:t>
            </w:r>
            <w:r>
              <w:rPr>
                <w:rFonts w:hint="eastAsia" w:ascii="宋体" w:hAnsi="宋体" w:eastAsia="宋体" w:cs="宋体"/>
                <w:spacing w:val="5"/>
                <w:sz w:val="18"/>
                <w:szCs w:val="18"/>
                <w:highlight w:val="none"/>
              </w:rPr>
              <w:t xml:space="preserve"> </w:t>
            </w:r>
            <w:r>
              <w:rPr>
                <w:rFonts w:hint="eastAsia" w:ascii="宋体" w:hAnsi="宋体" w:eastAsia="宋体" w:cs="宋体"/>
                <w:spacing w:val="6"/>
                <w:sz w:val="18"/>
                <w:szCs w:val="18"/>
                <w:highlight w:val="none"/>
              </w:rPr>
              <w:t>护控制</w:t>
            </w:r>
            <w:r>
              <w:rPr>
                <w:rFonts w:hint="eastAsia" w:ascii="宋体" w:hAnsi="宋体" w:eastAsia="宋体" w:cs="宋体"/>
                <w:spacing w:val="7"/>
                <w:sz w:val="18"/>
                <w:szCs w:val="18"/>
                <w:highlight w:val="none"/>
              </w:rPr>
              <w:t>含带防雨罩柜体含带防雨罩柜体</w:t>
            </w:r>
            <w:r>
              <w:rPr>
                <w:rFonts w:hint="eastAsia" w:ascii="宋体" w:hAnsi="宋体" w:eastAsia="宋体" w:cs="宋体"/>
                <w:spacing w:val="7"/>
                <w:sz w:val="18"/>
                <w:szCs w:val="18"/>
                <w:highlight w:val="none"/>
                <w:lang w:val="en-US" w:eastAsia="zh-CN"/>
              </w:rPr>
              <w:t xml:space="preserve">    输出电压：400/230V 绝缘等级：</w:t>
            </w:r>
            <w:r>
              <w:rPr>
                <w:rFonts w:hint="eastAsia" w:ascii="宋体" w:hAnsi="宋体" w:eastAsia="宋体" w:cs="宋体"/>
                <w:spacing w:val="7"/>
                <w:sz w:val="18"/>
                <w:szCs w:val="18"/>
                <w:highlight w:val="none"/>
                <w:u w:val="none"/>
                <w:lang w:val="en-US" w:eastAsia="zh-CN"/>
              </w:rPr>
              <w:t>H级</w:t>
            </w:r>
            <w:r>
              <w:rPr>
                <w:rFonts w:hint="eastAsia" w:ascii="宋体" w:hAnsi="宋体" w:eastAsia="宋体" w:cs="宋体"/>
                <w:spacing w:val="7"/>
                <w:sz w:val="18"/>
                <w:szCs w:val="18"/>
                <w:highlight w:val="none"/>
                <w:lang w:val="en-US" w:eastAsia="zh-CN"/>
              </w:rPr>
              <w:t xml:space="preserve"> 防护等级：IP23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E28EF0">
            <w:pPr>
              <w:spacing w:before="55" w:line="230" w:lineRule="exact"/>
              <w:ind w:firstLine="166" w:firstLineChars="100"/>
              <w:jc w:val="center"/>
              <w:rPr>
                <w:rFonts w:hint="eastAsia" w:ascii="宋体" w:hAnsi="宋体" w:eastAsia="宋体" w:cs="宋体"/>
                <w:spacing w:val="-7"/>
                <w:position w:val="1"/>
                <w:sz w:val="18"/>
                <w:szCs w:val="18"/>
              </w:rPr>
            </w:pPr>
          </w:p>
          <w:p w14:paraId="7B3D5F1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74B138">
            <w:pPr>
              <w:spacing w:before="55" w:line="230" w:lineRule="auto"/>
              <w:jc w:val="center"/>
              <w:rPr>
                <w:rFonts w:hint="eastAsia" w:ascii="宋体" w:hAnsi="宋体" w:eastAsia="宋体" w:cs="宋体"/>
                <w:spacing w:val="1"/>
                <w:sz w:val="18"/>
                <w:szCs w:val="18"/>
              </w:rPr>
            </w:pPr>
          </w:p>
          <w:p w14:paraId="3EF96D81">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35806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2"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C2368F1">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38D8036">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89EA091">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AB13A2">
            <w:pPr>
              <w:spacing w:before="55" w:line="229" w:lineRule="auto"/>
              <w:jc w:val="center"/>
              <w:rPr>
                <w:rFonts w:hint="eastAsia" w:ascii="宋体" w:hAnsi="宋体" w:eastAsia="宋体" w:cs="宋体"/>
                <w:spacing w:val="7"/>
                <w:sz w:val="20"/>
                <w:szCs w:val="20"/>
              </w:rPr>
            </w:pPr>
          </w:p>
          <w:p w14:paraId="733F44BC">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台式计算机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5B503F7">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配置参数：</w:t>
            </w:r>
          </w:p>
          <w:p w14:paraId="355BDDAD">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CPU: 兆芯KX-U6780A</w:t>
            </w:r>
          </w:p>
          <w:p w14:paraId="47D29B9B">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 xml:space="preserve">内存：16G </w:t>
            </w:r>
          </w:p>
          <w:p w14:paraId="1A561B81">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硬盘：1TB SSD</w:t>
            </w:r>
          </w:p>
          <w:p w14:paraId="161665EB">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显卡：2G显卡</w:t>
            </w:r>
          </w:p>
          <w:p w14:paraId="7B4A0967">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显示屏：27英寸</w:t>
            </w:r>
          </w:p>
          <w:p w14:paraId="7B060E60">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机箱尺寸：7.4L</w:t>
            </w:r>
          </w:p>
          <w:p w14:paraId="27BC6CE0">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系统：国产系统</w:t>
            </w:r>
          </w:p>
          <w:p w14:paraId="5E399C61">
            <w:pPr>
              <w:spacing w:line="194" w:lineRule="auto"/>
              <w:ind w:left="32"/>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保修服务：三年保修服务全国有限上门</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CB611F">
            <w:pPr>
              <w:spacing w:before="55" w:line="230" w:lineRule="exact"/>
              <w:ind w:firstLine="166" w:firstLineChars="100"/>
              <w:jc w:val="center"/>
              <w:rPr>
                <w:rFonts w:hint="eastAsia" w:ascii="宋体" w:hAnsi="宋体" w:eastAsia="宋体" w:cs="宋体"/>
                <w:spacing w:val="-7"/>
                <w:position w:val="1"/>
                <w:sz w:val="18"/>
                <w:szCs w:val="18"/>
              </w:rPr>
            </w:pPr>
          </w:p>
          <w:p w14:paraId="11DC8579">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8CE235">
            <w:pPr>
              <w:spacing w:before="55" w:line="230" w:lineRule="auto"/>
              <w:jc w:val="center"/>
              <w:rPr>
                <w:rFonts w:hint="eastAsia" w:ascii="宋体" w:hAnsi="宋体" w:eastAsia="宋体" w:cs="宋体"/>
                <w:spacing w:val="1"/>
                <w:sz w:val="18"/>
                <w:szCs w:val="18"/>
              </w:rPr>
            </w:pPr>
          </w:p>
          <w:p w14:paraId="3FBFBA92">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63BE6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D55D12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29A3404">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33E758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4A4260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99D61F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BA5C19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4DFAE05">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00EE46">
            <w:pPr>
              <w:spacing w:before="55" w:line="229" w:lineRule="auto"/>
              <w:jc w:val="center"/>
              <w:rPr>
                <w:rFonts w:hint="eastAsia" w:ascii="宋体" w:hAnsi="宋体" w:eastAsia="宋体" w:cs="宋体"/>
                <w:spacing w:val="7"/>
                <w:sz w:val="20"/>
                <w:szCs w:val="20"/>
              </w:rPr>
            </w:pPr>
          </w:p>
          <w:p w14:paraId="71D7FD38">
            <w:pPr>
              <w:spacing w:before="55" w:line="229" w:lineRule="auto"/>
              <w:jc w:val="center"/>
              <w:rPr>
                <w:rFonts w:hint="eastAsia" w:ascii="宋体" w:hAnsi="宋体" w:eastAsia="宋体" w:cs="宋体"/>
                <w:spacing w:val="7"/>
                <w:sz w:val="20"/>
                <w:szCs w:val="20"/>
              </w:rPr>
            </w:pPr>
          </w:p>
          <w:p w14:paraId="38422A66">
            <w:pPr>
              <w:spacing w:before="55" w:line="229" w:lineRule="auto"/>
              <w:jc w:val="center"/>
              <w:rPr>
                <w:rFonts w:hint="eastAsia" w:ascii="宋体" w:hAnsi="宋体" w:eastAsia="宋体" w:cs="宋体"/>
                <w:spacing w:val="7"/>
                <w:sz w:val="20"/>
                <w:szCs w:val="20"/>
              </w:rPr>
            </w:pPr>
          </w:p>
          <w:p w14:paraId="3929699D">
            <w:pPr>
              <w:spacing w:before="55" w:line="229" w:lineRule="auto"/>
              <w:jc w:val="center"/>
              <w:rPr>
                <w:rFonts w:hint="eastAsia" w:ascii="宋体" w:hAnsi="宋体" w:eastAsia="宋体" w:cs="宋体"/>
                <w:spacing w:val="7"/>
                <w:sz w:val="20"/>
                <w:szCs w:val="20"/>
              </w:rPr>
            </w:pPr>
          </w:p>
          <w:p w14:paraId="2C73C007">
            <w:pPr>
              <w:spacing w:before="55" w:line="229" w:lineRule="auto"/>
              <w:jc w:val="center"/>
              <w:rPr>
                <w:rFonts w:hint="eastAsia" w:ascii="宋体" w:hAnsi="宋体" w:eastAsia="宋体" w:cs="宋体"/>
                <w:spacing w:val="7"/>
                <w:sz w:val="20"/>
                <w:szCs w:val="20"/>
              </w:rPr>
            </w:pPr>
          </w:p>
          <w:p w14:paraId="6E8C8ED9">
            <w:pPr>
              <w:spacing w:before="55" w:line="229" w:lineRule="auto"/>
              <w:jc w:val="center"/>
              <w:rPr>
                <w:rFonts w:hint="eastAsia" w:ascii="宋体" w:hAnsi="宋体" w:eastAsia="宋体" w:cs="宋体"/>
                <w:spacing w:val="7"/>
                <w:sz w:val="20"/>
                <w:szCs w:val="20"/>
              </w:rPr>
            </w:pPr>
          </w:p>
          <w:p w14:paraId="1D9599E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笔记本电脑</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D419FF7">
            <w:pPr>
              <w:numPr>
                <w:ilvl w:val="0"/>
                <w:numId w:val="0"/>
              </w:numPr>
              <w:spacing w:before="189" w:line="194" w:lineRule="auto"/>
              <w:ind w:left="41" w:leftChars="0" w:right="42" w:rightChars="0"/>
              <w:rPr>
                <w:rFonts w:hint="eastAsia"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配置参数：</w:t>
            </w:r>
          </w:p>
          <w:p w14:paraId="13ABFB56">
            <w:pPr>
              <w:numPr>
                <w:ilvl w:val="0"/>
                <w:numId w:val="0"/>
              </w:numPr>
              <w:spacing w:before="189" w:line="194" w:lineRule="auto"/>
              <w:ind w:left="41" w:leftChars="0" w:right="42" w:rightChars="0"/>
              <w:rPr>
                <w:rFonts w:hint="eastAsia"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CPU:</w:t>
            </w:r>
            <w:r>
              <w:rPr>
                <w:rFonts w:hint="eastAsia" w:ascii="宋体" w:hAnsi="宋体" w:cs="宋体"/>
                <w:spacing w:val="-2"/>
                <w:sz w:val="17"/>
                <w:szCs w:val="17"/>
                <w:highlight w:val="none"/>
                <w:lang w:val="en-US" w:eastAsia="zh-CN"/>
              </w:rPr>
              <w:t>intel-N95</w:t>
            </w:r>
          </w:p>
          <w:p w14:paraId="444B2586">
            <w:pPr>
              <w:numPr>
                <w:ilvl w:val="0"/>
                <w:numId w:val="0"/>
              </w:numPr>
              <w:spacing w:before="189" w:line="194" w:lineRule="auto"/>
              <w:ind w:left="41" w:leftChars="0" w:right="42" w:rightChars="0"/>
              <w:rPr>
                <w:rFonts w:hint="eastAsia"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内存：16G</w:t>
            </w:r>
          </w:p>
          <w:p w14:paraId="07D189C3">
            <w:pPr>
              <w:numPr>
                <w:ilvl w:val="0"/>
                <w:numId w:val="0"/>
              </w:numPr>
              <w:spacing w:before="189" w:line="194" w:lineRule="auto"/>
              <w:ind w:left="41" w:leftChars="0" w:right="42" w:rightChars="0"/>
              <w:rPr>
                <w:rFonts w:hint="eastAsia"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硬盘：512GSSD</w:t>
            </w:r>
          </w:p>
          <w:p w14:paraId="6AA9031A">
            <w:pPr>
              <w:numPr>
                <w:ilvl w:val="0"/>
                <w:numId w:val="0"/>
              </w:numPr>
              <w:spacing w:before="189" w:line="194" w:lineRule="auto"/>
              <w:ind w:left="41" w:leftChars="0" w:right="42" w:rightChars="0"/>
              <w:rPr>
                <w:rFonts w:hint="eastAsia"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屏幕：16英寸IP</w:t>
            </w:r>
            <w:r>
              <w:rPr>
                <w:rFonts w:hint="eastAsia" w:ascii="宋体" w:hAnsi="宋体" w:cs="宋体"/>
                <w:spacing w:val="-2"/>
                <w:sz w:val="17"/>
                <w:szCs w:val="17"/>
                <w:highlight w:val="none"/>
                <w:lang w:val="en-US" w:eastAsia="zh-CN"/>
              </w:rPr>
              <w:t>S护眼</w:t>
            </w:r>
            <w:r>
              <w:rPr>
                <w:rFonts w:hint="eastAsia" w:ascii="宋体" w:hAnsi="宋体" w:eastAsia="宋体" w:cs="宋体"/>
                <w:spacing w:val="-2"/>
                <w:sz w:val="17"/>
                <w:szCs w:val="17"/>
                <w:highlight w:val="none"/>
                <w:lang w:val="en-US" w:eastAsia="zh-CN"/>
              </w:rPr>
              <w:t>屏 （分辨率2.5K）</w:t>
            </w:r>
          </w:p>
          <w:p w14:paraId="110BCBF9">
            <w:pPr>
              <w:numPr>
                <w:ilvl w:val="0"/>
                <w:numId w:val="0"/>
              </w:numPr>
              <w:spacing w:before="189" w:line="194" w:lineRule="auto"/>
              <w:ind w:left="41" w:leftChars="0" w:right="42" w:rightChars="0"/>
              <w:rPr>
                <w:rFonts w:hint="default"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显卡：</w:t>
            </w:r>
            <w:r>
              <w:rPr>
                <w:rFonts w:hint="eastAsia" w:ascii="宋体" w:hAnsi="宋体" w:cs="宋体"/>
                <w:spacing w:val="-2"/>
                <w:sz w:val="17"/>
                <w:szCs w:val="17"/>
                <w:highlight w:val="none"/>
                <w:lang w:val="en-US" w:eastAsia="zh-CN"/>
              </w:rPr>
              <w:t>GTX 1.6.</w:t>
            </w:r>
          </w:p>
          <w:p w14:paraId="2A4FB3BE">
            <w:pPr>
              <w:numPr>
                <w:ilvl w:val="0"/>
                <w:numId w:val="0"/>
              </w:numPr>
              <w:spacing w:before="189" w:line="194" w:lineRule="auto"/>
              <w:ind w:left="41" w:leftChars="0" w:right="42" w:rightChars="0"/>
              <w:rPr>
                <w:rFonts w:hint="default" w:ascii="宋体" w:hAnsi="宋体" w:eastAsia="宋体" w:cs="宋体"/>
                <w:spacing w:val="-2"/>
                <w:sz w:val="17"/>
                <w:szCs w:val="17"/>
                <w:highlight w:val="none"/>
                <w:lang w:val="en-US" w:eastAsia="zh-CN"/>
              </w:rPr>
            </w:pPr>
            <w:r>
              <w:rPr>
                <w:rFonts w:hint="eastAsia" w:ascii="宋体" w:hAnsi="宋体" w:eastAsia="宋体" w:cs="宋体"/>
                <w:spacing w:val="-2"/>
                <w:sz w:val="17"/>
                <w:szCs w:val="17"/>
                <w:highlight w:val="none"/>
                <w:lang w:val="en-US" w:eastAsia="zh-CN"/>
              </w:rPr>
              <w:t>系统：</w:t>
            </w:r>
            <w:r>
              <w:rPr>
                <w:rFonts w:hint="eastAsia" w:ascii="宋体" w:hAnsi="宋体" w:cs="宋体"/>
                <w:spacing w:val="-2"/>
                <w:sz w:val="17"/>
                <w:szCs w:val="17"/>
                <w:highlight w:val="none"/>
                <w:lang w:val="en-US" w:eastAsia="zh-CN"/>
              </w:rPr>
              <w:t>国产系统</w:t>
            </w:r>
          </w:p>
          <w:p w14:paraId="1A438CB9">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7"/>
                <w:szCs w:val="17"/>
                <w:highlight w:val="none"/>
                <w:lang w:val="en-US" w:eastAsia="zh-CN"/>
              </w:rPr>
              <w:t>保修服务：2年送修</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B9A95A">
            <w:pPr>
              <w:spacing w:before="55" w:line="230" w:lineRule="exact"/>
              <w:ind w:firstLine="166" w:firstLineChars="100"/>
              <w:jc w:val="center"/>
              <w:rPr>
                <w:rFonts w:hint="eastAsia" w:ascii="宋体" w:hAnsi="宋体" w:eastAsia="宋体" w:cs="宋体"/>
                <w:spacing w:val="-7"/>
                <w:position w:val="1"/>
                <w:sz w:val="18"/>
                <w:szCs w:val="18"/>
              </w:rPr>
            </w:pPr>
          </w:p>
          <w:p w14:paraId="37A5CC7F">
            <w:pPr>
              <w:spacing w:before="55" w:line="230" w:lineRule="exact"/>
              <w:ind w:firstLine="166" w:firstLineChars="100"/>
              <w:jc w:val="center"/>
              <w:rPr>
                <w:rFonts w:hint="eastAsia" w:ascii="宋体" w:hAnsi="宋体" w:eastAsia="宋体" w:cs="宋体"/>
                <w:spacing w:val="-7"/>
                <w:position w:val="1"/>
                <w:sz w:val="18"/>
                <w:szCs w:val="18"/>
              </w:rPr>
            </w:pPr>
          </w:p>
          <w:p w14:paraId="2C992BAC">
            <w:pPr>
              <w:spacing w:before="55" w:line="230" w:lineRule="exact"/>
              <w:ind w:firstLine="166" w:firstLineChars="100"/>
              <w:jc w:val="center"/>
              <w:rPr>
                <w:rFonts w:hint="eastAsia" w:ascii="宋体" w:hAnsi="宋体" w:eastAsia="宋体" w:cs="宋体"/>
                <w:spacing w:val="-7"/>
                <w:position w:val="1"/>
                <w:sz w:val="18"/>
                <w:szCs w:val="18"/>
              </w:rPr>
            </w:pPr>
          </w:p>
          <w:p w14:paraId="745A165A">
            <w:pPr>
              <w:spacing w:before="55" w:line="230" w:lineRule="exact"/>
              <w:ind w:firstLine="166" w:firstLineChars="100"/>
              <w:jc w:val="center"/>
              <w:rPr>
                <w:rFonts w:hint="eastAsia" w:ascii="宋体" w:hAnsi="宋体" w:eastAsia="宋体" w:cs="宋体"/>
                <w:spacing w:val="-7"/>
                <w:position w:val="1"/>
                <w:sz w:val="18"/>
                <w:szCs w:val="18"/>
              </w:rPr>
            </w:pPr>
          </w:p>
          <w:p w14:paraId="41BEE240">
            <w:pPr>
              <w:spacing w:before="55" w:line="230" w:lineRule="exact"/>
              <w:ind w:firstLine="166" w:firstLineChars="100"/>
              <w:jc w:val="center"/>
              <w:rPr>
                <w:rFonts w:hint="eastAsia" w:ascii="宋体" w:hAnsi="宋体" w:eastAsia="宋体" w:cs="宋体"/>
                <w:spacing w:val="-7"/>
                <w:position w:val="1"/>
                <w:sz w:val="18"/>
                <w:szCs w:val="18"/>
              </w:rPr>
            </w:pPr>
          </w:p>
          <w:p w14:paraId="09592B97">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0CE3338">
            <w:pPr>
              <w:spacing w:before="55" w:line="230" w:lineRule="auto"/>
              <w:jc w:val="center"/>
              <w:rPr>
                <w:rFonts w:hint="eastAsia" w:ascii="宋体" w:hAnsi="宋体" w:eastAsia="宋体" w:cs="宋体"/>
                <w:spacing w:val="1"/>
                <w:sz w:val="18"/>
                <w:szCs w:val="18"/>
              </w:rPr>
            </w:pPr>
          </w:p>
          <w:p w14:paraId="23476118">
            <w:pPr>
              <w:spacing w:before="55" w:line="230" w:lineRule="auto"/>
              <w:jc w:val="center"/>
              <w:rPr>
                <w:rFonts w:hint="eastAsia" w:ascii="宋体" w:hAnsi="宋体" w:eastAsia="宋体" w:cs="宋体"/>
                <w:spacing w:val="1"/>
                <w:sz w:val="18"/>
                <w:szCs w:val="18"/>
              </w:rPr>
            </w:pPr>
          </w:p>
          <w:p w14:paraId="3F06C62C">
            <w:pPr>
              <w:spacing w:before="55" w:line="230" w:lineRule="auto"/>
              <w:jc w:val="center"/>
              <w:rPr>
                <w:rFonts w:hint="eastAsia" w:ascii="宋体" w:hAnsi="宋体" w:eastAsia="宋体" w:cs="宋体"/>
                <w:spacing w:val="1"/>
                <w:sz w:val="18"/>
                <w:szCs w:val="18"/>
              </w:rPr>
            </w:pPr>
          </w:p>
          <w:p w14:paraId="40B4A1CD">
            <w:pPr>
              <w:spacing w:before="55" w:line="230" w:lineRule="auto"/>
              <w:jc w:val="center"/>
              <w:rPr>
                <w:rFonts w:hint="eastAsia" w:ascii="宋体" w:hAnsi="宋体" w:eastAsia="宋体" w:cs="宋体"/>
                <w:spacing w:val="1"/>
                <w:sz w:val="18"/>
                <w:szCs w:val="18"/>
              </w:rPr>
            </w:pPr>
          </w:p>
          <w:p w14:paraId="7F13C054">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542FF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8E71AE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E78B1B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BDCF733">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2F741C3">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D4FFC6E">
            <w:pPr>
              <w:spacing w:before="55" w:line="229" w:lineRule="auto"/>
              <w:jc w:val="center"/>
              <w:rPr>
                <w:rFonts w:hint="eastAsia" w:ascii="宋体" w:hAnsi="宋体" w:eastAsia="宋体" w:cs="宋体"/>
                <w:spacing w:val="7"/>
                <w:sz w:val="20"/>
                <w:szCs w:val="20"/>
              </w:rPr>
            </w:pPr>
          </w:p>
          <w:p w14:paraId="1D5B29E3">
            <w:pPr>
              <w:spacing w:before="55" w:line="229" w:lineRule="auto"/>
              <w:jc w:val="center"/>
              <w:rPr>
                <w:rFonts w:hint="eastAsia" w:ascii="宋体" w:hAnsi="宋体" w:eastAsia="宋体" w:cs="宋体"/>
                <w:spacing w:val="7"/>
                <w:sz w:val="20"/>
                <w:szCs w:val="20"/>
              </w:rPr>
            </w:pPr>
          </w:p>
          <w:p w14:paraId="5149A89D">
            <w:pPr>
              <w:spacing w:before="55" w:line="229" w:lineRule="auto"/>
              <w:jc w:val="center"/>
              <w:rPr>
                <w:rFonts w:hint="eastAsia" w:ascii="宋体" w:hAnsi="宋体" w:eastAsia="宋体" w:cs="宋体"/>
                <w:spacing w:val="7"/>
                <w:sz w:val="20"/>
                <w:szCs w:val="20"/>
              </w:rPr>
            </w:pPr>
          </w:p>
          <w:p w14:paraId="7595302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对讲机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8FECC3A">
            <w:pPr>
              <w:numPr>
                <w:ilvl w:val="0"/>
                <w:numId w:val="0"/>
              </w:numPr>
              <w:spacing w:before="189" w:line="194" w:lineRule="auto"/>
              <w:ind w:left="23" w:leftChars="0" w:right="42" w:rightChars="0" w:firstLine="18" w:firstLineChars="0"/>
              <w:rPr>
                <w:rFonts w:hint="eastAsia" w:ascii="宋体" w:hAnsi="宋体" w:eastAsia="宋体" w:cs="宋体"/>
                <w:spacing w:val="-2"/>
                <w:sz w:val="17"/>
                <w:szCs w:val="17"/>
                <w:highlight w:val="none"/>
              </w:rPr>
            </w:pPr>
            <w:r>
              <w:rPr>
                <w:rFonts w:hint="eastAsia" w:ascii="宋体" w:hAnsi="宋体" w:eastAsia="宋体" w:cs="宋体"/>
                <w:spacing w:val="-2"/>
                <w:kern w:val="2"/>
                <w:sz w:val="17"/>
                <w:szCs w:val="17"/>
                <w:highlight w:val="none"/>
                <w:lang w:val="en-US" w:eastAsia="zh-CN" w:bidi="ar-SA"/>
              </w:rPr>
              <w:t>1.</w:t>
            </w:r>
            <w:r>
              <w:rPr>
                <w:rFonts w:hint="eastAsia" w:ascii="宋体" w:hAnsi="宋体" w:eastAsia="宋体" w:cs="宋体"/>
                <w:spacing w:val="-2"/>
                <w:sz w:val="17"/>
                <w:szCs w:val="17"/>
                <w:highlight w:val="none"/>
              </w:rPr>
              <w:t>中华人民共和国工业和信息化部核准认证产品</w:t>
            </w:r>
          </w:p>
          <w:p w14:paraId="281B3A27">
            <w:pPr>
              <w:numPr>
                <w:ilvl w:val="0"/>
                <w:numId w:val="0"/>
              </w:numPr>
              <w:spacing w:before="189" w:line="194" w:lineRule="auto"/>
              <w:ind w:left="23" w:leftChars="0" w:right="42" w:rightChars="0" w:firstLine="18" w:firstLineChars="0"/>
              <w:rPr>
                <w:rFonts w:hint="eastAsia" w:ascii="宋体" w:hAnsi="宋体" w:eastAsia="宋体" w:cs="宋体"/>
                <w:spacing w:val="-2"/>
                <w:sz w:val="17"/>
                <w:szCs w:val="17"/>
                <w:highlight w:val="none"/>
              </w:rPr>
            </w:pPr>
            <w:r>
              <w:rPr>
                <w:rFonts w:hint="eastAsia" w:ascii="宋体" w:hAnsi="宋体" w:eastAsia="宋体" w:cs="宋体"/>
                <w:spacing w:val="-2"/>
                <w:kern w:val="2"/>
                <w:sz w:val="17"/>
                <w:szCs w:val="17"/>
                <w:highlight w:val="none"/>
                <w:lang w:val="en-US" w:eastAsia="zh-CN" w:bidi="ar-SA"/>
              </w:rPr>
              <w:t>2.</w:t>
            </w:r>
            <w:r>
              <w:rPr>
                <w:rFonts w:hint="eastAsia" w:ascii="宋体" w:hAnsi="宋体" w:eastAsia="宋体" w:cs="宋体"/>
                <w:spacing w:val="-2"/>
                <w:sz w:val="17"/>
                <w:szCs w:val="17"/>
                <w:highlight w:val="none"/>
              </w:rPr>
              <w:t>最大发射功率23dBm</w:t>
            </w:r>
          </w:p>
          <w:p w14:paraId="4045F4F1">
            <w:pPr>
              <w:spacing w:before="189" w:line="194" w:lineRule="auto"/>
              <w:ind w:left="23" w:right="42" w:firstLine="18"/>
              <w:rPr>
                <w:rFonts w:ascii="宋体" w:hAnsi="宋体" w:eastAsia="宋体" w:cs="宋体"/>
                <w:spacing w:val="-2"/>
                <w:sz w:val="17"/>
                <w:szCs w:val="17"/>
                <w:highlight w:val="none"/>
              </w:rPr>
            </w:pPr>
            <w:r>
              <w:rPr>
                <w:rFonts w:hint="eastAsia" w:ascii="宋体" w:hAnsi="宋体" w:cs="宋体"/>
                <w:spacing w:val="-2"/>
                <w:sz w:val="17"/>
                <w:szCs w:val="17"/>
                <w:highlight w:val="none"/>
                <w:lang w:val="en-US" w:eastAsia="zh-CN"/>
              </w:rPr>
              <w:t>3</w:t>
            </w:r>
            <w:r>
              <w:rPr>
                <w:rFonts w:ascii="宋体" w:hAnsi="宋体" w:eastAsia="宋体" w:cs="宋体"/>
                <w:spacing w:val="-2"/>
                <w:sz w:val="17"/>
                <w:szCs w:val="17"/>
                <w:highlight w:val="none"/>
              </w:rPr>
              <w:t>.</w:t>
            </w:r>
            <w:r>
              <w:rPr>
                <w:rFonts w:hint="eastAsia" w:ascii="宋体" w:hAnsi="宋体" w:eastAsia="宋体" w:cs="宋体"/>
                <w:spacing w:val="-2"/>
                <w:sz w:val="17"/>
                <w:szCs w:val="17"/>
                <w:highlight w:val="none"/>
              </w:rPr>
              <w:t>待机时间</w:t>
            </w:r>
            <w:r>
              <w:rPr>
                <w:rFonts w:hint="eastAsia" w:ascii="宋体" w:hAnsi="宋体" w:cs="宋体"/>
                <w:spacing w:val="-2"/>
                <w:sz w:val="17"/>
                <w:szCs w:val="17"/>
                <w:highlight w:val="none"/>
                <w:lang w:eastAsia="zh-CN"/>
              </w:rPr>
              <w:t>：</w:t>
            </w:r>
            <w:r>
              <w:rPr>
                <w:rFonts w:hint="eastAsia" w:ascii="宋体" w:hAnsi="宋体" w:cs="宋体"/>
                <w:spacing w:val="-2"/>
                <w:sz w:val="17"/>
                <w:szCs w:val="17"/>
                <w:highlight w:val="none"/>
                <w:lang w:val="en-US" w:eastAsia="zh-CN"/>
              </w:rPr>
              <w:t>≥</w:t>
            </w:r>
            <w:r>
              <w:rPr>
                <w:rFonts w:hint="eastAsia" w:ascii="宋体" w:hAnsi="宋体" w:eastAsia="宋体" w:cs="宋体"/>
                <w:spacing w:val="-2"/>
                <w:sz w:val="17"/>
                <w:szCs w:val="17"/>
                <w:highlight w:val="none"/>
              </w:rPr>
              <w:t>200h</w:t>
            </w:r>
          </w:p>
          <w:p w14:paraId="009C5FF2">
            <w:pPr>
              <w:spacing w:before="189" w:line="194" w:lineRule="auto"/>
              <w:ind w:left="23" w:right="42" w:firstLine="18"/>
              <w:rPr>
                <w:rFonts w:ascii="宋体" w:hAnsi="宋体" w:eastAsia="宋体" w:cs="宋体"/>
                <w:spacing w:val="-2"/>
                <w:sz w:val="17"/>
                <w:szCs w:val="17"/>
                <w:highlight w:val="none"/>
              </w:rPr>
            </w:pPr>
            <w:r>
              <w:rPr>
                <w:rFonts w:hint="eastAsia" w:ascii="宋体" w:hAnsi="宋体" w:cs="宋体"/>
                <w:spacing w:val="-2"/>
                <w:sz w:val="17"/>
                <w:szCs w:val="17"/>
                <w:highlight w:val="none"/>
                <w:lang w:val="en-US" w:eastAsia="zh-CN"/>
              </w:rPr>
              <w:t>4</w:t>
            </w:r>
            <w:r>
              <w:rPr>
                <w:rFonts w:ascii="宋体" w:hAnsi="宋体" w:eastAsia="宋体" w:cs="宋体"/>
                <w:spacing w:val="-2"/>
                <w:sz w:val="17"/>
                <w:szCs w:val="17"/>
                <w:highlight w:val="none"/>
              </w:rPr>
              <w:t>.电池容量：</w:t>
            </w:r>
            <w:r>
              <w:rPr>
                <w:rFonts w:hint="eastAsia" w:ascii="宋体" w:hAnsi="宋体" w:cs="宋体"/>
                <w:spacing w:val="-2"/>
                <w:sz w:val="17"/>
                <w:szCs w:val="17"/>
                <w:highlight w:val="none"/>
                <w:lang w:val="en-US" w:eastAsia="zh-CN"/>
              </w:rPr>
              <w:t>≥580</w:t>
            </w:r>
            <w:r>
              <w:rPr>
                <w:rFonts w:ascii="宋体" w:hAnsi="宋体" w:eastAsia="宋体" w:cs="宋体"/>
                <w:spacing w:val="-2"/>
                <w:sz w:val="17"/>
                <w:szCs w:val="17"/>
                <w:highlight w:val="none"/>
              </w:rPr>
              <w:t>0mAh</w:t>
            </w:r>
          </w:p>
          <w:p w14:paraId="572581FC">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5</w:t>
            </w:r>
            <w:r>
              <w:rPr>
                <w:rFonts w:ascii="宋体" w:hAnsi="宋体" w:eastAsia="宋体" w:cs="宋体"/>
                <w:spacing w:val="-2"/>
                <w:sz w:val="17"/>
                <w:szCs w:val="17"/>
                <w:highlight w:val="none"/>
              </w:rPr>
              <w:t xml:space="preserve">.通话距离： </w:t>
            </w:r>
            <w:r>
              <w:rPr>
                <w:rFonts w:hint="eastAsia" w:ascii="宋体" w:hAnsi="宋体" w:cs="宋体"/>
                <w:spacing w:val="-2"/>
                <w:sz w:val="17"/>
                <w:szCs w:val="17"/>
                <w:highlight w:val="none"/>
                <w:lang w:val="en-US" w:eastAsia="zh-CN"/>
              </w:rPr>
              <w:t>不限距离 双卡全网通</w:t>
            </w:r>
          </w:p>
          <w:p w14:paraId="29A7FCB0">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6.外形尺寸：122*59*37mm</w:t>
            </w:r>
          </w:p>
          <w:p w14:paraId="39CBAD1E">
            <w:pPr>
              <w:numPr>
                <w:ilvl w:val="0"/>
                <w:numId w:val="0"/>
              </w:numPr>
              <w:spacing w:before="189" w:line="194" w:lineRule="auto"/>
              <w:ind w:left="41" w:leftChars="0" w:right="42" w:rightChars="0"/>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7.功能参数：电信信号切换按键+移动信号切换按键，</w:t>
            </w:r>
          </w:p>
          <w:p w14:paraId="7A5D1E9B">
            <w:pPr>
              <w:numPr>
                <w:ilvl w:val="0"/>
                <w:numId w:val="0"/>
              </w:numPr>
              <w:spacing w:before="189" w:line="194" w:lineRule="auto"/>
              <w:ind w:left="41" w:leftChars="0" w:right="42" w:rightChars="0"/>
              <w:rPr>
                <w:rFonts w:hint="default"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8.配置：终身免费平台，二十年电信流量卡，二十年移动流量卡</w:t>
            </w:r>
          </w:p>
          <w:p w14:paraId="3EDD37A6">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9</w:t>
            </w:r>
            <w:r>
              <w:rPr>
                <w:rFonts w:ascii="宋体" w:hAnsi="宋体" w:eastAsia="宋体" w:cs="宋体"/>
                <w:spacing w:val="-2"/>
                <w:sz w:val="17"/>
                <w:szCs w:val="17"/>
                <w:highlight w:val="none"/>
              </w:rPr>
              <w:t>.有显示屏</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B3D6EC6">
            <w:pPr>
              <w:spacing w:before="55" w:line="230" w:lineRule="exact"/>
              <w:ind w:firstLine="166" w:firstLineChars="100"/>
              <w:jc w:val="center"/>
              <w:rPr>
                <w:rFonts w:hint="eastAsia" w:ascii="宋体" w:hAnsi="宋体" w:eastAsia="宋体" w:cs="宋体"/>
                <w:spacing w:val="-7"/>
                <w:position w:val="1"/>
                <w:sz w:val="18"/>
                <w:szCs w:val="18"/>
              </w:rPr>
            </w:pPr>
          </w:p>
          <w:p w14:paraId="19874F7D">
            <w:pPr>
              <w:spacing w:before="55" w:line="230" w:lineRule="exact"/>
              <w:ind w:firstLine="166" w:firstLineChars="100"/>
              <w:jc w:val="center"/>
              <w:rPr>
                <w:rFonts w:hint="eastAsia" w:ascii="宋体" w:hAnsi="宋体" w:eastAsia="宋体" w:cs="宋体"/>
                <w:spacing w:val="-7"/>
                <w:position w:val="1"/>
                <w:sz w:val="18"/>
                <w:szCs w:val="18"/>
              </w:rPr>
            </w:pPr>
          </w:p>
          <w:p w14:paraId="010446B4">
            <w:pPr>
              <w:spacing w:before="55" w:line="230" w:lineRule="exact"/>
              <w:ind w:firstLine="166" w:firstLineChars="100"/>
              <w:jc w:val="center"/>
              <w:rPr>
                <w:rFonts w:hint="eastAsia" w:ascii="宋体" w:hAnsi="宋体" w:eastAsia="宋体" w:cs="宋体"/>
                <w:spacing w:val="-7"/>
                <w:position w:val="1"/>
                <w:sz w:val="18"/>
                <w:szCs w:val="18"/>
              </w:rPr>
            </w:pPr>
          </w:p>
          <w:p w14:paraId="735168BC">
            <w:pPr>
              <w:spacing w:before="55" w:line="230" w:lineRule="exact"/>
              <w:ind w:firstLine="166" w:firstLineChars="100"/>
              <w:jc w:val="center"/>
              <w:rPr>
                <w:rFonts w:hint="eastAsia" w:ascii="宋体" w:hAnsi="宋体" w:eastAsia="宋体" w:cs="宋体"/>
                <w:spacing w:val="-7"/>
                <w:position w:val="1"/>
                <w:sz w:val="18"/>
                <w:szCs w:val="18"/>
              </w:rPr>
            </w:pPr>
          </w:p>
          <w:p w14:paraId="4370D1F2">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E4A7FAD">
            <w:pPr>
              <w:spacing w:before="55" w:line="230" w:lineRule="auto"/>
              <w:jc w:val="center"/>
              <w:rPr>
                <w:rFonts w:hint="eastAsia" w:ascii="宋体" w:hAnsi="宋体" w:eastAsia="宋体" w:cs="宋体"/>
                <w:spacing w:val="1"/>
                <w:sz w:val="18"/>
                <w:szCs w:val="18"/>
              </w:rPr>
            </w:pPr>
          </w:p>
          <w:p w14:paraId="4FEC0BA0">
            <w:pPr>
              <w:spacing w:before="55" w:line="230" w:lineRule="auto"/>
              <w:jc w:val="center"/>
              <w:rPr>
                <w:rFonts w:hint="eastAsia" w:ascii="宋体" w:hAnsi="宋体" w:eastAsia="宋体" w:cs="宋体"/>
                <w:spacing w:val="1"/>
                <w:sz w:val="18"/>
                <w:szCs w:val="18"/>
              </w:rPr>
            </w:pPr>
          </w:p>
          <w:p w14:paraId="794578F2">
            <w:pPr>
              <w:spacing w:before="55" w:line="230" w:lineRule="auto"/>
              <w:jc w:val="center"/>
              <w:rPr>
                <w:rFonts w:hint="eastAsia" w:ascii="宋体" w:hAnsi="宋体" w:eastAsia="宋体" w:cs="宋体"/>
                <w:spacing w:val="1"/>
                <w:sz w:val="18"/>
                <w:szCs w:val="18"/>
              </w:rPr>
            </w:pPr>
          </w:p>
          <w:p w14:paraId="758D665B">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6143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72AF36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5B0CAB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5987F5E">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执法记录仪</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D02D163">
            <w:pPr>
              <w:spacing w:before="189" w:line="194" w:lineRule="auto"/>
              <w:ind w:left="23" w:right="42" w:firstLine="18"/>
              <w:rPr>
                <w:rFonts w:hint="eastAsia"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1.</w:t>
            </w:r>
            <w:r>
              <w:rPr>
                <w:rFonts w:hint="eastAsia" w:ascii="宋体" w:hAnsi="宋体" w:eastAsia="宋体" w:cs="宋体"/>
                <w:spacing w:val="-2"/>
                <w:sz w:val="17"/>
                <w:szCs w:val="17"/>
                <w:highlight w:val="none"/>
                <w:lang w:val="en-US" w:eastAsia="zh-CN"/>
              </w:rPr>
              <w:t>国产智能芯片</w:t>
            </w:r>
          </w:p>
          <w:p w14:paraId="11F54524">
            <w:pPr>
              <w:spacing w:before="189" w:line="194" w:lineRule="auto"/>
              <w:ind w:left="23" w:right="42" w:firstLine="18"/>
              <w:rPr>
                <w:rFonts w:hint="eastAsia"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2.</w:t>
            </w:r>
            <w:r>
              <w:rPr>
                <w:rFonts w:hint="eastAsia" w:ascii="宋体" w:hAnsi="宋体" w:eastAsia="宋体" w:cs="宋体"/>
                <w:spacing w:val="-2"/>
                <w:sz w:val="17"/>
                <w:szCs w:val="17"/>
                <w:highlight w:val="none"/>
                <w:lang w:val="en-US" w:eastAsia="zh-CN"/>
              </w:rPr>
              <w:t>超长续航</w:t>
            </w:r>
            <w:r>
              <w:rPr>
                <w:rFonts w:hint="eastAsia" w:ascii="宋体" w:hAnsi="宋体" w:cs="宋体"/>
                <w:spacing w:val="-2"/>
                <w:sz w:val="17"/>
                <w:szCs w:val="17"/>
                <w:highlight w:val="none"/>
                <w:lang w:val="en-US" w:eastAsia="zh-CN"/>
              </w:rPr>
              <w:t>≥</w:t>
            </w:r>
            <w:r>
              <w:rPr>
                <w:rFonts w:hint="eastAsia" w:ascii="宋体" w:hAnsi="宋体" w:eastAsia="宋体" w:cs="宋体"/>
                <w:spacing w:val="-2"/>
                <w:sz w:val="17"/>
                <w:szCs w:val="17"/>
                <w:highlight w:val="none"/>
                <w:lang w:val="en-US" w:eastAsia="zh-CN"/>
              </w:rPr>
              <w:t>12小时</w:t>
            </w:r>
          </w:p>
          <w:p w14:paraId="7D90F21D">
            <w:pPr>
              <w:spacing w:before="189" w:line="194" w:lineRule="auto"/>
              <w:ind w:left="23" w:right="42" w:firstLine="18"/>
              <w:rPr>
                <w:rFonts w:hint="eastAsia"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3.</w:t>
            </w:r>
            <w:r>
              <w:rPr>
                <w:rFonts w:hint="eastAsia" w:ascii="宋体" w:hAnsi="宋体" w:eastAsia="宋体" w:cs="宋体"/>
                <w:spacing w:val="-2"/>
                <w:sz w:val="17"/>
                <w:szCs w:val="17"/>
                <w:highlight w:val="none"/>
                <w:lang w:val="en-US" w:eastAsia="zh-CN"/>
              </w:rPr>
              <w:t>红蓝爆闪警示灯、操作简单</w:t>
            </w:r>
          </w:p>
          <w:p w14:paraId="1B11A7A9">
            <w:pPr>
              <w:spacing w:before="189" w:line="194" w:lineRule="auto"/>
              <w:ind w:left="23" w:right="42" w:firstLine="18"/>
              <w:rPr>
                <w:rFonts w:hint="eastAsia"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4.标配</w:t>
            </w:r>
            <w:r>
              <w:rPr>
                <w:rFonts w:hint="eastAsia" w:ascii="宋体" w:hAnsi="宋体" w:eastAsia="宋体" w:cs="宋体"/>
                <w:spacing w:val="-2"/>
                <w:sz w:val="17"/>
                <w:szCs w:val="17"/>
                <w:highlight w:val="none"/>
                <w:lang w:val="en-US" w:eastAsia="zh-CN"/>
              </w:rPr>
              <w:t>2颗大功率红外灯</w:t>
            </w:r>
          </w:p>
          <w:p w14:paraId="263ED8F8">
            <w:pPr>
              <w:spacing w:before="189" w:line="194" w:lineRule="auto"/>
              <w:ind w:left="23" w:right="42" w:firstLine="18"/>
              <w:rPr>
                <w:rFonts w:hint="eastAsia"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5.</w:t>
            </w:r>
            <w:r>
              <w:rPr>
                <w:rFonts w:hint="eastAsia" w:ascii="宋体" w:hAnsi="宋体" w:eastAsia="宋体" w:cs="宋体"/>
                <w:spacing w:val="-2"/>
                <w:sz w:val="17"/>
                <w:szCs w:val="17"/>
                <w:highlight w:val="none"/>
                <w:lang w:val="en-US" w:eastAsia="zh-CN"/>
              </w:rPr>
              <w:t>TYPE-C接口充电、链接电脑传输数据</w:t>
            </w:r>
          </w:p>
          <w:p w14:paraId="75F0867F">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6.产品尺寸：76X58X32mm</w:t>
            </w:r>
          </w:p>
          <w:p w14:paraId="3FBCBAD6">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7.屏幕尺寸：2.0寸高亮LCD屏幕</w:t>
            </w:r>
          </w:p>
          <w:p w14:paraId="35D91EA7">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8.视频分辨率：1080P、720P</w:t>
            </w:r>
          </w:p>
          <w:p w14:paraId="3D9BE29C">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9.拍照像素：≥5800万</w:t>
            </w:r>
          </w:p>
          <w:p w14:paraId="5049B526">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10.视频格式：AVI</w:t>
            </w:r>
          </w:p>
          <w:p w14:paraId="43FE9C7C">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11.防跌落高度：2米跌落防摔</w:t>
            </w:r>
          </w:p>
          <w:p w14:paraId="208BA91F">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12.辅助功能：车载模式、循环覆盖</w:t>
            </w:r>
          </w:p>
          <w:p w14:paraId="2398FD66">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13.机身重量：110g</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D4E5C86">
            <w:pPr>
              <w:spacing w:before="55" w:line="230" w:lineRule="exact"/>
              <w:jc w:val="both"/>
              <w:rPr>
                <w:rFonts w:hint="eastAsia" w:ascii="宋体" w:hAnsi="宋体" w:eastAsia="宋体" w:cs="宋体"/>
                <w:spacing w:val="-7"/>
                <w:position w:val="1"/>
                <w:sz w:val="18"/>
                <w:szCs w:val="18"/>
              </w:rPr>
            </w:pPr>
          </w:p>
          <w:p w14:paraId="08E01214">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448738">
            <w:pPr>
              <w:spacing w:before="55" w:line="230" w:lineRule="auto"/>
              <w:jc w:val="center"/>
              <w:rPr>
                <w:rFonts w:hint="eastAsia" w:ascii="宋体" w:hAnsi="宋体" w:eastAsia="宋体" w:cs="宋体"/>
                <w:spacing w:val="1"/>
                <w:sz w:val="18"/>
                <w:szCs w:val="18"/>
              </w:rPr>
            </w:pPr>
          </w:p>
          <w:p w14:paraId="02C4988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4A9E3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4"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F3B6F9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19FD91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2B4BA3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666245">
            <w:pPr>
              <w:spacing w:before="55" w:line="229" w:lineRule="auto"/>
              <w:jc w:val="center"/>
              <w:rPr>
                <w:rFonts w:hint="eastAsia" w:ascii="宋体" w:hAnsi="宋体" w:eastAsia="宋体" w:cs="宋体"/>
                <w:spacing w:val="7"/>
                <w:sz w:val="20"/>
                <w:szCs w:val="20"/>
              </w:rPr>
            </w:pPr>
          </w:p>
          <w:p w14:paraId="3A63D9CE">
            <w:pPr>
              <w:spacing w:before="55" w:line="229" w:lineRule="auto"/>
              <w:jc w:val="center"/>
              <w:rPr>
                <w:rFonts w:hint="eastAsia" w:ascii="宋体" w:hAnsi="宋体" w:eastAsia="宋体" w:cs="宋体"/>
                <w:spacing w:val="7"/>
                <w:sz w:val="20"/>
                <w:szCs w:val="20"/>
              </w:rPr>
            </w:pPr>
          </w:p>
          <w:p w14:paraId="48355E51">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打印机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AADD90A">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1黑白激光</w:t>
            </w:r>
            <w:r>
              <w:rPr>
                <w:rFonts w:hint="eastAsia" w:ascii="宋体" w:hAnsi="宋体" w:cs="宋体"/>
                <w:spacing w:val="-2"/>
                <w:sz w:val="17"/>
                <w:szCs w:val="17"/>
                <w:highlight w:val="none"/>
                <w:lang w:val="en-US" w:eastAsia="zh-CN"/>
              </w:rPr>
              <w:t>多功能一体</w:t>
            </w:r>
            <w:r>
              <w:rPr>
                <w:rFonts w:ascii="宋体" w:hAnsi="宋体" w:eastAsia="宋体" w:cs="宋体"/>
                <w:spacing w:val="-2"/>
                <w:sz w:val="17"/>
                <w:szCs w:val="17"/>
                <w:highlight w:val="none"/>
              </w:rPr>
              <w:t xml:space="preserve">机  </w:t>
            </w:r>
          </w:p>
          <w:p w14:paraId="21BC6E53">
            <w:pPr>
              <w:spacing w:before="189" w:line="194" w:lineRule="auto"/>
              <w:ind w:left="23" w:right="42" w:firstLine="18"/>
              <w:rPr>
                <w:rFonts w:hint="eastAsia" w:ascii="宋体" w:hAnsi="宋体" w:eastAsia="宋体" w:cs="宋体"/>
                <w:spacing w:val="-2"/>
                <w:sz w:val="17"/>
                <w:szCs w:val="17"/>
                <w:highlight w:val="none"/>
                <w:lang w:eastAsia="zh-CN"/>
              </w:rPr>
            </w:pPr>
            <w:r>
              <w:rPr>
                <w:rFonts w:ascii="宋体" w:hAnsi="宋体" w:eastAsia="宋体" w:cs="宋体"/>
                <w:spacing w:val="-2"/>
                <w:sz w:val="17"/>
                <w:szCs w:val="17"/>
                <w:highlight w:val="none"/>
              </w:rPr>
              <w:t>2.</w:t>
            </w:r>
            <w:r>
              <w:rPr>
                <w:rFonts w:hint="eastAsia" w:ascii="宋体" w:hAnsi="宋体" w:cs="宋体"/>
                <w:spacing w:val="-2"/>
                <w:sz w:val="17"/>
                <w:szCs w:val="17"/>
                <w:highlight w:val="none"/>
                <w:lang w:val="en-US" w:eastAsia="zh-CN"/>
              </w:rPr>
              <w:t>首页打印时间</w:t>
            </w:r>
            <w:r>
              <w:rPr>
                <w:rFonts w:hint="eastAsia" w:ascii="宋体" w:hAnsi="宋体" w:cs="宋体"/>
                <w:spacing w:val="-2"/>
                <w:sz w:val="17"/>
                <w:szCs w:val="17"/>
                <w:highlight w:val="none"/>
                <w:lang w:val="en-US" w:eastAsia="zh-CN"/>
              </w:rPr>
              <w:tab/>
            </w:r>
            <w:r>
              <w:rPr>
                <w:rFonts w:hint="eastAsia" w:ascii="宋体" w:hAnsi="宋体" w:cs="宋体"/>
                <w:spacing w:val="-2"/>
                <w:sz w:val="17"/>
                <w:szCs w:val="17"/>
                <w:highlight w:val="none"/>
                <w:lang w:val="en-US" w:eastAsia="zh-CN"/>
              </w:rPr>
              <w:t>≤ 8.5秒</w:t>
            </w:r>
          </w:p>
          <w:p w14:paraId="1104C3DE">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3.</w:t>
            </w:r>
            <w:r>
              <w:rPr>
                <w:rFonts w:hint="eastAsia" w:ascii="宋体" w:hAnsi="宋体" w:cs="宋体"/>
                <w:spacing w:val="-2"/>
                <w:sz w:val="17"/>
                <w:szCs w:val="17"/>
                <w:highlight w:val="none"/>
                <w:lang w:val="en-US" w:eastAsia="zh-CN"/>
              </w:rPr>
              <w:t>基本功能：</w:t>
            </w:r>
            <w:r>
              <w:rPr>
                <w:rFonts w:ascii="宋体" w:hAnsi="宋体" w:eastAsia="宋体" w:cs="宋体"/>
                <w:spacing w:val="-2"/>
                <w:sz w:val="17"/>
                <w:szCs w:val="17"/>
                <w:highlight w:val="none"/>
              </w:rPr>
              <w:t>复印 扫描 打印</w:t>
            </w:r>
          </w:p>
          <w:p w14:paraId="38396BDE">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4.打印语言：GDI</w:t>
            </w:r>
          </w:p>
          <w:p w14:paraId="7F686643">
            <w:pPr>
              <w:spacing w:before="189" w:line="194" w:lineRule="auto"/>
              <w:ind w:right="42"/>
              <w:rPr>
                <w:rFonts w:hint="default"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5.打印分辨率 ;标准模式： 600dpi * 600dpi； 精细模式： 1200dpi * 600dpi（仅PC端）</w:t>
            </w:r>
          </w:p>
          <w:p w14:paraId="073A5449">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6.产品颜色;白色</w:t>
            </w:r>
          </w:p>
          <w:p w14:paraId="5CF33F5A">
            <w:pPr>
              <w:spacing w:before="189" w:line="194" w:lineRule="auto"/>
              <w:ind w:left="23" w:right="42" w:firstLine="18"/>
              <w:rPr>
                <w:rFonts w:hint="default"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7.供纸盒容量;150页</w:t>
            </w:r>
          </w:p>
          <w:p w14:paraId="27ED174E">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8</w:t>
            </w:r>
            <w:r>
              <w:rPr>
                <w:rFonts w:ascii="宋体" w:hAnsi="宋体" w:eastAsia="宋体" w:cs="宋体"/>
                <w:spacing w:val="-2"/>
                <w:sz w:val="17"/>
                <w:szCs w:val="17"/>
                <w:highlight w:val="none"/>
              </w:rPr>
              <w:t>.</w:t>
            </w:r>
            <w:r>
              <w:rPr>
                <w:rFonts w:hint="eastAsia" w:ascii="宋体" w:hAnsi="宋体" w:cs="宋体"/>
                <w:spacing w:val="-2"/>
                <w:sz w:val="17"/>
                <w:szCs w:val="17"/>
                <w:highlight w:val="none"/>
                <w:lang w:val="en-US" w:eastAsia="zh-CN"/>
              </w:rPr>
              <w:t>网络功能;支持无线/有线网络打印</w:t>
            </w:r>
          </w:p>
          <w:p w14:paraId="420DC549">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9.产品尺寸;367x320x288mm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EA4420">
            <w:pPr>
              <w:spacing w:before="55" w:line="230" w:lineRule="exact"/>
              <w:ind w:firstLine="166" w:firstLineChars="100"/>
              <w:jc w:val="center"/>
              <w:rPr>
                <w:rFonts w:hint="eastAsia" w:ascii="宋体" w:hAnsi="宋体" w:eastAsia="宋体" w:cs="宋体"/>
                <w:spacing w:val="-7"/>
                <w:position w:val="1"/>
                <w:sz w:val="18"/>
                <w:szCs w:val="18"/>
              </w:rPr>
            </w:pPr>
          </w:p>
          <w:p w14:paraId="4BB1F94B">
            <w:pPr>
              <w:spacing w:before="55" w:line="230" w:lineRule="exact"/>
              <w:ind w:firstLine="166" w:firstLineChars="100"/>
              <w:jc w:val="center"/>
              <w:rPr>
                <w:rFonts w:hint="eastAsia" w:ascii="宋体" w:hAnsi="宋体" w:eastAsia="宋体" w:cs="宋体"/>
                <w:spacing w:val="-7"/>
                <w:position w:val="1"/>
                <w:sz w:val="18"/>
                <w:szCs w:val="18"/>
              </w:rPr>
            </w:pPr>
          </w:p>
          <w:p w14:paraId="448F675F">
            <w:pPr>
              <w:spacing w:before="55" w:line="230" w:lineRule="exact"/>
              <w:ind w:firstLine="166" w:firstLineChars="100"/>
              <w:jc w:val="center"/>
              <w:rPr>
                <w:rFonts w:hint="eastAsia" w:ascii="宋体" w:hAnsi="宋体" w:eastAsia="宋体" w:cs="宋体"/>
                <w:spacing w:val="-7"/>
                <w:position w:val="1"/>
                <w:sz w:val="18"/>
                <w:szCs w:val="18"/>
              </w:rPr>
            </w:pPr>
          </w:p>
          <w:p w14:paraId="7411B2A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259CCD">
            <w:pPr>
              <w:spacing w:before="55" w:line="230" w:lineRule="auto"/>
              <w:jc w:val="center"/>
              <w:rPr>
                <w:rFonts w:hint="eastAsia" w:ascii="宋体" w:hAnsi="宋体" w:eastAsia="宋体" w:cs="宋体"/>
                <w:spacing w:val="1"/>
                <w:sz w:val="18"/>
                <w:szCs w:val="18"/>
              </w:rPr>
            </w:pPr>
          </w:p>
          <w:p w14:paraId="31D7C62F">
            <w:pPr>
              <w:spacing w:before="55" w:line="230" w:lineRule="auto"/>
              <w:jc w:val="center"/>
              <w:rPr>
                <w:rFonts w:hint="eastAsia" w:ascii="宋体" w:hAnsi="宋体" w:eastAsia="宋体" w:cs="宋体"/>
                <w:spacing w:val="1"/>
                <w:sz w:val="18"/>
                <w:szCs w:val="18"/>
              </w:rPr>
            </w:pPr>
          </w:p>
          <w:p w14:paraId="3EF3854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505B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26F2DE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1C7C85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F99403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17AC65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489E57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D071FE6">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52EFB3F">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4FEF67">
            <w:pPr>
              <w:spacing w:before="55" w:line="229" w:lineRule="auto"/>
              <w:jc w:val="center"/>
              <w:rPr>
                <w:rFonts w:hint="eastAsia" w:ascii="宋体" w:hAnsi="宋体" w:eastAsia="宋体" w:cs="宋体"/>
                <w:spacing w:val="7"/>
                <w:sz w:val="20"/>
                <w:szCs w:val="20"/>
              </w:rPr>
            </w:pPr>
          </w:p>
          <w:p w14:paraId="6484732A">
            <w:pPr>
              <w:spacing w:before="55" w:line="229" w:lineRule="auto"/>
              <w:jc w:val="center"/>
              <w:rPr>
                <w:rFonts w:hint="eastAsia" w:ascii="宋体" w:hAnsi="宋体" w:eastAsia="宋体" w:cs="宋体"/>
                <w:spacing w:val="7"/>
                <w:sz w:val="20"/>
                <w:szCs w:val="20"/>
              </w:rPr>
            </w:pPr>
          </w:p>
          <w:p w14:paraId="062BFD30">
            <w:pPr>
              <w:spacing w:before="55" w:line="229" w:lineRule="auto"/>
              <w:jc w:val="center"/>
              <w:rPr>
                <w:rFonts w:hint="eastAsia" w:ascii="宋体" w:hAnsi="宋体" w:eastAsia="宋体" w:cs="宋体"/>
                <w:spacing w:val="7"/>
                <w:sz w:val="20"/>
                <w:szCs w:val="20"/>
              </w:rPr>
            </w:pPr>
          </w:p>
          <w:p w14:paraId="1F4CDF00">
            <w:pPr>
              <w:spacing w:before="55" w:line="229" w:lineRule="auto"/>
              <w:jc w:val="center"/>
              <w:rPr>
                <w:rFonts w:hint="eastAsia" w:ascii="宋体" w:hAnsi="宋体" w:eastAsia="宋体" w:cs="宋体"/>
                <w:spacing w:val="7"/>
                <w:sz w:val="20"/>
                <w:szCs w:val="20"/>
              </w:rPr>
            </w:pPr>
          </w:p>
          <w:p w14:paraId="1A9172AE">
            <w:pPr>
              <w:spacing w:before="55" w:line="229" w:lineRule="auto"/>
              <w:jc w:val="center"/>
              <w:rPr>
                <w:rFonts w:hint="eastAsia" w:ascii="宋体" w:hAnsi="宋体" w:eastAsia="宋体" w:cs="宋体"/>
                <w:spacing w:val="7"/>
                <w:sz w:val="20"/>
                <w:szCs w:val="20"/>
              </w:rPr>
            </w:pPr>
          </w:p>
          <w:p w14:paraId="641249DD">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大型扫描复印机 一体机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51EA60E">
            <w:pPr>
              <w:spacing w:before="189" w:line="194" w:lineRule="auto"/>
              <w:ind w:right="42"/>
              <w:rPr>
                <w:rFonts w:ascii="宋体" w:hAnsi="宋体" w:eastAsia="宋体" w:cs="宋体"/>
                <w:spacing w:val="-2"/>
                <w:sz w:val="17"/>
                <w:szCs w:val="17"/>
                <w:highlight w:val="none"/>
              </w:rPr>
            </w:pPr>
            <w:r>
              <w:rPr>
                <w:rFonts w:ascii="宋体" w:hAnsi="宋体" w:eastAsia="宋体" w:cs="宋体"/>
                <w:spacing w:val="-2"/>
                <w:sz w:val="17"/>
                <w:szCs w:val="17"/>
                <w:highlight w:val="none"/>
              </w:rPr>
              <w:t>1.A3</w:t>
            </w:r>
            <w:r>
              <w:rPr>
                <w:rFonts w:hint="eastAsia" w:ascii="宋体" w:hAnsi="宋体" w:cs="宋体"/>
                <w:spacing w:val="-2"/>
                <w:sz w:val="17"/>
                <w:szCs w:val="17"/>
                <w:highlight w:val="none"/>
                <w:lang w:val="en-US" w:eastAsia="zh-CN"/>
              </w:rPr>
              <w:t>多功能一体</w:t>
            </w:r>
            <w:r>
              <w:rPr>
                <w:rFonts w:ascii="宋体" w:hAnsi="宋体" w:eastAsia="宋体" w:cs="宋体"/>
                <w:spacing w:val="-2"/>
                <w:sz w:val="17"/>
                <w:szCs w:val="17"/>
                <w:highlight w:val="none"/>
              </w:rPr>
              <w:t>机</w:t>
            </w:r>
          </w:p>
          <w:p w14:paraId="534DD00F">
            <w:pPr>
              <w:spacing w:before="189" w:line="194" w:lineRule="auto"/>
              <w:ind w:left="23" w:right="42" w:firstLine="18"/>
              <w:rPr>
                <w:rFonts w:hint="default" w:ascii="宋体" w:hAnsi="宋体" w:eastAsia="宋体" w:cs="宋体"/>
                <w:spacing w:val="-2"/>
                <w:sz w:val="17"/>
                <w:szCs w:val="17"/>
                <w:highlight w:val="none"/>
                <w:lang w:val="en-US" w:eastAsia="zh-CN"/>
              </w:rPr>
            </w:pPr>
            <w:r>
              <w:rPr>
                <w:rFonts w:ascii="宋体" w:hAnsi="宋体" w:eastAsia="宋体" w:cs="宋体"/>
                <w:spacing w:val="-2"/>
                <w:sz w:val="17"/>
                <w:szCs w:val="17"/>
                <w:highlight w:val="none"/>
              </w:rPr>
              <w:t>2.类型：彩色</w:t>
            </w:r>
            <w:r>
              <w:rPr>
                <w:rFonts w:hint="eastAsia" w:ascii="宋体" w:hAnsi="宋体" w:cs="宋体"/>
                <w:spacing w:val="-2"/>
                <w:sz w:val="17"/>
                <w:szCs w:val="17"/>
                <w:highlight w:val="none"/>
                <w:lang w:val="en-US" w:eastAsia="zh-CN"/>
              </w:rPr>
              <w:t>激光多功能一体机/自动双面打印/双面复印</w:t>
            </w:r>
          </w:p>
          <w:p w14:paraId="18DC7C4C">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3.最大原稿尺寸： A3</w:t>
            </w:r>
          </w:p>
          <w:p w14:paraId="46581A6E">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4.复印</w:t>
            </w:r>
            <w:r>
              <w:rPr>
                <w:rFonts w:hint="eastAsia" w:ascii="宋体" w:hAnsi="宋体" w:cs="宋体"/>
                <w:spacing w:val="-2"/>
                <w:sz w:val="17"/>
                <w:szCs w:val="17"/>
                <w:highlight w:val="none"/>
                <w:lang w:val="en-US" w:eastAsia="zh-CN"/>
              </w:rPr>
              <w:t>打印</w:t>
            </w:r>
            <w:r>
              <w:rPr>
                <w:rFonts w:ascii="宋体" w:hAnsi="宋体" w:eastAsia="宋体" w:cs="宋体"/>
                <w:spacing w:val="-2"/>
                <w:sz w:val="17"/>
                <w:szCs w:val="17"/>
                <w:highlight w:val="none"/>
              </w:rPr>
              <w:t>速度（张/ 分）：22ppm</w:t>
            </w:r>
          </w:p>
          <w:p w14:paraId="6D7CB85C">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5.打印分辨率： 600× 600dpi/600× 1200dpi（半速）</w:t>
            </w:r>
          </w:p>
          <w:p w14:paraId="6DFBA2CF">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6.扫描分辨率： 300× 300dpi</w:t>
            </w:r>
          </w:p>
          <w:p w14:paraId="319D0C0C">
            <w:pPr>
              <w:spacing w:before="189" w:line="194" w:lineRule="auto"/>
              <w:ind w:left="23" w:right="42" w:firstLine="18"/>
              <w:rPr>
                <w:rFonts w:hint="default" w:ascii="宋体" w:hAnsi="宋体" w:eastAsia="宋体" w:cs="宋体"/>
                <w:spacing w:val="-2"/>
                <w:sz w:val="17"/>
                <w:szCs w:val="17"/>
                <w:highlight w:val="none"/>
                <w:lang w:val="en-US" w:eastAsia="zh-CN"/>
              </w:rPr>
            </w:pPr>
            <w:r>
              <w:rPr>
                <w:rFonts w:hint="eastAsia" w:ascii="宋体" w:hAnsi="宋体" w:cs="宋体"/>
                <w:spacing w:val="-2"/>
                <w:sz w:val="17"/>
                <w:szCs w:val="17"/>
                <w:highlight w:val="none"/>
                <w:lang w:val="en-US" w:eastAsia="zh-CN"/>
              </w:rPr>
              <w:t>7.纸盒容量：500*2 双纸盒</w:t>
            </w:r>
          </w:p>
          <w:p w14:paraId="3DEF8FBB">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7.接口类型： USB2.0, 10Base-T/100 Base-TX（需加装 网络界面卡）</w:t>
            </w:r>
          </w:p>
          <w:p w14:paraId="4D17F943">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8.主机尺寸： 626. 6× 691.9× 615.6 mm</w:t>
            </w:r>
          </w:p>
          <w:p w14:paraId="690C785F">
            <w:pPr>
              <w:spacing w:before="189" w:line="194" w:lineRule="auto"/>
              <w:ind w:right="42"/>
              <w:jc w:val="both"/>
              <w:rPr>
                <w:rFonts w:hint="eastAsia" w:ascii="宋体" w:hAnsi="宋体" w:eastAsia="宋体" w:cs="宋体"/>
                <w:spacing w:val="-2"/>
                <w:sz w:val="18"/>
                <w:szCs w:val="18"/>
                <w:lang w:val="en-US" w:eastAsia="zh-CN"/>
              </w:rPr>
            </w:pPr>
            <w:r>
              <w:rPr>
                <w:rFonts w:ascii="宋体" w:hAnsi="宋体" w:eastAsia="宋体" w:cs="宋体"/>
                <w:spacing w:val="-2"/>
                <w:sz w:val="17"/>
                <w:szCs w:val="17"/>
                <w:highlight w:val="none"/>
              </w:rPr>
              <w:t>9.电气规格：电源 AC220V, 50Hz, 2.7A</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E813AD0">
            <w:pPr>
              <w:spacing w:before="55" w:line="230" w:lineRule="exact"/>
              <w:ind w:firstLine="166" w:firstLineChars="100"/>
              <w:jc w:val="center"/>
              <w:rPr>
                <w:rFonts w:hint="eastAsia" w:ascii="宋体" w:hAnsi="宋体" w:eastAsia="宋体" w:cs="宋体"/>
                <w:spacing w:val="-7"/>
                <w:position w:val="1"/>
                <w:sz w:val="18"/>
                <w:szCs w:val="18"/>
              </w:rPr>
            </w:pPr>
          </w:p>
          <w:p w14:paraId="72FA7BE8">
            <w:pPr>
              <w:spacing w:before="55" w:line="230" w:lineRule="exact"/>
              <w:jc w:val="both"/>
              <w:rPr>
                <w:rFonts w:hint="eastAsia" w:ascii="宋体" w:hAnsi="宋体" w:eastAsia="宋体" w:cs="宋体"/>
                <w:spacing w:val="-7"/>
                <w:position w:val="1"/>
                <w:sz w:val="18"/>
                <w:szCs w:val="18"/>
              </w:rPr>
            </w:pPr>
          </w:p>
          <w:p w14:paraId="61ADB921">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9DCA468">
            <w:pPr>
              <w:spacing w:before="55" w:line="230" w:lineRule="auto"/>
              <w:jc w:val="center"/>
              <w:rPr>
                <w:rFonts w:hint="eastAsia" w:ascii="宋体" w:hAnsi="宋体" w:eastAsia="宋体" w:cs="宋体"/>
                <w:spacing w:val="1"/>
                <w:sz w:val="18"/>
                <w:szCs w:val="18"/>
              </w:rPr>
            </w:pPr>
          </w:p>
          <w:p w14:paraId="6EB98BF9">
            <w:pPr>
              <w:spacing w:before="55" w:line="230" w:lineRule="auto"/>
              <w:jc w:val="center"/>
              <w:rPr>
                <w:rFonts w:hint="eastAsia" w:ascii="宋体" w:hAnsi="宋体" w:eastAsia="宋体" w:cs="宋体"/>
                <w:spacing w:val="1"/>
                <w:sz w:val="18"/>
                <w:szCs w:val="18"/>
              </w:rPr>
            </w:pPr>
          </w:p>
          <w:p w14:paraId="66EE0A5B">
            <w:pPr>
              <w:spacing w:before="55" w:line="230" w:lineRule="auto"/>
              <w:jc w:val="center"/>
              <w:rPr>
                <w:rFonts w:hint="eastAsia" w:ascii="宋体" w:hAnsi="宋体" w:eastAsia="宋体" w:cs="宋体"/>
                <w:spacing w:val="1"/>
                <w:sz w:val="18"/>
                <w:szCs w:val="18"/>
              </w:rPr>
            </w:pPr>
          </w:p>
          <w:p w14:paraId="14AE8A9E">
            <w:pPr>
              <w:spacing w:before="55" w:line="230" w:lineRule="auto"/>
              <w:jc w:val="center"/>
              <w:rPr>
                <w:rFonts w:hint="eastAsia" w:ascii="宋体" w:hAnsi="宋体" w:eastAsia="宋体" w:cs="宋体"/>
                <w:spacing w:val="1"/>
                <w:sz w:val="18"/>
                <w:szCs w:val="18"/>
              </w:rPr>
            </w:pPr>
          </w:p>
          <w:p w14:paraId="15465968">
            <w:pPr>
              <w:spacing w:before="55" w:line="230" w:lineRule="auto"/>
              <w:jc w:val="center"/>
              <w:rPr>
                <w:rFonts w:hint="eastAsia" w:ascii="宋体" w:hAnsi="宋体" w:eastAsia="宋体" w:cs="宋体"/>
                <w:spacing w:val="1"/>
                <w:sz w:val="18"/>
                <w:szCs w:val="18"/>
              </w:rPr>
            </w:pPr>
          </w:p>
          <w:p w14:paraId="759B968A">
            <w:pPr>
              <w:spacing w:before="55" w:line="230" w:lineRule="auto"/>
              <w:jc w:val="center"/>
              <w:rPr>
                <w:rFonts w:hint="eastAsia" w:ascii="宋体" w:hAnsi="宋体" w:eastAsia="宋体" w:cs="宋体"/>
                <w:spacing w:val="1"/>
                <w:sz w:val="18"/>
                <w:szCs w:val="18"/>
              </w:rPr>
            </w:pPr>
          </w:p>
          <w:p w14:paraId="6B8E7B0F">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4B71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9E6C79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31F3D01">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9A7DE6">
            <w:pPr>
              <w:spacing w:before="55" w:line="229" w:lineRule="auto"/>
              <w:jc w:val="center"/>
              <w:rPr>
                <w:rFonts w:hint="eastAsia" w:ascii="宋体" w:hAnsi="宋体" w:eastAsia="宋体" w:cs="宋体"/>
                <w:spacing w:val="7"/>
                <w:sz w:val="20"/>
                <w:szCs w:val="20"/>
              </w:rPr>
            </w:pPr>
          </w:p>
          <w:p w14:paraId="282C8C73">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生活用车</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8DBA41D">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 xml:space="preserve">长*宽*高（mm）：4515*1725*1790，座位：5/6座可选 </w:t>
            </w:r>
          </w:p>
          <w:p w14:paraId="315F7158">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纯电续航300公里，电池快充30分钟，慢充9.8小时。</w:t>
            </w:r>
          </w:p>
          <w:p w14:paraId="0369CEC1">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最大功率75kw，最高车速135km/h，后置后驱。</w:t>
            </w:r>
          </w:p>
          <w:p w14:paraId="31F3E824">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主被动安全：ABS防抱死、制动力分配、胎压报警、LED远近光灯。</w:t>
            </w:r>
          </w:p>
          <w:p w14:paraId="36C664B0">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整车质保：三年或10万公里、电芯质保：6年或30万公里</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3C5BA3">
            <w:pPr>
              <w:spacing w:before="55" w:line="230" w:lineRule="exact"/>
              <w:ind w:firstLine="166" w:firstLineChars="100"/>
              <w:jc w:val="center"/>
              <w:rPr>
                <w:rFonts w:hint="eastAsia" w:ascii="宋体" w:hAnsi="宋体" w:eastAsia="宋体" w:cs="宋体"/>
                <w:spacing w:val="-7"/>
                <w:position w:val="1"/>
                <w:sz w:val="18"/>
                <w:szCs w:val="18"/>
              </w:rPr>
            </w:pPr>
          </w:p>
          <w:p w14:paraId="4EBA3A5B">
            <w:pPr>
              <w:spacing w:before="55" w:line="230" w:lineRule="exact"/>
              <w:ind w:firstLine="332" w:firstLineChars="2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2BEC895">
            <w:pPr>
              <w:spacing w:before="55" w:line="230" w:lineRule="auto"/>
              <w:jc w:val="center"/>
              <w:rPr>
                <w:rFonts w:hint="eastAsia" w:ascii="宋体" w:hAnsi="宋体" w:eastAsia="宋体" w:cs="宋体"/>
                <w:spacing w:val="1"/>
                <w:sz w:val="18"/>
                <w:szCs w:val="18"/>
              </w:rPr>
            </w:pPr>
          </w:p>
          <w:p w14:paraId="63B1B1D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辆</w:t>
            </w:r>
          </w:p>
        </w:tc>
      </w:tr>
      <w:tr w14:paraId="22750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CEFF60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735708A">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8BB37F">
            <w:pPr>
              <w:spacing w:before="55" w:line="229" w:lineRule="auto"/>
              <w:jc w:val="center"/>
              <w:rPr>
                <w:rFonts w:hint="eastAsia" w:ascii="宋体" w:hAnsi="宋体" w:eastAsia="宋体" w:cs="宋体"/>
                <w:spacing w:val="7"/>
                <w:sz w:val="20"/>
                <w:szCs w:val="20"/>
              </w:rPr>
            </w:pPr>
          </w:p>
          <w:p w14:paraId="0424CCC5">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办公用车</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3F867FE">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长*宽*高（mm）：4745*1890*1680，座位：5座SUV</w:t>
            </w:r>
          </w:p>
          <w:p w14:paraId="287C6245">
            <w:pPr>
              <w:spacing w:before="189" w:line="194" w:lineRule="auto"/>
              <w:ind w:left="23" w:right="42" w:firstLine="18"/>
              <w:jc w:val="both"/>
              <w:rPr>
                <w:rFonts w:hint="eastAsia" w:ascii="宋体" w:hAnsi="宋体" w:eastAsia="宋体" w:cs="宋体"/>
                <w:spacing w:val="-2"/>
                <w:sz w:val="18"/>
                <w:szCs w:val="18"/>
                <w:lang w:eastAsia="zh-CN"/>
              </w:rPr>
            </w:pPr>
            <w:r>
              <w:rPr>
                <w:rFonts w:hint="eastAsia" w:ascii="宋体" w:hAnsi="宋体" w:eastAsia="宋体" w:cs="宋体"/>
                <w:spacing w:val="-2"/>
                <w:sz w:val="18"/>
                <w:szCs w:val="18"/>
              </w:rPr>
              <w:t>插电式混合动力：纯电续航130km，电池快充30分钟，慢充6.5小时。对外放电：3.3KW。电动机：204ps。</w:t>
            </w:r>
          </w:p>
          <w:p w14:paraId="78303ED3">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发动机：1.5L、106马力、L4。油箱容积：53L，燃油标号：92号。官方加速0-100km/h：7.9s。最高车速：170km/h</w:t>
            </w:r>
          </w:p>
          <w:p w14:paraId="74ABB43E">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整车质保：6年或15万公里、三电系统质保：8年或15万公里（首任车主终身质保）、整备质量：1790kg</w:t>
            </w:r>
          </w:p>
          <w:p w14:paraId="44888565">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驱动方式：前置前驱，前悬架：麦弗逊式独立悬架，后悬架：四连杆式独立悬架。助力类型：电动助力。驻车方式：电子驻车。</w:t>
            </w:r>
          </w:p>
          <w:p w14:paraId="2D76056D">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前轮胎规格：235/55 R18.后轮胎规格：235/55 R18。</w:t>
            </w:r>
          </w:p>
          <w:p w14:paraId="0A0B3E98">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被动安全：主/副安全气囊，前排侧气囊，前/后排头部气囊。</w:t>
            </w:r>
          </w:p>
          <w:p w14:paraId="104F226E">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主动安全：ABS防抱死、制动力分配、刹车辅助、牵引力控制、车身稳定控制、胎压显示、儿童座椅接口、车道偏离预警系统、</w:t>
            </w:r>
          </w:p>
          <w:p w14:paraId="16FFE8B3">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主动刹车/主动安全、前方碰撞预警。</w:t>
            </w:r>
          </w:p>
          <w:p w14:paraId="269615CD">
            <w:pPr>
              <w:spacing w:before="189" w:line="194" w:lineRule="auto"/>
              <w:ind w:right="42"/>
              <w:jc w:val="both"/>
              <w:rPr>
                <w:rFonts w:hint="eastAsia" w:ascii="宋体" w:hAnsi="宋体" w:eastAsia="宋体" w:cs="宋体"/>
                <w:spacing w:val="-2"/>
                <w:sz w:val="18"/>
                <w:szCs w:val="18"/>
              </w:rPr>
            </w:pPr>
            <w:r>
              <w:rPr>
                <w:rFonts w:hint="eastAsia" w:ascii="宋体" w:hAnsi="宋体" w:eastAsia="宋体" w:cs="宋体"/>
                <w:spacing w:val="-2"/>
                <w:sz w:val="18"/>
                <w:szCs w:val="18"/>
              </w:rPr>
              <w:t>驾驶操控：自动驻车、上坡辅助、陡坡缓降。前/后驻车雷达、360度全景影像。</w:t>
            </w:r>
          </w:p>
          <w:p w14:paraId="0DAA1729">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舒适性配置：电动后备箱、无钥匙进入、无钥匙启动、远程启动、语音控制、多层隔音玻璃、大灯感应、雨量感应、后视镜加热、前排座椅加热/通风、后排座椅加热、前后中央扶手。</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138EDF">
            <w:pPr>
              <w:spacing w:before="55" w:line="230" w:lineRule="exact"/>
              <w:ind w:firstLine="166" w:firstLineChars="100"/>
              <w:jc w:val="center"/>
              <w:rPr>
                <w:rFonts w:hint="eastAsia" w:ascii="宋体" w:hAnsi="宋体" w:eastAsia="宋体" w:cs="宋体"/>
                <w:spacing w:val="-7"/>
                <w:position w:val="1"/>
                <w:sz w:val="18"/>
                <w:szCs w:val="18"/>
              </w:rPr>
            </w:pPr>
          </w:p>
          <w:p w14:paraId="73089B21">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DBC0C0">
            <w:pPr>
              <w:spacing w:before="55" w:line="230" w:lineRule="auto"/>
              <w:jc w:val="center"/>
              <w:rPr>
                <w:rFonts w:hint="eastAsia" w:ascii="宋体" w:hAnsi="宋体" w:eastAsia="宋体" w:cs="宋体"/>
                <w:spacing w:val="1"/>
                <w:sz w:val="18"/>
                <w:szCs w:val="18"/>
              </w:rPr>
            </w:pPr>
          </w:p>
          <w:p w14:paraId="406E6F74">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辆</w:t>
            </w:r>
          </w:p>
        </w:tc>
      </w:tr>
      <w:tr w14:paraId="3A0E0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D1A09F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B0571E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4F6E16D">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A8BECD8">
            <w:pPr>
              <w:spacing w:before="55" w:line="229" w:lineRule="auto"/>
              <w:jc w:val="center"/>
              <w:rPr>
                <w:rFonts w:hint="eastAsia" w:ascii="宋体" w:hAnsi="宋体" w:eastAsia="宋体" w:cs="宋体"/>
                <w:spacing w:val="7"/>
                <w:sz w:val="20"/>
                <w:szCs w:val="20"/>
              </w:rPr>
            </w:pPr>
          </w:p>
          <w:p w14:paraId="6E628E9E">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办公桌椅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439F0F4">
            <w:pPr>
              <w:spacing w:before="189" w:line="194" w:lineRule="auto"/>
              <w:ind w:right="42"/>
              <w:jc w:val="both"/>
              <w:rPr>
                <w:rFonts w:hint="eastAsia" w:ascii="宋体" w:hAnsi="宋体" w:eastAsia="宋体" w:cs="宋体"/>
                <w:spacing w:val="-2"/>
                <w:sz w:val="18"/>
                <w:szCs w:val="18"/>
              </w:rPr>
            </w:pPr>
            <w:r>
              <w:rPr>
                <w:rFonts w:hint="eastAsia" w:ascii="宋体" w:hAnsi="宋体" w:eastAsia="宋体" w:cs="宋体"/>
                <w:spacing w:val="-2"/>
                <w:sz w:val="18"/>
                <w:szCs w:val="18"/>
              </w:rPr>
              <w:t>1.尺寸:1600mm*770mm*700mm</w:t>
            </w:r>
          </w:p>
          <w:p w14:paraId="1EA400DD">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2.密度板，带抽屉 、柜子</w:t>
            </w:r>
          </w:p>
          <w:p w14:paraId="77E5E771">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3.座椅一个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87DC85">
            <w:pPr>
              <w:spacing w:before="55" w:line="230" w:lineRule="exact"/>
              <w:jc w:val="both"/>
              <w:rPr>
                <w:rFonts w:hint="eastAsia" w:ascii="宋体" w:hAnsi="宋体" w:eastAsia="宋体" w:cs="宋体"/>
                <w:spacing w:val="-7"/>
                <w:position w:val="1"/>
                <w:sz w:val="18"/>
                <w:szCs w:val="18"/>
              </w:rPr>
            </w:pPr>
          </w:p>
          <w:p w14:paraId="099134AB">
            <w:pPr>
              <w:spacing w:before="55" w:line="230" w:lineRule="exact"/>
              <w:ind w:firstLine="166" w:firstLineChars="100"/>
              <w:jc w:val="center"/>
              <w:rPr>
                <w:rFonts w:hint="eastAsia" w:ascii="宋体" w:hAnsi="宋体" w:eastAsia="宋体" w:cs="宋体"/>
                <w:spacing w:val="-7"/>
                <w:position w:val="1"/>
                <w:sz w:val="18"/>
                <w:szCs w:val="18"/>
              </w:rPr>
            </w:pPr>
          </w:p>
          <w:p w14:paraId="234B0CB9">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EFB7B5">
            <w:pPr>
              <w:spacing w:before="55" w:line="230" w:lineRule="auto"/>
              <w:jc w:val="center"/>
              <w:rPr>
                <w:rFonts w:hint="eastAsia" w:ascii="宋体" w:hAnsi="宋体" w:eastAsia="宋体" w:cs="宋体"/>
                <w:spacing w:val="1"/>
                <w:sz w:val="18"/>
                <w:szCs w:val="18"/>
              </w:rPr>
            </w:pPr>
          </w:p>
          <w:p w14:paraId="3BF9F823">
            <w:pPr>
              <w:spacing w:before="55" w:line="230" w:lineRule="auto"/>
              <w:jc w:val="center"/>
              <w:rPr>
                <w:rFonts w:hint="eastAsia" w:ascii="宋体" w:hAnsi="宋体" w:eastAsia="宋体" w:cs="宋体"/>
                <w:spacing w:val="1"/>
                <w:sz w:val="18"/>
                <w:szCs w:val="18"/>
              </w:rPr>
            </w:pPr>
          </w:p>
          <w:p w14:paraId="740D0C5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73106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79CD7F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C284CB5">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308997">
            <w:pPr>
              <w:spacing w:before="55" w:line="229" w:lineRule="auto"/>
              <w:jc w:val="center"/>
              <w:rPr>
                <w:rFonts w:hint="eastAsia" w:ascii="宋体" w:hAnsi="宋体" w:eastAsia="宋体" w:cs="宋体"/>
                <w:spacing w:val="7"/>
                <w:sz w:val="20"/>
                <w:szCs w:val="20"/>
              </w:rPr>
            </w:pPr>
          </w:p>
          <w:p w14:paraId="566DA90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办公文件柜</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11A8E0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1.高1800*宽850深390</w:t>
            </w:r>
            <w:r>
              <w:rPr>
                <w:rFonts w:hint="eastAsia" w:ascii="宋体" w:hAnsi="宋体" w:eastAsia="宋体" w:cs="宋体"/>
                <w:spacing w:val="-2"/>
                <w:sz w:val="18"/>
                <w:szCs w:val="18"/>
                <w:lang w:val="en-US" w:eastAsia="zh-CN"/>
              </w:rPr>
              <w:t>mm</w:t>
            </w:r>
            <w:r>
              <w:rPr>
                <w:rFonts w:hint="eastAsia" w:ascii="宋体" w:hAnsi="宋体" w:eastAsia="宋体" w:cs="宋体"/>
                <w:spacing w:val="-2"/>
                <w:sz w:val="18"/>
                <w:szCs w:val="18"/>
              </w:rPr>
              <w:t>。材质:铁皮钢制。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CF8DC1">
            <w:pPr>
              <w:spacing w:before="55" w:line="230" w:lineRule="exact"/>
              <w:ind w:firstLine="166" w:firstLineChars="100"/>
              <w:jc w:val="center"/>
              <w:rPr>
                <w:rFonts w:hint="eastAsia" w:ascii="宋体" w:hAnsi="宋体" w:eastAsia="宋体" w:cs="宋体"/>
                <w:spacing w:val="-7"/>
                <w:position w:val="1"/>
                <w:sz w:val="18"/>
                <w:szCs w:val="18"/>
              </w:rPr>
            </w:pPr>
          </w:p>
          <w:p w14:paraId="3999DAC9">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BF792F">
            <w:pPr>
              <w:spacing w:before="55" w:line="230" w:lineRule="auto"/>
              <w:jc w:val="center"/>
              <w:rPr>
                <w:rFonts w:hint="eastAsia" w:ascii="宋体" w:hAnsi="宋体" w:eastAsia="宋体" w:cs="宋体"/>
                <w:spacing w:val="1"/>
                <w:sz w:val="18"/>
                <w:szCs w:val="18"/>
              </w:rPr>
            </w:pPr>
          </w:p>
          <w:p w14:paraId="17B01B8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13CAD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A3436C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8B00CD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944F254">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50人会议桌椅会 议室桌椅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6968711">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实木会议室桌，长 5米，宽2.2米， 14 把座椅，40把塑料凳子</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B9E115">
            <w:pPr>
              <w:spacing w:before="55" w:line="230" w:lineRule="exact"/>
              <w:jc w:val="both"/>
              <w:rPr>
                <w:rFonts w:hint="eastAsia" w:ascii="宋体" w:hAnsi="宋体" w:eastAsia="宋体" w:cs="宋体"/>
                <w:spacing w:val="-7"/>
                <w:position w:val="1"/>
                <w:sz w:val="18"/>
                <w:szCs w:val="18"/>
              </w:rPr>
            </w:pPr>
          </w:p>
          <w:p w14:paraId="6F17B85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4B502A">
            <w:pPr>
              <w:spacing w:before="55" w:line="230" w:lineRule="auto"/>
              <w:jc w:val="center"/>
              <w:rPr>
                <w:rFonts w:hint="eastAsia" w:ascii="宋体" w:hAnsi="宋体" w:eastAsia="宋体" w:cs="宋体"/>
                <w:spacing w:val="1"/>
                <w:sz w:val="18"/>
                <w:szCs w:val="18"/>
              </w:rPr>
            </w:pPr>
          </w:p>
          <w:p w14:paraId="1046A6E9">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7212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D374A80">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5D37A86">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912EB5">
            <w:pPr>
              <w:spacing w:before="55" w:line="229" w:lineRule="auto"/>
              <w:jc w:val="center"/>
              <w:rPr>
                <w:rFonts w:hint="eastAsia" w:ascii="宋体" w:hAnsi="宋体" w:eastAsia="宋体" w:cs="宋体"/>
                <w:spacing w:val="7"/>
                <w:sz w:val="20"/>
                <w:szCs w:val="20"/>
              </w:rPr>
            </w:pPr>
          </w:p>
          <w:p w14:paraId="01B4A69D">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A4打印纸</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BAAA17A">
            <w:pPr>
              <w:spacing w:before="189" w:line="194" w:lineRule="auto"/>
              <w:ind w:left="23" w:right="42" w:firstLine="18"/>
              <w:rPr>
                <w:rFonts w:hint="default" w:ascii="宋体" w:hAnsi="宋体" w:eastAsia="宋体" w:cs="宋体"/>
                <w:spacing w:val="-2"/>
                <w:sz w:val="17"/>
                <w:szCs w:val="17"/>
                <w:highlight w:val="none"/>
                <w:lang w:val="en-US" w:eastAsia="zh-CN"/>
              </w:rPr>
            </w:pPr>
            <w:r>
              <w:rPr>
                <w:rFonts w:ascii="宋体" w:hAnsi="宋体" w:eastAsia="宋体" w:cs="宋体"/>
                <w:spacing w:val="-2"/>
                <w:sz w:val="17"/>
                <w:szCs w:val="17"/>
                <w:highlight w:val="none"/>
              </w:rPr>
              <w:t>A4打印纸， 80G，</w:t>
            </w:r>
            <w:r>
              <w:rPr>
                <w:rFonts w:hint="eastAsia" w:ascii="宋体" w:hAnsi="宋体" w:cs="宋体"/>
                <w:spacing w:val="-2"/>
                <w:sz w:val="17"/>
                <w:szCs w:val="17"/>
                <w:highlight w:val="none"/>
                <w:lang w:val="en-US" w:eastAsia="zh-CN"/>
              </w:rPr>
              <w:t>纯木浆</w:t>
            </w:r>
          </w:p>
          <w:p w14:paraId="11DECD37">
            <w:pPr>
              <w:spacing w:before="189" w:line="194" w:lineRule="auto"/>
              <w:ind w:left="23" w:right="42" w:firstLine="18"/>
              <w:jc w:val="both"/>
              <w:rPr>
                <w:rFonts w:hint="eastAsia" w:ascii="宋体" w:hAnsi="宋体" w:eastAsia="宋体" w:cs="宋体"/>
                <w:spacing w:val="-2"/>
                <w:sz w:val="18"/>
                <w:szCs w:val="18"/>
                <w:lang w:val="en-US" w:eastAsia="zh-CN"/>
              </w:rPr>
            </w:pPr>
            <w:r>
              <w:rPr>
                <w:rFonts w:ascii="宋体" w:hAnsi="宋体" w:eastAsia="宋体" w:cs="宋体"/>
                <w:spacing w:val="-2"/>
                <w:sz w:val="17"/>
                <w:szCs w:val="17"/>
                <w:highlight w:val="none"/>
              </w:rPr>
              <w:t>每箱</w:t>
            </w:r>
            <w:r>
              <w:rPr>
                <w:rFonts w:hint="eastAsia" w:ascii="宋体" w:hAnsi="宋体" w:cs="宋体"/>
                <w:spacing w:val="-2"/>
                <w:sz w:val="17"/>
                <w:szCs w:val="17"/>
                <w:highlight w:val="none"/>
                <w:lang w:val="en-US" w:eastAsia="zh-CN"/>
              </w:rPr>
              <w:t>8</w:t>
            </w:r>
            <w:r>
              <w:rPr>
                <w:rFonts w:ascii="宋体" w:hAnsi="宋体" w:eastAsia="宋体" w:cs="宋体"/>
                <w:spacing w:val="-2"/>
                <w:sz w:val="17"/>
                <w:szCs w:val="17"/>
                <w:highlight w:val="none"/>
              </w:rPr>
              <w:t>包，每包500 张</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65FE7C">
            <w:pPr>
              <w:spacing w:before="55" w:line="230" w:lineRule="exact"/>
              <w:ind w:firstLine="166" w:firstLineChars="100"/>
              <w:jc w:val="center"/>
              <w:rPr>
                <w:rFonts w:hint="eastAsia" w:ascii="宋体" w:hAnsi="宋体" w:eastAsia="宋体" w:cs="宋体"/>
                <w:spacing w:val="-7"/>
                <w:position w:val="1"/>
                <w:sz w:val="18"/>
                <w:szCs w:val="18"/>
              </w:rPr>
            </w:pPr>
          </w:p>
          <w:p w14:paraId="5676C88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0907602">
            <w:pPr>
              <w:spacing w:before="55" w:line="230" w:lineRule="auto"/>
              <w:jc w:val="center"/>
              <w:rPr>
                <w:rFonts w:hint="eastAsia" w:ascii="宋体" w:hAnsi="宋体" w:eastAsia="宋体" w:cs="宋体"/>
                <w:spacing w:val="1"/>
                <w:sz w:val="18"/>
                <w:szCs w:val="18"/>
              </w:rPr>
            </w:pPr>
          </w:p>
          <w:p w14:paraId="6A596EB0">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箱</w:t>
            </w:r>
          </w:p>
        </w:tc>
      </w:tr>
      <w:tr w14:paraId="20D40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92362B0">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5812ED9">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4776116">
            <w:pPr>
              <w:spacing w:before="55" w:line="229" w:lineRule="auto"/>
              <w:jc w:val="center"/>
              <w:rPr>
                <w:rFonts w:hint="eastAsia" w:ascii="宋体" w:hAnsi="宋体" w:eastAsia="宋体" w:cs="宋体"/>
                <w:spacing w:val="7"/>
                <w:sz w:val="20"/>
                <w:szCs w:val="20"/>
              </w:rPr>
            </w:pPr>
          </w:p>
          <w:p w14:paraId="54F5DB4C">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A3打印纸</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5B75F60">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A</w:t>
            </w:r>
            <w:r>
              <w:rPr>
                <w:rFonts w:hint="eastAsia" w:ascii="宋体" w:hAnsi="宋体" w:cs="宋体"/>
                <w:spacing w:val="-2"/>
                <w:sz w:val="17"/>
                <w:szCs w:val="17"/>
                <w:highlight w:val="none"/>
                <w:lang w:val="en-US" w:eastAsia="zh-CN"/>
              </w:rPr>
              <w:t>3</w:t>
            </w:r>
            <w:r>
              <w:rPr>
                <w:rFonts w:ascii="宋体" w:hAnsi="宋体" w:eastAsia="宋体" w:cs="宋体"/>
                <w:spacing w:val="-2"/>
                <w:sz w:val="17"/>
                <w:szCs w:val="17"/>
                <w:highlight w:val="none"/>
              </w:rPr>
              <w:t>打印纸， 80G，</w:t>
            </w:r>
            <w:r>
              <w:rPr>
                <w:rFonts w:hint="eastAsia" w:ascii="宋体" w:hAnsi="宋体" w:cs="宋体"/>
                <w:spacing w:val="-2"/>
                <w:sz w:val="17"/>
                <w:szCs w:val="17"/>
                <w:highlight w:val="none"/>
                <w:lang w:val="en-US" w:eastAsia="zh-CN"/>
              </w:rPr>
              <w:t>纯木浆</w:t>
            </w:r>
          </w:p>
          <w:p w14:paraId="49901C95">
            <w:pPr>
              <w:spacing w:before="189" w:line="194" w:lineRule="auto"/>
              <w:ind w:left="23" w:right="42" w:firstLine="18"/>
              <w:jc w:val="both"/>
              <w:rPr>
                <w:rFonts w:hint="eastAsia" w:ascii="宋体" w:hAnsi="宋体" w:eastAsia="宋体" w:cs="宋体"/>
                <w:spacing w:val="-2"/>
                <w:sz w:val="18"/>
                <w:szCs w:val="18"/>
                <w:lang w:val="en-US" w:eastAsia="zh-CN"/>
              </w:rPr>
            </w:pPr>
            <w:r>
              <w:rPr>
                <w:rFonts w:ascii="宋体" w:hAnsi="宋体" w:eastAsia="宋体" w:cs="宋体"/>
                <w:spacing w:val="-2"/>
                <w:sz w:val="17"/>
                <w:szCs w:val="17"/>
                <w:highlight w:val="none"/>
              </w:rPr>
              <w:t>每箱</w:t>
            </w:r>
            <w:r>
              <w:rPr>
                <w:rFonts w:hint="eastAsia" w:ascii="宋体" w:hAnsi="宋体" w:cs="宋体"/>
                <w:spacing w:val="-2"/>
                <w:sz w:val="17"/>
                <w:szCs w:val="17"/>
                <w:highlight w:val="none"/>
                <w:lang w:val="en-US" w:eastAsia="zh-CN"/>
              </w:rPr>
              <w:t>4</w:t>
            </w:r>
            <w:r>
              <w:rPr>
                <w:rFonts w:ascii="宋体" w:hAnsi="宋体" w:eastAsia="宋体" w:cs="宋体"/>
                <w:spacing w:val="-2"/>
                <w:sz w:val="17"/>
                <w:szCs w:val="17"/>
                <w:highlight w:val="none"/>
              </w:rPr>
              <w:t>包，每包500 张</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7C0509">
            <w:pPr>
              <w:spacing w:before="55" w:line="230" w:lineRule="exact"/>
              <w:ind w:firstLine="166" w:firstLineChars="100"/>
              <w:jc w:val="center"/>
              <w:rPr>
                <w:rFonts w:hint="eastAsia" w:ascii="宋体" w:hAnsi="宋体" w:eastAsia="宋体" w:cs="宋体"/>
                <w:spacing w:val="-7"/>
                <w:position w:val="1"/>
                <w:sz w:val="18"/>
                <w:szCs w:val="18"/>
              </w:rPr>
            </w:pPr>
          </w:p>
          <w:p w14:paraId="0A8DC144">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6CCCFF3">
            <w:pPr>
              <w:spacing w:before="55" w:line="230" w:lineRule="auto"/>
              <w:jc w:val="center"/>
              <w:rPr>
                <w:rFonts w:hint="eastAsia" w:ascii="宋体" w:hAnsi="宋体" w:eastAsia="宋体" w:cs="宋体"/>
                <w:spacing w:val="1"/>
                <w:sz w:val="18"/>
                <w:szCs w:val="18"/>
              </w:rPr>
            </w:pPr>
          </w:p>
          <w:p w14:paraId="56D570C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箱</w:t>
            </w:r>
          </w:p>
        </w:tc>
      </w:tr>
      <w:tr w14:paraId="4BFBD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56718E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7FE22D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9055B8C">
            <w:pPr>
              <w:spacing w:before="55" w:line="229" w:lineRule="auto"/>
              <w:jc w:val="center"/>
              <w:rPr>
                <w:rFonts w:hint="eastAsia" w:ascii="宋体" w:hAnsi="宋体" w:eastAsia="宋体" w:cs="宋体"/>
                <w:spacing w:val="7"/>
                <w:sz w:val="20"/>
                <w:szCs w:val="20"/>
              </w:rPr>
            </w:pPr>
          </w:p>
          <w:p w14:paraId="63E7C95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透明胶带</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54EC958">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普通胶带45mm*40</w:t>
            </w:r>
            <w:r>
              <w:rPr>
                <w:rFonts w:hint="eastAsia" w:ascii="宋体" w:hAnsi="宋体" w:eastAsia="宋体" w:cs="宋体"/>
                <w:spacing w:val="-2"/>
                <w:sz w:val="18"/>
                <w:szCs w:val="18"/>
                <w:lang w:val="en-US" w:eastAsia="zh-CN"/>
              </w:rPr>
              <w:t>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FB2DD5C">
            <w:pPr>
              <w:spacing w:before="55" w:line="230" w:lineRule="exact"/>
              <w:ind w:firstLine="166" w:firstLineChars="100"/>
              <w:jc w:val="center"/>
              <w:rPr>
                <w:rFonts w:hint="eastAsia" w:ascii="宋体" w:hAnsi="宋体" w:eastAsia="宋体" w:cs="宋体"/>
                <w:spacing w:val="-7"/>
                <w:position w:val="1"/>
                <w:sz w:val="18"/>
                <w:szCs w:val="18"/>
              </w:rPr>
            </w:pPr>
          </w:p>
          <w:p w14:paraId="0A3086F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ECFBE">
            <w:pPr>
              <w:spacing w:before="55" w:line="230" w:lineRule="auto"/>
              <w:jc w:val="center"/>
              <w:rPr>
                <w:rFonts w:hint="eastAsia" w:ascii="宋体" w:hAnsi="宋体" w:eastAsia="宋体" w:cs="宋体"/>
                <w:spacing w:val="1"/>
                <w:sz w:val="18"/>
                <w:szCs w:val="18"/>
              </w:rPr>
            </w:pPr>
          </w:p>
          <w:p w14:paraId="637B2AFB">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卷</w:t>
            </w:r>
          </w:p>
        </w:tc>
      </w:tr>
      <w:tr w14:paraId="5DB3F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61EA73">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73EC64C">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497455">
            <w:pPr>
              <w:spacing w:before="55" w:line="229" w:lineRule="auto"/>
              <w:jc w:val="center"/>
              <w:rPr>
                <w:rFonts w:hint="eastAsia" w:ascii="宋体" w:hAnsi="宋体" w:eastAsia="宋体" w:cs="宋体"/>
                <w:spacing w:val="7"/>
                <w:sz w:val="20"/>
                <w:szCs w:val="20"/>
              </w:rPr>
            </w:pPr>
          </w:p>
          <w:p w14:paraId="52901C05">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双面胶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25A149D">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宽度9mm,长10米， 每卷里10个</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17F3AD8">
            <w:pPr>
              <w:spacing w:before="55" w:line="230" w:lineRule="exact"/>
              <w:ind w:firstLine="166" w:firstLineChars="100"/>
              <w:jc w:val="center"/>
              <w:rPr>
                <w:rFonts w:hint="eastAsia" w:ascii="宋体" w:hAnsi="宋体" w:eastAsia="宋体" w:cs="宋体"/>
                <w:spacing w:val="-7"/>
                <w:position w:val="1"/>
                <w:sz w:val="18"/>
                <w:szCs w:val="18"/>
              </w:rPr>
            </w:pPr>
          </w:p>
          <w:p w14:paraId="71F29566">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20D062">
            <w:pPr>
              <w:spacing w:before="55" w:line="230" w:lineRule="auto"/>
              <w:jc w:val="center"/>
              <w:rPr>
                <w:rFonts w:hint="eastAsia" w:ascii="宋体" w:hAnsi="宋体" w:eastAsia="宋体" w:cs="宋体"/>
                <w:spacing w:val="1"/>
                <w:sz w:val="18"/>
                <w:szCs w:val="18"/>
              </w:rPr>
            </w:pPr>
          </w:p>
          <w:p w14:paraId="3F8F2BD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卷</w:t>
            </w:r>
          </w:p>
        </w:tc>
      </w:tr>
      <w:tr w14:paraId="01491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9756394">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7A0582D">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12E654A">
            <w:pPr>
              <w:spacing w:before="55" w:line="229" w:lineRule="auto"/>
              <w:jc w:val="center"/>
              <w:rPr>
                <w:rFonts w:hint="eastAsia" w:ascii="宋体" w:hAnsi="宋体" w:eastAsia="宋体" w:cs="宋体"/>
                <w:spacing w:val="7"/>
                <w:sz w:val="20"/>
                <w:szCs w:val="20"/>
              </w:rPr>
            </w:pPr>
          </w:p>
          <w:p w14:paraId="1799FCA7">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胶水</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D17C101">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highlight w:val="none"/>
              </w:rPr>
              <w:t>1.50ML,方形头，</w:t>
            </w:r>
            <w:r>
              <w:rPr>
                <w:rFonts w:hint="eastAsia" w:ascii="宋体" w:hAnsi="宋体" w:eastAsia="宋体" w:cs="宋体"/>
                <w:spacing w:val="-2"/>
                <w:sz w:val="18"/>
                <w:szCs w:val="18"/>
                <w:highlight w:val="none"/>
                <w:lang w:val="en-US" w:eastAsia="zh-CN"/>
              </w:rPr>
              <w:t>一体胶</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1F190E">
            <w:pPr>
              <w:spacing w:before="55" w:line="230" w:lineRule="exact"/>
              <w:ind w:firstLine="166" w:firstLineChars="100"/>
              <w:jc w:val="center"/>
              <w:rPr>
                <w:rFonts w:hint="eastAsia" w:ascii="宋体" w:hAnsi="宋体" w:eastAsia="宋体" w:cs="宋体"/>
                <w:spacing w:val="-7"/>
                <w:position w:val="1"/>
                <w:sz w:val="18"/>
                <w:szCs w:val="18"/>
              </w:rPr>
            </w:pPr>
          </w:p>
          <w:p w14:paraId="1EDC92A1">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C773F3E">
            <w:pPr>
              <w:spacing w:before="55" w:line="230" w:lineRule="auto"/>
              <w:jc w:val="center"/>
              <w:rPr>
                <w:rFonts w:hint="eastAsia" w:ascii="宋体" w:hAnsi="宋体" w:eastAsia="宋体" w:cs="宋体"/>
                <w:spacing w:val="1"/>
                <w:sz w:val="18"/>
                <w:szCs w:val="18"/>
              </w:rPr>
            </w:pPr>
          </w:p>
          <w:p w14:paraId="4C9DDA22">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瓶</w:t>
            </w:r>
          </w:p>
        </w:tc>
      </w:tr>
      <w:tr w14:paraId="3103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0F7A94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1BE05A9">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6990D1">
            <w:pPr>
              <w:spacing w:before="55" w:line="229" w:lineRule="auto"/>
              <w:jc w:val="center"/>
              <w:rPr>
                <w:rFonts w:hint="eastAsia" w:ascii="宋体" w:hAnsi="宋体" w:eastAsia="宋体" w:cs="宋体"/>
                <w:spacing w:val="7"/>
                <w:sz w:val="20"/>
                <w:szCs w:val="20"/>
              </w:rPr>
            </w:pPr>
          </w:p>
          <w:p w14:paraId="518819A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固体胶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31EA6B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36g</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56A35D3">
            <w:pPr>
              <w:spacing w:before="55" w:line="230" w:lineRule="exact"/>
              <w:ind w:firstLine="166" w:firstLineChars="100"/>
              <w:jc w:val="center"/>
              <w:rPr>
                <w:rFonts w:hint="eastAsia" w:ascii="宋体" w:hAnsi="宋体" w:eastAsia="宋体" w:cs="宋体"/>
                <w:spacing w:val="-7"/>
                <w:position w:val="1"/>
                <w:sz w:val="18"/>
                <w:szCs w:val="18"/>
              </w:rPr>
            </w:pPr>
          </w:p>
          <w:p w14:paraId="19F6993F">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ACF070">
            <w:pPr>
              <w:spacing w:before="55" w:line="230" w:lineRule="auto"/>
              <w:jc w:val="center"/>
              <w:rPr>
                <w:rFonts w:hint="eastAsia" w:ascii="宋体" w:hAnsi="宋体" w:eastAsia="宋体" w:cs="宋体"/>
                <w:spacing w:val="1"/>
                <w:sz w:val="18"/>
                <w:szCs w:val="18"/>
              </w:rPr>
            </w:pPr>
          </w:p>
          <w:p w14:paraId="2802544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支</w:t>
            </w:r>
          </w:p>
        </w:tc>
      </w:tr>
      <w:tr w14:paraId="36685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FFE9F9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871F3D3">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DCDB95">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工作人员被褥</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AE60BE2">
            <w:pPr>
              <w:spacing w:before="189" w:line="194" w:lineRule="auto"/>
              <w:ind w:left="23" w:right="42" w:firstLine="18"/>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rPr>
              <w:t>60人住宿被褥  ( 含春秋</w:t>
            </w:r>
            <w:r>
              <w:rPr>
                <w:rFonts w:hint="eastAsia" w:ascii="宋体" w:hAnsi="宋体" w:eastAsia="宋体" w:cs="宋体"/>
                <w:spacing w:val="-2"/>
                <w:sz w:val="18"/>
                <w:szCs w:val="18"/>
                <w:lang w:val="en-US" w:eastAsia="zh-CN"/>
              </w:rPr>
              <w:t>用</w:t>
            </w:r>
            <w:r>
              <w:rPr>
                <w:rFonts w:hint="eastAsia" w:ascii="宋体" w:hAnsi="宋体" w:eastAsia="宋体" w:cs="宋体"/>
                <w:spacing w:val="-2"/>
                <w:sz w:val="18"/>
                <w:szCs w:val="18"/>
              </w:rPr>
              <w:t>被褥及四件套）</w:t>
            </w:r>
            <w:r>
              <w:rPr>
                <w:rFonts w:hint="eastAsia" w:ascii="宋体" w:hAnsi="宋体" w:eastAsia="宋体" w:cs="宋体"/>
                <w:spacing w:val="-2"/>
                <w:sz w:val="18"/>
                <w:szCs w:val="18"/>
                <w:lang w:val="en-US" w:eastAsia="zh-CN"/>
              </w:rPr>
              <w:t xml:space="preserve"> 材质：枕芯：羽绒型 被子：羽丝绒型 褥子：定型丝绵 四件套：纯棉                      </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9B3B34">
            <w:pPr>
              <w:spacing w:before="55" w:line="230" w:lineRule="exact"/>
              <w:jc w:val="both"/>
              <w:rPr>
                <w:rFonts w:hint="eastAsia" w:ascii="宋体" w:hAnsi="宋体" w:eastAsia="宋体" w:cs="宋体"/>
                <w:spacing w:val="-7"/>
                <w:position w:val="1"/>
                <w:sz w:val="18"/>
                <w:szCs w:val="18"/>
              </w:rPr>
            </w:pPr>
          </w:p>
          <w:p w14:paraId="35BAA0ED">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3F9788">
            <w:pPr>
              <w:spacing w:before="55" w:line="230" w:lineRule="auto"/>
              <w:jc w:val="center"/>
              <w:rPr>
                <w:rFonts w:hint="eastAsia" w:ascii="宋体" w:hAnsi="宋体" w:eastAsia="宋体" w:cs="宋体"/>
                <w:spacing w:val="1"/>
                <w:sz w:val="18"/>
                <w:szCs w:val="18"/>
              </w:rPr>
            </w:pPr>
          </w:p>
          <w:p w14:paraId="517658BC">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4B10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BCC9682">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0FBADD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6A4A92D">
            <w:pPr>
              <w:spacing w:before="55" w:line="229" w:lineRule="auto"/>
              <w:jc w:val="center"/>
              <w:rPr>
                <w:rFonts w:hint="eastAsia" w:ascii="宋体" w:hAnsi="宋体" w:eastAsia="宋体" w:cs="宋体"/>
                <w:spacing w:val="7"/>
                <w:sz w:val="20"/>
                <w:szCs w:val="20"/>
              </w:rPr>
            </w:pPr>
          </w:p>
          <w:p w14:paraId="4EA74B86">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照相机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D792D40">
            <w:pPr>
              <w:spacing w:before="189" w:line="194" w:lineRule="auto"/>
              <w:ind w:right="42"/>
              <w:rPr>
                <w:rFonts w:hint="eastAsia" w:ascii="宋体" w:hAnsi="宋体" w:eastAsia="宋体" w:cs="宋体"/>
                <w:spacing w:val="-2"/>
                <w:sz w:val="17"/>
                <w:szCs w:val="17"/>
                <w:highlight w:val="none"/>
                <w:lang w:val="en-US" w:eastAsia="zh-CN"/>
              </w:rPr>
            </w:pPr>
            <w:r>
              <w:rPr>
                <w:rFonts w:ascii="宋体" w:hAnsi="宋体" w:eastAsia="宋体" w:cs="宋体"/>
                <w:spacing w:val="-2"/>
                <w:sz w:val="17"/>
                <w:szCs w:val="17"/>
                <w:highlight w:val="none"/>
              </w:rPr>
              <w:t>产品类型</w:t>
            </w:r>
            <w:r>
              <w:rPr>
                <w:rFonts w:hint="eastAsia" w:ascii="宋体" w:hAnsi="宋体" w:eastAsia="宋体" w:cs="宋体"/>
                <w:spacing w:val="-2"/>
                <w:sz w:val="17"/>
                <w:szCs w:val="17"/>
                <w:highlight w:val="none"/>
                <w:lang w:eastAsia="zh-CN"/>
              </w:rPr>
              <w:t>：</w:t>
            </w:r>
            <w:r>
              <w:rPr>
                <w:rFonts w:hint="eastAsia" w:ascii="宋体" w:hAnsi="宋体" w:eastAsia="宋体" w:cs="宋体"/>
                <w:spacing w:val="-2"/>
                <w:sz w:val="17"/>
                <w:szCs w:val="17"/>
                <w:highlight w:val="none"/>
                <w:lang w:val="en-US" w:eastAsia="zh-CN"/>
              </w:rPr>
              <w:t>微单</w:t>
            </w:r>
          </w:p>
          <w:p w14:paraId="6F5A4712">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传感器类型</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CMOS（支持全像素双核CMOS AF）</w:t>
            </w:r>
          </w:p>
          <w:p w14:paraId="21CB5A31">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fldChar w:fldCharType="begin"/>
            </w:r>
            <w:r>
              <w:rPr>
                <w:rFonts w:ascii="宋体" w:hAnsi="宋体" w:eastAsia="宋体" w:cs="宋体"/>
                <w:spacing w:val="-2"/>
                <w:sz w:val="17"/>
                <w:szCs w:val="17"/>
                <w:highlight w:val="none"/>
              </w:rPr>
              <w:instrText xml:space="preserve"> HYPERLINK "https://detail.zol.com.cn/bk/15.html" \l "chuanganqichicun" </w:instrText>
            </w:r>
            <w:r>
              <w:rPr>
                <w:rFonts w:ascii="宋体" w:hAnsi="宋体" w:eastAsia="宋体" w:cs="宋体"/>
                <w:spacing w:val="-2"/>
                <w:sz w:val="17"/>
                <w:szCs w:val="17"/>
                <w:highlight w:val="none"/>
              </w:rPr>
              <w:fldChar w:fldCharType="separate"/>
            </w:r>
            <w:r>
              <w:rPr>
                <w:rFonts w:hint="eastAsia" w:ascii="宋体" w:hAnsi="宋体" w:eastAsia="宋体" w:cs="宋体"/>
                <w:spacing w:val="-2"/>
                <w:sz w:val="17"/>
                <w:szCs w:val="17"/>
                <w:highlight w:val="none"/>
              </w:rPr>
              <w:t>传感器尺寸</w:t>
            </w:r>
            <w:r>
              <w:rPr>
                <w:rFonts w:hint="eastAsia" w:ascii="宋体" w:hAnsi="宋体" w:eastAsia="宋体" w:cs="宋体"/>
                <w:spacing w:val="-2"/>
                <w:sz w:val="17"/>
                <w:szCs w:val="17"/>
                <w:highlight w:val="none"/>
              </w:rPr>
              <w:fldChar w:fldCharType="end"/>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全画幅（35.9*24mm）</w:t>
            </w:r>
          </w:p>
          <w:p w14:paraId="295A8056">
            <w:pPr>
              <w:spacing w:before="189" w:line="194" w:lineRule="auto"/>
              <w:ind w:left="23" w:right="42" w:firstLine="18"/>
              <w:rPr>
                <w:rFonts w:ascii="宋体" w:hAnsi="宋体" w:eastAsia="宋体" w:cs="宋体"/>
                <w:spacing w:val="-2"/>
                <w:sz w:val="17"/>
                <w:szCs w:val="17"/>
                <w:highlight w:val="none"/>
              </w:rPr>
            </w:pPr>
            <w:r>
              <w:rPr>
                <w:rFonts w:hint="eastAsia" w:ascii="宋体" w:hAnsi="宋体" w:eastAsia="宋体" w:cs="宋体"/>
                <w:spacing w:val="-2"/>
                <w:sz w:val="17"/>
                <w:szCs w:val="17"/>
                <w:highlight w:val="none"/>
                <w:lang w:val="en-US" w:eastAsia="zh-CN"/>
              </w:rPr>
              <w:t>有效像素：</w:t>
            </w:r>
            <w:r>
              <w:rPr>
                <w:rFonts w:hint="eastAsia" w:ascii="宋体" w:hAnsi="宋体" w:cs="宋体"/>
                <w:spacing w:val="-2"/>
                <w:sz w:val="17"/>
                <w:szCs w:val="17"/>
                <w:highlight w:val="none"/>
                <w:lang w:val="en-US" w:eastAsia="zh-CN"/>
              </w:rPr>
              <w:t>≥</w:t>
            </w:r>
            <w:r>
              <w:rPr>
                <w:rFonts w:ascii="宋体" w:hAnsi="宋体" w:eastAsia="宋体" w:cs="宋体"/>
                <w:spacing w:val="-2"/>
                <w:sz w:val="17"/>
                <w:szCs w:val="17"/>
                <w:highlight w:val="none"/>
              </w:rPr>
              <w:t>2620万</w:t>
            </w:r>
          </w:p>
          <w:p w14:paraId="750F0E39">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图像分辨率</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L（大）：约2600万像素（6240×4160），M（中）：约1150万像素（4160×2768），S1（小1）：约650万像素（3120×2080），S2（小2）：约380万像素（2400×1600），RAW：约2600万像素（6240×4160），C-RAW：约2600万像素（6240×4160）</w:t>
            </w:r>
          </w:p>
          <w:p w14:paraId="2A588D5A">
            <w:pPr>
              <w:spacing w:before="189" w:line="194" w:lineRule="auto"/>
              <w:ind w:left="23" w:right="42" w:firstLine="18"/>
              <w:rPr>
                <w:rFonts w:hint="eastAsia" w:ascii="宋体" w:hAnsi="宋体" w:eastAsia="宋体" w:cs="宋体"/>
                <w:spacing w:val="-2"/>
                <w:sz w:val="17"/>
                <w:szCs w:val="17"/>
                <w:highlight w:val="none"/>
                <w:lang w:val="en-US" w:eastAsia="zh-CN"/>
              </w:rPr>
            </w:pPr>
            <w:r>
              <w:rPr>
                <w:rFonts w:ascii="宋体" w:hAnsi="宋体" w:eastAsia="宋体" w:cs="宋体"/>
                <w:spacing w:val="-2"/>
                <w:sz w:val="17"/>
                <w:szCs w:val="17"/>
                <w:highlight w:val="none"/>
              </w:rPr>
              <w:t>显示屏类型</w:t>
            </w:r>
            <w:r>
              <w:rPr>
                <w:rFonts w:hint="eastAsia" w:ascii="宋体" w:hAnsi="宋体" w:eastAsia="宋体" w:cs="宋体"/>
                <w:spacing w:val="-2"/>
                <w:sz w:val="17"/>
                <w:szCs w:val="17"/>
                <w:highlight w:val="none"/>
                <w:lang w:eastAsia="zh-CN"/>
              </w:rPr>
              <w:t>：</w:t>
            </w:r>
            <w:r>
              <w:rPr>
                <w:rFonts w:hint="eastAsia" w:ascii="宋体" w:hAnsi="宋体" w:eastAsia="宋体" w:cs="宋体"/>
                <w:spacing w:val="-2"/>
                <w:sz w:val="17"/>
                <w:szCs w:val="17"/>
                <w:highlight w:val="none"/>
                <w:lang w:val="en-US" w:eastAsia="zh-CN"/>
              </w:rPr>
              <w:t>3英寸 触摸屏，翻转屏</w:t>
            </w:r>
          </w:p>
          <w:p w14:paraId="2062C3AF">
            <w:pPr>
              <w:spacing w:before="189" w:line="194" w:lineRule="auto"/>
              <w:ind w:left="23" w:right="42" w:firstLine="18"/>
              <w:rPr>
                <w:rFonts w:hint="eastAsia" w:ascii="宋体" w:hAnsi="宋体" w:eastAsia="宋体" w:cs="宋体"/>
                <w:spacing w:val="-2"/>
                <w:sz w:val="17"/>
                <w:szCs w:val="17"/>
                <w:highlight w:val="none"/>
              </w:rPr>
            </w:pPr>
            <w:r>
              <w:rPr>
                <w:rFonts w:ascii="宋体" w:hAnsi="宋体" w:eastAsia="宋体" w:cs="宋体"/>
                <w:spacing w:val="-2"/>
                <w:sz w:val="17"/>
                <w:szCs w:val="17"/>
                <w:highlight w:val="none"/>
              </w:rPr>
              <w:t>液晶屏特性</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104万像素电容式触控屏</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视野率：静止图像拍摄：垂直/水平约100%（设置JPEG/大时），短片拍摄：垂直/水平约100%</w:t>
            </w:r>
            <w:r>
              <w:rPr>
                <w:rFonts w:hint="eastAsia" w:ascii="宋体" w:hAnsi="宋体" w:eastAsia="宋体" w:cs="宋体"/>
                <w:spacing w:val="-2"/>
                <w:sz w:val="17"/>
                <w:szCs w:val="17"/>
                <w:highlight w:val="none"/>
              </w:rPr>
              <w:br w:type="textWrapping"/>
            </w:r>
            <w:r>
              <w:rPr>
                <w:rFonts w:hint="eastAsia" w:ascii="宋体" w:hAnsi="宋体" w:eastAsia="宋体" w:cs="宋体"/>
                <w:spacing w:val="-2"/>
                <w:sz w:val="17"/>
                <w:szCs w:val="17"/>
                <w:highlight w:val="none"/>
              </w:rPr>
              <w:t>角度调节：打开角度：约0-175°，旋转角度：向前约0-90°/向后约0-180°</w:t>
            </w:r>
            <w:r>
              <w:rPr>
                <w:rFonts w:hint="eastAsia" w:ascii="宋体" w:hAnsi="宋体" w:eastAsia="宋体" w:cs="宋体"/>
                <w:spacing w:val="-2"/>
                <w:sz w:val="17"/>
                <w:szCs w:val="17"/>
                <w:highlight w:val="none"/>
              </w:rPr>
              <w:br w:type="textWrapping"/>
            </w:r>
            <w:r>
              <w:rPr>
                <w:rFonts w:hint="eastAsia" w:ascii="宋体" w:hAnsi="宋体" w:eastAsia="宋体" w:cs="宋体"/>
                <w:spacing w:val="-2"/>
                <w:sz w:val="17"/>
                <w:szCs w:val="17"/>
                <w:highlight w:val="none"/>
              </w:rPr>
              <w:t>亮度调节：手动（7级）</w:t>
            </w:r>
            <w:r>
              <w:rPr>
                <w:rFonts w:hint="eastAsia" w:ascii="宋体" w:hAnsi="宋体" w:eastAsia="宋体" w:cs="宋体"/>
                <w:spacing w:val="-2"/>
                <w:sz w:val="17"/>
                <w:szCs w:val="17"/>
                <w:highlight w:val="none"/>
              </w:rPr>
              <w:br w:type="textWrapping"/>
            </w:r>
            <w:r>
              <w:rPr>
                <w:rFonts w:hint="eastAsia" w:ascii="宋体" w:hAnsi="宋体" w:eastAsia="宋体" w:cs="宋体"/>
                <w:spacing w:val="-2"/>
                <w:sz w:val="17"/>
                <w:szCs w:val="17"/>
                <w:highlight w:val="none"/>
              </w:rPr>
              <w:t>帮助显示：模式指南，功能介绍</w:t>
            </w:r>
          </w:p>
          <w:p w14:paraId="56B55C44">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快门类型</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电子控制焦平面快门</w:t>
            </w:r>
            <w:r>
              <w:rPr>
                <w:rFonts w:hint="eastAsia" w:ascii="宋体" w:hAnsi="宋体" w:eastAsia="宋体" w:cs="宋体"/>
                <w:spacing w:val="-2"/>
                <w:sz w:val="17"/>
                <w:szCs w:val="17"/>
                <w:highlight w:val="none"/>
                <w:lang w:val="en-US" w:eastAsia="zh-CN"/>
              </w:rPr>
              <w:t xml:space="preserve"> </w:t>
            </w:r>
            <w:r>
              <w:rPr>
                <w:rFonts w:ascii="宋体" w:hAnsi="宋体" w:eastAsia="宋体" w:cs="宋体"/>
                <w:spacing w:val="-2"/>
                <w:sz w:val="17"/>
                <w:szCs w:val="17"/>
                <w:highlight w:val="none"/>
              </w:rPr>
              <w:t>1/4000至30秒（总快门速度范围。可用范围随拍摄模式各异），B门，闪光同步速度1/180秒</w:t>
            </w:r>
          </w:p>
          <w:p w14:paraId="687B3C08">
            <w:pPr>
              <w:spacing w:before="189" w:line="194" w:lineRule="auto"/>
              <w:ind w:left="23" w:right="42" w:firstLine="18"/>
              <w:rPr>
                <w:rFonts w:ascii="宋体" w:hAnsi="宋体" w:eastAsia="宋体" w:cs="宋体"/>
                <w:spacing w:val="-2"/>
                <w:sz w:val="17"/>
                <w:szCs w:val="17"/>
                <w:highlight w:val="none"/>
              </w:rPr>
            </w:pPr>
            <w:r>
              <w:rPr>
                <w:rFonts w:ascii="宋体" w:hAnsi="宋体" w:eastAsia="宋体" w:cs="宋体"/>
                <w:spacing w:val="-2"/>
                <w:sz w:val="17"/>
                <w:szCs w:val="17"/>
                <w:highlight w:val="none"/>
              </w:rPr>
              <w:t>产品接口</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USB/USB Type C，HDMI mini C型（自动切换分辨率）</w:t>
            </w:r>
          </w:p>
          <w:p w14:paraId="041A8901">
            <w:pPr>
              <w:spacing w:before="189" w:line="194" w:lineRule="auto"/>
              <w:ind w:left="23" w:right="42" w:firstLine="18"/>
              <w:rPr>
                <w:rFonts w:hint="eastAsia" w:ascii="宋体" w:hAnsi="宋体" w:eastAsia="宋体" w:cs="宋体"/>
                <w:spacing w:val="-2"/>
                <w:sz w:val="17"/>
                <w:szCs w:val="17"/>
                <w:highlight w:val="none"/>
              </w:rPr>
            </w:pPr>
            <w:r>
              <w:rPr>
                <w:rFonts w:ascii="宋体" w:hAnsi="宋体" w:eastAsia="宋体" w:cs="宋体"/>
                <w:spacing w:val="-2"/>
                <w:sz w:val="17"/>
                <w:szCs w:val="17"/>
                <w:highlight w:val="none"/>
              </w:rPr>
              <w:t>无线功能</w:t>
            </w:r>
            <w:r>
              <w:rPr>
                <w:rFonts w:hint="eastAsia" w:ascii="宋体" w:hAnsi="宋体" w:eastAsia="宋体" w:cs="宋体"/>
                <w:spacing w:val="-2"/>
                <w:sz w:val="17"/>
                <w:szCs w:val="17"/>
                <w:highlight w:val="none"/>
                <w:lang w:eastAsia="zh-CN"/>
              </w:rPr>
              <w:t>：</w:t>
            </w:r>
            <w:r>
              <w:rPr>
                <w:rFonts w:ascii="宋体" w:hAnsi="宋体" w:eastAsia="宋体" w:cs="宋体"/>
                <w:spacing w:val="-2"/>
                <w:sz w:val="17"/>
                <w:szCs w:val="17"/>
                <w:highlight w:val="none"/>
              </w:rPr>
              <w:t>WiFi（IEEE 802.11b/g/n</w:t>
            </w:r>
            <w:r>
              <w:rPr>
                <w:rFonts w:hint="eastAsia" w:ascii="宋体" w:hAnsi="宋体" w:eastAsia="宋体" w:cs="宋体"/>
                <w:spacing w:val="-2"/>
                <w:sz w:val="17"/>
                <w:szCs w:val="17"/>
                <w:highlight w:val="none"/>
              </w:rPr>
              <w:br w:type="textWrapping"/>
            </w:r>
            <w:r>
              <w:rPr>
                <w:rFonts w:hint="eastAsia" w:ascii="宋体" w:hAnsi="宋体" w:eastAsia="宋体" w:cs="宋体"/>
                <w:spacing w:val="-2"/>
                <w:sz w:val="17"/>
                <w:szCs w:val="17"/>
                <w:highlight w:val="none"/>
              </w:rPr>
              <w:t>），蓝牙4.1（蓝牙低功耗技术）</w:t>
            </w:r>
          </w:p>
          <w:p w14:paraId="51F71360">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镜头参数：</w:t>
            </w:r>
          </w:p>
          <w:p w14:paraId="105690BC">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‌焦距范围‌：24-105mm。</w:t>
            </w:r>
          </w:p>
          <w:p w14:paraId="22535337">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‌最大光圈‌：f/4-7.1（浮动光圈）。</w:t>
            </w:r>
          </w:p>
          <w:p w14:paraId="0B9563A1">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‌镜片结构‌：11组13片（含1枚非球面镜片）。</w:t>
            </w:r>
          </w:p>
          <w:p w14:paraId="25622019">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‌防抖性能‌：5级光学防抖（协同防抖可达8级）。‌‌</w:t>
            </w:r>
          </w:p>
          <w:p w14:paraId="259E962E">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‌对焦系统‌：STM步进马达。</w:t>
            </w:r>
          </w:p>
          <w:p w14:paraId="57F71D12">
            <w:pPr>
              <w:spacing w:before="189" w:line="194" w:lineRule="auto"/>
              <w:ind w:left="23" w:right="42" w:firstLine="18"/>
              <w:rPr>
                <w:rFonts w:hint="eastAsia"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‌最近对焦距离‌：0.2米（24mm端）。</w:t>
            </w:r>
          </w:p>
          <w:p w14:paraId="32185298">
            <w:pPr>
              <w:spacing w:before="189" w:line="194" w:lineRule="auto"/>
              <w:ind w:right="42"/>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‌特点‌：轻量化设计，适合日常拍摄，性价比高。</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BF5E6E">
            <w:pPr>
              <w:spacing w:before="55" w:line="230" w:lineRule="exact"/>
              <w:ind w:firstLine="166" w:firstLineChars="100"/>
              <w:jc w:val="center"/>
              <w:rPr>
                <w:rFonts w:hint="eastAsia" w:ascii="宋体" w:hAnsi="宋体" w:eastAsia="宋体" w:cs="宋体"/>
                <w:spacing w:val="-7"/>
                <w:position w:val="1"/>
                <w:sz w:val="18"/>
                <w:szCs w:val="18"/>
              </w:rPr>
            </w:pPr>
          </w:p>
          <w:p w14:paraId="24F53B26">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28A513">
            <w:pPr>
              <w:spacing w:before="55" w:line="230" w:lineRule="auto"/>
              <w:jc w:val="center"/>
              <w:rPr>
                <w:rFonts w:hint="eastAsia" w:ascii="宋体" w:hAnsi="宋体" w:eastAsia="宋体" w:cs="宋体"/>
                <w:spacing w:val="1"/>
                <w:sz w:val="18"/>
                <w:szCs w:val="18"/>
              </w:rPr>
            </w:pPr>
          </w:p>
          <w:p w14:paraId="05029EE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台</w:t>
            </w:r>
          </w:p>
        </w:tc>
      </w:tr>
      <w:tr w14:paraId="5CC17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6C1371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5ABF6E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6698E1">
            <w:pPr>
              <w:spacing w:before="55" w:line="229" w:lineRule="auto"/>
              <w:jc w:val="center"/>
              <w:rPr>
                <w:rFonts w:hint="eastAsia" w:ascii="宋体" w:hAnsi="宋体" w:eastAsia="宋体" w:cs="宋体"/>
                <w:spacing w:val="7"/>
                <w:sz w:val="20"/>
                <w:szCs w:val="20"/>
              </w:rPr>
            </w:pPr>
          </w:p>
          <w:p w14:paraId="5D1EDB9D">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制度版面</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1A428A7">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KT板加银色包边， 600mm*800mm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3D3116B">
            <w:pPr>
              <w:spacing w:before="55" w:line="230" w:lineRule="exact"/>
              <w:ind w:firstLine="166" w:firstLineChars="100"/>
              <w:jc w:val="center"/>
              <w:rPr>
                <w:rFonts w:hint="eastAsia" w:ascii="宋体" w:hAnsi="宋体" w:eastAsia="宋体" w:cs="宋体"/>
                <w:spacing w:val="-7"/>
                <w:position w:val="1"/>
                <w:sz w:val="18"/>
                <w:szCs w:val="18"/>
              </w:rPr>
            </w:pPr>
          </w:p>
          <w:p w14:paraId="4B3AFD78">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30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4BEFDF">
            <w:pPr>
              <w:spacing w:before="55" w:line="230" w:lineRule="auto"/>
              <w:jc w:val="center"/>
              <w:rPr>
                <w:rFonts w:hint="eastAsia" w:ascii="宋体" w:hAnsi="宋体" w:eastAsia="宋体" w:cs="宋体"/>
                <w:spacing w:val="1"/>
                <w:sz w:val="18"/>
                <w:szCs w:val="18"/>
              </w:rPr>
            </w:pPr>
          </w:p>
          <w:p w14:paraId="2E67ED25">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10C86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F3C70BD">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255116E">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7692F40">
            <w:pPr>
              <w:spacing w:before="55" w:line="229" w:lineRule="auto"/>
              <w:jc w:val="center"/>
              <w:rPr>
                <w:rFonts w:hint="eastAsia" w:ascii="宋体" w:hAnsi="宋体" w:eastAsia="宋体" w:cs="宋体"/>
                <w:spacing w:val="7"/>
                <w:sz w:val="20"/>
                <w:szCs w:val="20"/>
              </w:rPr>
            </w:pPr>
          </w:p>
          <w:p w14:paraId="79F2C54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工作证件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8A0F573">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PVC胸卡，规格:90*130mm，厚度材质 :</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0.86mm ，黑色优和挂绳</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26A744">
            <w:pPr>
              <w:spacing w:before="55" w:line="230" w:lineRule="exact"/>
              <w:ind w:firstLine="166" w:firstLineChars="100"/>
              <w:jc w:val="center"/>
              <w:rPr>
                <w:rFonts w:hint="eastAsia" w:ascii="宋体" w:hAnsi="宋体" w:eastAsia="宋体" w:cs="宋体"/>
                <w:spacing w:val="-7"/>
                <w:position w:val="1"/>
                <w:sz w:val="18"/>
                <w:szCs w:val="18"/>
              </w:rPr>
            </w:pPr>
          </w:p>
          <w:p w14:paraId="4155A6F2">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4997DF">
            <w:pPr>
              <w:spacing w:before="55" w:line="230" w:lineRule="auto"/>
              <w:jc w:val="center"/>
              <w:rPr>
                <w:rFonts w:hint="eastAsia" w:ascii="宋体" w:hAnsi="宋体" w:eastAsia="宋体" w:cs="宋体"/>
                <w:spacing w:val="1"/>
                <w:sz w:val="18"/>
                <w:szCs w:val="18"/>
              </w:rPr>
            </w:pPr>
          </w:p>
          <w:p w14:paraId="7DE07FE0">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7D48E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F2EEE71">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3C835D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9FCF67B">
            <w:pPr>
              <w:spacing w:before="55" w:line="229" w:lineRule="auto"/>
              <w:jc w:val="center"/>
              <w:rPr>
                <w:rFonts w:hint="eastAsia" w:ascii="宋体" w:hAnsi="宋体" w:eastAsia="宋体" w:cs="宋体"/>
                <w:spacing w:val="7"/>
                <w:sz w:val="20"/>
                <w:szCs w:val="20"/>
              </w:rPr>
            </w:pPr>
          </w:p>
          <w:p w14:paraId="3174E34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宣传版面</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0D4D119">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KT板加银色包边， 500mm*700mm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59E51B7">
            <w:pPr>
              <w:spacing w:before="55" w:line="230" w:lineRule="exact"/>
              <w:ind w:firstLine="166" w:firstLineChars="100"/>
              <w:jc w:val="center"/>
              <w:rPr>
                <w:rFonts w:hint="eastAsia" w:ascii="宋体" w:hAnsi="宋体" w:eastAsia="宋体" w:cs="宋体"/>
                <w:spacing w:val="-7"/>
                <w:position w:val="1"/>
                <w:sz w:val="18"/>
                <w:szCs w:val="18"/>
              </w:rPr>
            </w:pPr>
          </w:p>
          <w:p w14:paraId="006ECF8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9F562E5">
            <w:pPr>
              <w:spacing w:before="55" w:line="230" w:lineRule="auto"/>
              <w:jc w:val="center"/>
              <w:rPr>
                <w:rFonts w:hint="eastAsia" w:ascii="宋体" w:hAnsi="宋体" w:eastAsia="宋体" w:cs="宋体"/>
                <w:spacing w:val="1"/>
                <w:sz w:val="18"/>
                <w:szCs w:val="18"/>
              </w:rPr>
            </w:pPr>
          </w:p>
          <w:p w14:paraId="6B049176">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0B995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C7BC85B">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F959A4A">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0E76D7E">
            <w:pPr>
              <w:spacing w:before="55" w:line="229" w:lineRule="auto"/>
              <w:jc w:val="center"/>
              <w:rPr>
                <w:rFonts w:hint="eastAsia" w:ascii="宋体" w:hAnsi="宋体" w:eastAsia="宋体" w:cs="宋体"/>
                <w:spacing w:val="7"/>
                <w:sz w:val="20"/>
                <w:szCs w:val="20"/>
              </w:rPr>
            </w:pPr>
          </w:p>
          <w:p w14:paraId="026A5EDD">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房间门标牌</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8ED48B3">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优质亚克力高清UV 印刷， 330mm*150mm，厚度</w:t>
            </w:r>
            <w:r>
              <w:rPr>
                <w:rFonts w:hint="eastAsia" w:ascii="宋体" w:hAnsi="宋体" w:eastAsia="宋体" w:cs="宋体"/>
                <w:spacing w:val="-2"/>
                <w:sz w:val="18"/>
                <w:szCs w:val="18"/>
                <w:lang w:val="en-US" w:eastAsia="zh-CN"/>
              </w:rPr>
              <w:t>≥</w:t>
            </w:r>
            <w:r>
              <w:rPr>
                <w:rFonts w:hint="eastAsia" w:ascii="宋体" w:hAnsi="宋体" w:eastAsia="宋体" w:cs="宋体"/>
                <w:spacing w:val="-2"/>
                <w:sz w:val="18"/>
                <w:szCs w:val="18"/>
              </w:rPr>
              <w:t>2.3mm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966231">
            <w:pPr>
              <w:spacing w:before="55" w:line="230" w:lineRule="exact"/>
              <w:ind w:firstLine="166" w:firstLineChars="100"/>
              <w:jc w:val="center"/>
              <w:rPr>
                <w:rFonts w:hint="eastAsia" w:ascii="宋体" w:hAnsi="宋体" w:eastAsia="宋体" w:cs="宋体"/>
                <w:spacing w:val="-7"/>
                <w:position w:val="1"/>
                <w:sz w:val="18"/>
                <w:szCs w:val="18"/>
              </w:rPr>
            </w:pPr>
          </w:p>
          <w:p w14:paraId="3914E6AD">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F406BFE">
            <w:pPr>
              <w:spacing w:before="55" w:line="230" w:lineRule="auto"/>
              <w:jc w:val="center"/>
              <w:rPr>
                <w:rFonts w:hint="eastAsia" w:ascii="宋体" w:hAnsi="宋体" w:eastAsia="宋体" w:cs="宋体"/>
                <w:spacing w:val="1"/>
                <w:sz w:val="18"/>
                <w:szCs w:val="18"/>
              </w:rPr>
            </w:pPr>
          </w:p>
          <w:p w14:paraId="0E5A14C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12FA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A740651">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FF64773">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F24319">
            <w:pPr>
              <w:spacing w:before="55" w:line="229" w:lineRule="auto"/>
              <w:jc w:val="center"/>
              <w:rPr>
                <w:rFonts w:hint="eastAsia" w:ascii="宋体" w:hAnsi="宋体" w:eastAsia="宋体" w:cs="宋体"/>
                <w:spacing w:val="7"/>
                <w:sz w:val="20"/>
                <w:szCs w:val="20"/>
              </w:rPr>
            </w:pPr>
          </w:p>
          <w:p w14:paraId="33A8B7FF">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财务保险柜</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8931958">
            <w:pPr>
              <w:spacing w:before="189" w:line="194" w:lineRule="auto"/>
              <w:ind w:right="42"/>
              <w:rPr>
                <w:rFonts w:ascii="宋体" w:hAnsi="宋体" w:eastAsia="宋体" w:cs="宋体"/>
                <w:spacing w:val="-2"/>
                <w:sz w:val="17"/>
                <w:szCs w:val="17"/>
                <w:highlight w:val="none"/>
              </w:rPr>
            </w:pPr>
            <w:r>
              <w:rPr>
                <w:rFonts w:ascii="宋体" w:hAnsi="宋体" w:eastAsia="宋体" w:cs="宋体"/>
                <w:spacing w:val="-2"/>
                <w:sz w:val="17"/>
                <w:szCs w:val="17"/>
                <w:highlight w:val="none"/>
              </w:rPr>
              <w:t>1.8米双</w:t>
            </w:r>
            <w:r>
              <w:rPr>
                <w:rFonts w:hint="eastAsia" w:ascii="宋体" w:hAnsi="宋体" w:cs="宋体"/>
                <w:spacing w:val="-2"/>
                <w:sz w:val="17"/>
                <w:szCs w:val="17"/>
                <w:highlight w:val="none"/>
                <w:lang w:val="en-US" w:eastAsia="zh-CN"/>
              </w:rPr>
              <w:t>开</w:t>
            </w:r>
            <w:r>
              <w:rPr>
                <w:rFonts w:ascii="宋体" w:hAnsi="宋体" w:eastAsia="宋体" w:cs="宋体"/>
                <w:spacing w:val="-2"/>
                <w:sz w:val="17"/>
                <w:szCs w:val="17"/>
                <w:highlight w:val="none"/>
              </w:rPr>
              <w:t>门 指纹 、密码全钢智能保险柜</w:t>
            </w:r>
          </w:p>
          <w:p w14:paraId="360CB866">
            <w:pPr>
              <w:spacing w:before="189" w:line="194" w:lineRule="auto"/>
              <w:ind w:right="42"/>
              <w:rPr>
                <w:rFonts w:hint="default" w:ascii="宋体" w:hAnsi="宋体" w:cs="宋体"/>
                <w:spacing w:val="-2"/>
                <w:sz w:val="17"/>
                <w:szCs w:val="17"/>
                <w:highlight w:val="none"/>
                <w:lang w:val="en-US" w:eastAsia="zh-CN"/>
              </w:rPr>
            </w:pPr>
            <w:r>
              <w:rPr>
                <w:rFonts w:hint="eastAsia" w:ascii="宋体" w:hAnsi="宋体" w:cs="宋体"/>
                <w:spacing w:val="-2"/>
                <w:sz w:val="17"/>
                <w:szCs w:val="17"/>
                <w:highlight w:val="none"/>
                <w:lang w:val="en-US" w:eastAsia="zh-CN"/>
              </w:rPr>
              <w:t>180*100*55cm  带屏幕</w:t>
            </w:r>
          </w:p>
          <w:p w14:paraId="794CCB22">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cs="宋体"/>
                <w:spacing w:val="-2"/>
                <w:sz w:val="17"/>
                <w:szCs w:val="17"/>
                <w:highlight w:val="none"/>
                <w:lang w:val="en-US" w:eastAsia="zh-CN"/>
              </w:rPr>
              <w:t>重量：160kg</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78E5264">
            <w:pPr>
              <w:spacing w:before="55" w:line="230" w:lineRule="exact"/>
              <w:ind w:firstLine="166" w:firstLineChars="100"/>
              <w:jc w:val="center"/>
              <w:rPr>
                <w:rFonts w:hint="eastAsia" w:ascii="宋体" w:hAnsi="宋体" w:eastAsia="宋体" w:cs="宋体"/>
                <w:spacing w:val="-7"/>
                <w:position w:val="1"/>
                <w:sz w:val="18"/>
                <w:szCs w:val="18"/>
              </w:rPr>
            </w:pPr>
          </w:p>
          <w:p w14:paraId="6175E21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7CA5C1">
            <w:pPr>
              <w:spacing w:before="55" w:line="230" w:lineRule="auto"/>
              <w:jc w:val="center"/>
              <w:rPr>
                <w:rFonts w:hint="eastAsia" w:ascii="宋体" w:hAnsi="宋体" w:eastAsia="宋体" w:cs="宋体"/>
                <w:spacing w:val="1"/>
                <w:sz w:val="18"/>
                <w:szCs w:val="18"/>
              </w:rPr>
            </w:pPr>
          </w:p>
          <w:p w14:paraId="37586C85">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054CD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BC2F04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07F6A02">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0F1BDC">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工作人员餐盘</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E149EAE">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304不锈钢餐盘</w:t>
            </w:r>
            <w:r>
              <w:rPr>
                <w:rFonts w:hint="eastAsia" w:ascii="宋体" w:hAnsi="宋体" w:eastAsia="宋体" w:cs="宋体"/>
                <w:spacing w:val="-2"/>
                <w:sz w:val="18"/>
                <w:szCs w:val="18"/>
                <w:lang w:val="en-US" w:eastAsia="zh-CN"/>
              </w:rPr>
              <w:t xml:space="preserve"> 规格：不小于350mm*260mm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635308">
            <w:pPr>
              <w:spacing w:before="55" w:line="230" w:lineRule="exact"/>
              <w:ind w:firstLine="166" w:firstLineChars="100"/>
              <w:jc w:val="center"/>
              <w:rPr>
                <w:rFonts w:hint="eastAsia" w:ascii="宋体" w:hAnsi="宋体" w:eastAsia="宋体" w:cs="宋体"/>
                <w:spacing w:val="-7"/>
                <w:position w:val="1"/>
                <w:sz w:val="18"/>
                <w:szCs w:val="18"/>
              </w:rPr>
            </w:pPr>
          </w:p>
          <w:p w14:paraId="5014BA92">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003D93F">
            <w:pPr>
              <w:spacing w:before="55" w:line="230" w:lineRule="auto"/>
              <w:jc w:val="center"/>
              <w:rPr>
                <w:rFonts w:hint="eastAsia" w:ascii="宋体" w:hAnsi="宋体" w:eastAsia="宋体" w:cs="宋体"/>
                <w:spacing w:val="1"/>
                <w:sz w:val="18"/>
                <w:szCs w:val="18"/>
              </w:rPr>
            </w:pPr>
          </w:p>
          <w:p w14:paraId="1B86CB46">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05FE8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FA2114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73DC215">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C733B4B">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碗</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7923749">
            <w:pPr>
              <w:spacing w:before="189" w:line="194" w:lineRule="auto"/>
              <w:ind w:left="23" w:right="42" w:firstLine="18"/>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rPr>
              <w:t>不锈钢碗</w:t>
            </w:r>
            <w:r>
              <w:rPr>
                <w:rFonts w:hint="eastAsia" w:ascii="宋体" w:hAnsi="宋体" w:eastAsia="宋体" w:cs="宋体"/>
                <w:spacing w:val="-2"/>
                <w:sz w:val="18"/>
                <w:szCs w:val="18"/>
                <w:lang w:val="en-US" w:eastAsia="zh-CN"/>
              </w:rPr>
              <w:t xml:space="preserve"> 规格：Φ13-14cm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DDBF60B">
            <w:pPr>
              <w:spacing w:before="55" w:line="230" w:lineRule="exact"/>
              <w:ind w:firstLine="166" w:firstLineChars="100"/>
              <w:jc w:val="center"/>
              <w:rPr>
                <w:rFonts w:hint="eastAsia" w:ascii="宋体" w:hAnsi="宋体" w:eastAsia="宋体" w:cs="宋体"/>
                <w:spacing w:val="-7"/>
                <w:position w:val="1"/>
                <w:sz w:val="18"/>
                <w:szCs w:val="18"/>
              </w:rPr>
            </w:pPr>
          </w:p>
          <w:p w14:paraId="5A59D9FD">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E4C66EC">
            <w:pPr>
              <w:spacing w:before="55" w:line="230" w:lineRule="auto"/>
              <w:jc w:val="center"/>
              <w:rPr>
                <w:rFonts w:hint="eastAsia" w:ascii="宋体" w:hAnsi="宋体" w:eastAsia="宋体" w:cs="宋体"/>
                <w:spacing w:val="1"/>
                <w:sz w:val="18"/>
                <w:szCs w:val="18"/>
              </w:rPr>
            </w:pPr>
          </w:p>
          <w:p w14:paraId="7F8457D7">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751C9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EF7378C">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618860A6">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A111F6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筷子</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27EC7A8">
            <w:pPr>
              <w:spacing w:before="189" w:line="194" w:lineRule="auto"/>
              <w:ind w:left="23" w:right="42" w:firstLine="18"/>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rPr>
              <w:t>木质筷子(非一次性），材质坚硬，耐</w:t>
            </w:r>
            <w:r>
              <w:rPr>
                <w:rFonts w:hint="eastAsia" w:ascii="宋体" w:hAnsi="宋体" w:eastAsia="宋体" w:cs="宋体"/>
                <w:spacing w:val="-2"/>
                <w:sz w:val="18"/>
                <w:szCs w:val="18"/>
                <w:lang w:val="en-US" w:eastAsia="zh-CN"/>
              </w:rPr>
              <w:t>磨，抗菌</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8FF092">
            <w:pPr>
              <w:spacing w:before="55" w:line="230" w:lineRule="exact"/>
              <w:ind w:firstLine="166" w:firstLineChars="100"/>
              <w:jc w:val="center"/>
              <w:rPr>
                <w:rFonts w:hint="eastAsia" w:ascii="宋体" w:hAnsi="宋体" w:eastAsia="宋体" w:cs="宋体"/>
                <w:spacing w:val="-7"/>
                <w:position w:val="1"/>
                <w:sz w:val="18"/>
                <w:szCs w:val="18"/>
              </w:rPr>
            </w:pPr>
          </w:p>
          <w:p w14:paraId="2B45369D">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48FF7C">
            <w:pPr>
              <w:spacing w:before="55" w:line="230" w:lineRule="auto"/>
              <w:jc w:val="center"/>
              <w:rPr>
                <w:rFonts w:hint="eastAsia" w:ascii="宋体" w:hAnsi="宋体" w:eastAsia="宋体" w:cs="宋体"/>
                <w:spacing w:val="1"/>
                <w:sz w:val="18"/>
                <w:szCs w:val="18"/>
              </w:rPr>
            </w:pPr>
          </w:p>
          <w:p w14:paraId="525C284F">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r w14:paraId="29C0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EC98E1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DA481D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CC6A4D">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勺子</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218BAF0">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1.304不锈钢勺子</w:t>
            </w:r>
            <w:r>
              <w:rPr>
                <w:rFonts w:hint="eastAsia" w:ascii="宋体" w:hAnsi="宋体" w:eastAsia="宋体" w:cs="宋体"/>
                <w:spacing w:val="-2"/>
                <w:sz w:val="18"/>
                <w:szCs w:val="18"/>
                <w:lang w:val="en-US" w:eastAsia="zh-CN"/>
              </w:rPr>
              <w:t xml:space="preserve">  规格：Φ16.5cm-20.5cm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AD1F2FF">
            <w:pPr>
              <w:spacing w:before="55" w:line="230" w:lineRule="exact"/>
              <w:ind w:firstLine="166" w:firstLineChars="100"/>
              <w:jc w:val="center"/>
              <w:rPr>
                <w:rFonts w:hint="eastAsia" w:ascii="宋体" w:hAnsi="宋体" w:eastAsia="宋体" w:cs="宋体"/>
                <w:spacing w:val="-7"/>
                <w:position w:val="1"/>
                <w:sz w:val="18"/>
                <w:szCs w:val="18"/>
              </w:rPr>
            </w:pPr>
          </w:p>
          <w:p w14:paraId="615BA383">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24D446">
            <w:pPr>
              <w:spacing w:before="55" w:line="230" w:lineRule="auto"/>
              <w:jc w:val="center"/>
              <w:rPr>
                <w:rFonts w:hint="eastAsia" w:ascii="宋体" w:hAnsi="宋体" w:eastAsia="宋体" w:cs="宋体"/>
                <w:spacing w:val="1"/>
                <w:sz w:val="18"/>
                <w:szCs w:val="18"/>
              </w:rPr>
            </w:pPr>
          </w:p>
          <w:p w14:paraId="107C7DD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3B44C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EA13B2F">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8C40F4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441446">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牙刷杯</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2455473">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塑料牙刷杯</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BC6209">
            <w:pPr>
              <w:spacing w:before="55" w:line="230" w:lineRule="exact"/>
              <w:ind w:firstLine="166" w:firstLineChars="100"/>
              <w:jc w:val="center"/>
              <w:rPr>
                <w:rFonts w:hint="eastAsia" w:ascii="宋体" w:hAnsi="宋体" w:eastAsia="宋体" w:cs="宋体"/>
                <w:spacing w:val="-7"/>
                <w:position w:val="1"/>
                <w:sz w:val="18"/>
                <w:szCs w:val="18"/>
              </w:rPr>
            </w:pPr>
          </w:p>
          <w:p w14:paraId="7E5E4457">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816D0F8">
            <w:pPr>
              <w:spacing w:before="55" w:line="230" w:lineRule="auto"/>
              <w:jc w:val="center"/>
              <w:rPr>
                <w:rFonts w:hint="eastAsia" w:ascii="宋体" w:hAnsi="宋体" w:eastAsia="宋体" w:cs="宋体"/>
                <w:spacing w:val="1"/>
                <w:sz w:val="18"/>
                <w:szCs w:val="18"/>
              </w:rPr>
            </w:pPr>
          </w:p>
          <w:p w14:paraId="5076AE55">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644DD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455F31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A0D45A7">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78D43D4">
            <w:pPr>
              <w:spacing w:before="55" w:line="229" w:lineRule="auto"/>
              <w:jc w:val="center"/>
              <w:rPr>
                <w:rFonts w:hint="eastAsia" w:ascii="宋体" w:hAnsi="宋体" w:eastAsia="宋体" w:cs="宋体"/>
                <w:spacing w:val="7"/>
                <w:sz w:val="20"/>
                <w:szCs w:val="20"/>
              </w:rPr>
            </w:pPr>
          </w:p>
          <w:p w14:paraId="6256D901">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牙膏</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4443FE0">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每支140g</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702FA65">
            <w:pPr>
              <w:spacing w:before="55" w:line="230" w:lineRule="exact"/>
              <w:ind w:firstLine="166" w:firstLineChars="100"/>
              <w:jc w:val="center"/>
              <w:rPr>
                <w:rFonts w:hint="eastAsia" w:ascii="宋体" w:hAnsi="宋体" w:eastAsia="宋体" w:cs="宋体"/>
                <w:spacing w:val="-7"/>
                <w:position w:val="1"/>
                <w:sz w:val="18"/>
                <w:szCs w:val="18"/>
              </w:rPr>
            </w:pPr>
          </w:p>
          <w:p w14:paraId="6DFA12E2">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260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33B9EF1">
            <w:pPr>
              <w:spacing w:before="55" w:line="230" w:lineRule="auto"/>
              <w:jc w:val="center"/>
              <w:rPr>
                <w:rFonts w:hint="eastAsia" w:ascii="宋体" w:hAnsi="宋体" w:eastAsia="宋体" w:cs="宋体"/>
                <w:spacing w:val="1"/>
                <w:sz w:val="18"/>
                <w:szCs w:val="18"/>
              </w:rPr>
            </w:pPr>
          </w:p>
          <w:p w14:paraId="689F35A4">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支</w:t>
            </w:r>
          </w:p>
        </w:tc>
      </w:tr>
      <w:tr w14:paraId="1B5CC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EAB9626">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A3C1B91">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A9FDE9">
            <w:pPr>
              <w:spacing w:before="55" w:line="229" w:lineRule="auto"/>
              <w:jc w:val="center"/>
              <w:rPr>
                <w:rFonts w:hint="eastAsia" w:ascii="宋体" w:hAnsi="宋体" w:eastAsia="宋体" w:cs="宋体"/>
                <w:spacing w:val="7"/>
                <w:sz w:val="20"/>
                <w:szCs w:val="20"/>
              </w:rPr>
            </w:pPr>
          </w:p>
          <w:p w14:paraId="1384806B">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牙刷</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7BFF126">
            <w:pPr>
              <w:spacing w:before="189" w:line="194" w:lineRule="auto"/>
              <w:ind w:right="42"/>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软毛牙刷</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FAAB77">
            <w:pPr>
              <w:spacing w:before="55" w:line="230" w:lineRule="exact"/>
              <w:ind w:firstLine="166" w:firstLineChars="100"/>
              <w:jc w:val="center"/>
              <w:rPr>
                <w:rFonts w:hint="eastAsia" w:ascii="宋体" w:hAnsi="宋体" w:eastAsia="宋体" w:cs="宋体"/>
                <w:spacing w:val="-7"/>
                <w:position w:val="1"/>
                <w:sz w:val="18"/>
                <w:szCs w:val="18"/>
              </w:rPr>
            </w:pPr>
          </w:p>
          <w:p w14:paraId="13E22B69">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260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42E4D1">
            <w:pPr>
              <w:spacing w:before="55" w:line="230" w:lineRule="auto"/>
              <w:jc w:val="center"/>
              <w:rPr>
                <w:rFonts w:hint="eastAsia" w:ascii="宋体" w:hAnsi="宋体" w:eastAsia="宋体" w:cs="宋体"/>
                <w:spacing w:val="1"/>
                <w:sz w:val="18"/>
                <w:szCs w:val="18"/>
              </w:rPr>
            </w:pPr>
          </w:p>
          <w:p w14:paraId="3AB2076E">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7436A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E88A62B">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079E2D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D7AD777">
            <w:pPr>
              <w:spacing w:before="55" w:line="229" w:lineRule="auto"/>
              <w:jc w:val="center"/>
              <w:rPr>
                <w:rFonts w:hint="eastAsia" w:ascii="宋体" w:hAnsi="宋体" w:eastAsia="宋体" w:cs="宋体"/>
                <w:spacing w:val="7"/>
                <w:sz w:val="20"/>
                <w:szCs w:val="20"/>
              </w:rPr>
            </w:pPr>
          </w:p>
          <w:p w14:paraId="0B74593B">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毛巾</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1B6EA9F">
            <w:pPr>
              <w:spacing w:before="189" w:line="194" w:lineRule="auto"/>
              <w:ind w:left="23" w:right="42" w:firstLine="18"/>
              <w:jc w:val="both"/>
              <w:rPr>
                <w:rFonts w:hint="default" w:ascii="宋体" w:hAnsi="宋体" w:eastAsia="宋体" w:cs="宋体"/>
                <w:spacing w:val="-2"/>
                <w:sz w:val="18"/>
                <w:szCs w:val="18"/>
                <w:lang w:val="en-US" w:eastAsia="zh-CN"/>
              </w:rPr>
            </w:pPr>
            <w:r>
              <w:rPr>
                <w:rFonts w:hint="eastAsia" w:ascii="宋体" w:hAnsi="宋体" w:eastAsia="宋体" w:cs="宋体"/>
                <w:spacing w:val="-2"/>
                <w:sz w:val="18"/>
                <w:szCs w:val="18"/>
              </w:rPr>
              <w:t>纯棉毛巾</w:t>
            </w:r>
            <w:r>
              <w:rPr>
                <w:rFonts w:hint="eastAsia" w:ascii="宋体" w:hAnsi="宋体" w:eastAsia="宋体" w:cs="宋体"/>
                <w:spacing w:val="-2"/>
                <w:sz w:val="18"/>
                <w:szCs w:val="18"/>
                <w:lang w:val="en-US" w:eastAsia="zh-CN"/>
              </w:rPr>
              <w:t xml:space="preserve"> 规格：30cm*30cm-34cm*35cm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AF787E5">
            <w:pPr>
              <w:spacing w:before="55" w:line="230" w:lineRule="exact"/>
              <w:jc w:val="both"/>
              <w:rPr>
                <w:rFonts w:hint="eastAsia" w:ascii="宋体" w:hAnsi="宋体" w:eastAsia="宋体" w:cs="宋体"/>
                <w:spacing w:val="-7"/>
                <w:position w:val="1"/>
                <w:sz w:val="18"/>
                <w:szCs w:val="18"/>
              </w:rPr>
            </w:pPr>
          </w:p>
          <w:p w14:paraId="395FF3AF">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120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4DBFB82">
            <w:pPr>
              <w:spacing w:before="55" w:line="230" w:lineRule="auto"/>
              <w:jc w:val="center"/>
              <w:rPr>
                <w:rFonts w:hint="eastAsia" w:ascii="宋体" w:hAnsi="宋体" w:eastAsia="宋体" w:cs="宋体"/>
                <w:spacing w:val="1"/>
                <w:sz w:val="18"/>
                <w:szCs w:val="18"/>
              </w:rPr>
            </w:pPr>
          </w:p>
          <w:p w14:paraId="208D199B">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1BB68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F237F59">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8F67EA4">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B7BBB8C">
            <w:pPr>
              <w:spacing w:before="55" w:line="229" w:lineRule="auto"/>
              <w:jc w:val="center"/>
              <w:rPr>
                <w:rFonts w:hint="eastAsia" w:ascii="宋体" w:hAnsi="宋体" w:eastAsia="宋体" w:cs="宋体"/>
                <w:spacing w:val="7"/>
                <w:sz w:val="20"/>
                <w:szCs w:val="20"/>
              </w:rPr>
            </w:pPr>
          </w:p>
          <w:p w14:paraId="5EFAF412">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卫生纸</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429526E">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每提20卷</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31FAAFD">
            <w:pPr>
              <w:spacing w:before="55" w:line="230" w:lineRule="exact"/>
              <w:jc w:val="both"/>
              <w:rPr>
                <w:rFonts w:hint="eastAsia" w:ascii="宋体" w:hAnsi="宋体" w:eastAsia="宋体" w:cs="宋体"/>
                <w:spacing w:val="-7"/>
                <w:position w:val="1"/>
                <w:sz w:val="18"/>
                <w:szCs w:val="18"/>
              </w:rPr>
            </w:pPr>
          </w:p>
          <w:p w14:paraId="4FEC06E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ECCF0AF">
            <w:pPr>
              <w:spacing w:before="55" w:line="230" w:lineRule="auto"/>
              <w:jc w:val="center"/>
              <w:rPr>
                <w:rFonts w:hint="eastAsia" w:ascii="宋体" w:hAnsi="宋体" w:eastAsia="宋体" w:cs="宋体"/>
                <w:spacing w:val="1"/>
                <w:sz w:val="18"/>
                <w:szCs w:val="18"/>
              </w:rPr>
            </w:pPr>
          </w:p>
          <w:p w14:paraId="506A448C">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提</w:t>
            </w:r>
          </w:p>
        </w:tc>
      </w:tr>
      <w:tr w14:paraId="1B0BA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B899E5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303927F2">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53A3238">
            <w:pPr>
              <w:spacing w:before="55" w:line="229" w:lineRule="auto"/>
              <w:jc w:val="center"/>
              <w:rPr>
                <w:rFonts w:hint="eastAsia" w:ascii="宋体" w:hAnsi="宋体" w:eastAsia="宋体" w:cs="宋体"/>
                <w:spacing w:val="7"/>
                <w:sz w:val="20"/>
                <w:szCs w:val="20"/>
              </w:rPr>
            </w:pPr>
          </w:p>
          <w:p w14:paraId="6A050E82">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洗脸盆</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D9807E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塑料脸盆，外径32cm,高度12cm</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F8E8337">
            <w:pPr>
              <w:spacing w:before="55" w:line="230" w:lineRule="exact"/>
              <w:jc w:val="both"/>
              <w:rPr>
                <w:rFonts w:hint="eastAsia" w:ascii="宋体" w:hAnsi="宋体" w:eastAsia="宋体" w:cs="宋体"/>
                <w:spacing w:val="-7"/>
                <w:position w:val="1"/>
                <w:sz w:val="18"/>
                <w:szCs w:val="18"/>
              </w:rPr>
            </w:pPr>
          </w:p>
          <w:p w14:paraId="59A28C06">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6478299">
            <w:pPr>
              <w:spacing w:before="55" w:line="230" w:lineRule="auto"/>
              <w:jc w:val="center"/>
              <w:rPr>
                <w:rFonts w:hint="eastAsia" w:ascii="宋体" w:hAnsi="宋体" w:eastAsia="宋体" w:cs="宋体"/>
                <w:spacing w:val="1"/>
                <w:sz w:val="18"/>
                <w:szCs w:val="18"/>
              </w:rPr>
            </w:pPr>
          </w:p>
          <w:p w14:paraId="6CFAE2A4">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个</w:t>
            </w:r>
          </w:p>
        </w:tc>
      </w:tr>
      <w:tr w14:paraId="7087F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054E7F3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5571EF7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772BAB0">
            <w:pPr>
              <w:spacing w:before="55" w:line="229" w:lineRule="auto"/>
              <w:jc w:val="center"/>
              <w:rPr>
                <w:rFonts w:hint="eastAsia" w:ascii="宋体" w:hAnsi="宋体" w:eastAsia="宋体" w:cs="宋体"/>
                <w:spacing w:val="7"/>
                <w:sz w:val="20"/>
                <w:szCs w:val="20"/>
              </w:rPr>
            </w:pPr>
          </w:p>
          <w:p w14:paraId="559CDBC3">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洗发水</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8EA5A6A">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每瓶500ml</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10DDF8B">
            <w:pPr>
              <w:spacing w:before="55" w:line="230" w:lineRule="exact"/>
              <w:ind w:firstLine="166" w:firstLineChars="100"/>
              <w:jc w:val="center"/>
              <w:rPr>
                <w:rFonts w:hint="eastAsia" w:ascii="宋体" w:hAnsi="宋体" w:eastAsia="宋体" w:cs="宋体"/>
                <w:spacing w:val="-7"/>
                <w:position w:val="1"/>
                <w:sz w:val="18"/>
                <w:szCs w:val="18"/>
              </w:rPr>
            </w:pPr>
          </w:p>
          <w:p w14:paraId="5E15CB4B">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EB9C2C1">
            <w:pPr>
              <w:spacing w:before="55" w:line="230" w:lineRule="auto"/>
              <w:jc w:val="center"/>
              <w:rPr>
                <w:rFonts w:hint="eastAsia" w:ascii="宋体" w:hAnsi="宋体" w:eastAsia="宋体" w:cs="宋体"/>
                <w:spacing w:val="1"/>
                <w:sz w:val="18"/>
                <w:szCs w:val="18"/>
              </w:rPr>
            </w:pPr>
          </w:p>
          <w:p w14:paraId="61C51A3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瓶</w:t>
            </w:r>
          </w:p>
        </w:tc>
      </w:tr>
      <w:tr w14:paraId="1BAE7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FB2A6D4">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6D7AA89">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F91067">
            <w:pPr>
              <w:spacing w:before="55" w:line="229" w:lineRule="auto"/>
              <w:jc w:val="center"/>
              <w:rPr>
                <w:rFonts w:hint="eastAsia" w:ascii="宋体" w:hAnsi="宋体" w:eastAsia="宋体" w:cs="宋体"/>
                <w:spacing w:val="7"/>
                <w:sz w:val="20"/>
                <w:szCs w:val="20"/>
              </w:rPr>
            </w:pPr>
          </w:p>
          <w:p w14:paraId="6A713857">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沐浴露</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32C6633">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每瓶500ml</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28DC1D2">
            <w:pPr>
              <w:spacing w:before="55" w:line="230" w:lineRule="exact"/>
              <w:ind w:firstLine="166" w:firstLineChars="100"/>
              <w:jc w:val="center"/>
              <w:rPr>
                <w:rFonts w:hint="eastAsia" w:ascii="宋体" w:hAnsi="宋体" w:eastAsia="宋体" w:cs="宋体"/>
                <w:spacing w:val="-7"/>
                <w:position w:val="1"/>
                <w:sz w:val="18"/>
                <w:szCs w:val="18"/>
              </w:rPr>
            </w:pPr>
          </w:p>
          <w:p w14:paraId="104CC4D2">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34D47E7">
            <w:pPr>
              <w:spacing w:before="55" w:line="230" w:lineRule="auto"/>
              <w:jc w:val="center"/>
              <w:rPr>
                <w:rFonts w:hint="eastAsia" w:ascii="宋体" w:hAnsi="宋体" w:eastAsia="宋体" w:cs="宋体"/>
                <w:spacing w:val="1"/>
                <w:sz w:val="18"/>
                <w:szCs w:val="18"/>
              </w:rPr>
            </w:pPr>
          </w:p>
          <w:p w14:paraId="69B3E799">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瓶</w:t>
            </w:r>
          </w:p>
        </w:tc>
      </w:tr>
      <w:tr w14:paraId="60CC7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FAEE37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27195FC">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098FBC9">
            <w:pPr>
              <w:spacing w:before="55" w:line="229" w:lineRule="auto"/>
              <w:jc w:val="center"/>
              <w:rPr>
                <w:rFonts w:hint="eastAsia" w:ascii="宋体" w:hAnsi="宋体" w:eastAsia="宋体" w:cs="宋体"/>
                <w:spacing w:val="7"/>
                <w:sz w:val="20"/>
                <w:szCs w:val="20"/>
              </w:rPr>
            </w:pPr>
          </w:p>
          <w:p w14:paraId="586E587C">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肥皂</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1E8A367B">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肥皂</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C403F2E">
            <w:pPr>
              <w:spacing w:before="55" w:line="230" w:lineRule="exact"/>
              <w:ind w:firstLine="166" w:firstLineChars="100"/>
              <w:jc w:val="center"/>
              <w:rPr>
                <w:rFonts w:hint="eastAsia" w:ascii="宋体" w:hAnsi="宋体" w:eastAsia="宋体" w:cs="宋体"/>
                <w:spacing w:val="-7"/>
                <w:position w:val="1"/>
                <w:sz w:val="18"/>
                <w:szCs w:val="18"/>
              </w:rPr>
            </w:pPr>
          </w:p>
          <w:p w14:paraId="27883367">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DC4078">
            <w:pPr>
              <w:spacing w:before="55" w:line="230" w:lineRule="auto"/>
              <w:jc w:val="center"/>
              <w:rPr>
                <w:rFonts w:hint="eastAsia" w:ascii="宋体" w:hAnsi="宋体" w:eastAsia="宋体" w:cs="宋体"/>
                <w:spacing w:val="1"/>
                <w:sz w:val="18"/>
                <w:szCs w:val="18"/>
              </w:rPr>
            </w:pPr>
          </w:p>
          <w:p w14:paraId="70670FF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瓶</w:t>
            </w:r>
          </w:p>
        </w:tc>
      </w:tr>
      <w:tr w14:paraId="45FBB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39A46221">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027378B">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D9CB8B">
            <w:pPr>
              <w:spacing w:before="55" w:line="229" w:lineRule="auto"/>
              <w:jc w:val="center"/>
              <w:rPr>
                <w:rFonts w:hint="eastAsia" w:ascii="宋体" w:hAnsi="宋体" w:eastAsia="宋体" w:cs="宋体"/>
                <w:spacing w:val="7"/>
                <w:sz w:val="20"/>
                <w:szCs w:val="20"/>
              </w:rPr>
            </w:pPr>
          </w:p>
          <w:p w14:paraId="70213F4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洗衣液</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91C1CA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每桶2Kg</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837E0E8">
            <w:pPr>
              <w:spacing w:before="55" w:line="230" w:lineRule="exact"/>
              <w:ind w:firstLine="166" w:firstLineChars="100"/>
              <w:jc w:val="center"/>
              <w:rPr>
                <w:rFonts w:hint="eastAsia" w:ascii="宋体" w:hAnsi="宋体" w:eastAsia="宋体" w:cs="宋体"/>
                <w:spacing w:val="-7"/>
                <w:position w:val="1"/>
                <w:sz w:val="18"/>
                <w:szCs w:val="18"/>
              </w:rPr>
            </w:pPr>
          </w:p>
          <w:p w14:paraId="53B7C040">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140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336E257">
            <w:pPr>
              <w:spacing w:before="55" w:line="230" w:lineRule="auto"/>
              <w:jc w:val="center"/>
              <w:rPr>
                <w:rFonts w:hint="eastAsia" w:ascii="宋体" w:hAnsi="宋体" w:eastAsia="宋体" w:cs="宋体"/>
                <w:spacing w:val="1"/>
                <w:sz w:val="18"/>
                <w:szCs w:val="18"/>
              </w:rPr>
            </w:pPr>
          </w:p>
          <w:p w14:paraId="1179460F">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瓶</w:t>
            </w:r>
          </w:p>
        </w:tc>
      </w:tr>
      <w:tr w14:paraId="28523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56083C9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CD4EC4F">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6F99AB9">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72B2F40">
            <w:pPr>
              <w:spacing w:before="55" w:line="229" w:lineRule="auto"/>
              <w:jc w:val="center"/>
              <w:rPr>
                <w:rFonts w:hint="eastAsia" w:ascii="宋体" w:hAnsi="宋体" w:eastAsia="宋体" w:cs="宋体"/>
                <w:spacing w:val="7"/>
                <w:sz w:val="20"/>
                <w:szCs w:val="20"/>
              </w:rPr>
            </w:pPr>
          </w:p>
          <w:p w14:paraId="432E2045">
            <w:pPr>
              <w:spacing w:before="55" w:line="229" w:lineRule="auto"/>
              <w:jc w:val="center"/>
              <w:rPr>
                <w:rFonts w:hint="eastAsia" w:ascii="宋体" w:hAnsi="宋体" w:eastAsia="宋体" w:cs="宋体"/>
                <w:spacing w:val="7"/>
                <w:sz w:val="20"/>
                <w:szCs w:val="20"/>
              </w:rPr>
            </w:pPr>
          </w:p>
          <w:p w14:paraId="799649B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碎纸机</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5CA63DC">
            <w:pPr>
              <w:numPr>
                <w:ilvl w:val="0"/>
                <w:numId w:val="0"/>
              </w:numPr>
              <w:spacing w:before="189" w:line="194" w:lineRule="auto"/>
              <w:ind w:left="23" w:leftChars="0" w:right="42" w:rightChars="0" w:firstLine="18" w:firstLineChars="0"/>
              <w:rPr>
                <w:rFonts w:hint="eastAsia" w:ascii="宋体" w:hAnsi="宋体" w:cs="宋体"/>
                <w:spacing w:val="-2"/>
                <w:sz w:val="17"/>
                <w:szCs w:val="17"/>
                <w:highlight w:val="none"/>
                <w:lang w:val="en-US" w:eastAsia="zh-CN"/>
              </w:rPr>
            </w:pPr>
            <w:r>
              <w:rPr>
                <w:rFonts w:hint="eastAsia" w:ascii="宋体" w:hAnsi="宋体" w:eastAsia="宋体" w:cs="宋体"/>
                <w:spacing w:val="-2"/>
                <w:kern w:val="2"/>
                <w:sz w:val="17"/>
                <w:szCs w:val="17"/>
                <w:highlight w:val="none"/>
                <w:lang w:val="en-US" w:eastAsia="zh-CN" w:bidi="ar-SA"/>
              </w:rPr>
              <w:t>1.</w:t>
            </w:r>
            <w:r>
              <w:rPr>
                <w:rFonts w:hint="eastAsia" w:ascii="宋体" w:hAnsi="宋体" w:cs="宋体"/>
                <w:spacing w:val="-2"/>
                <w:sz w:val="17"/>
                <w:szCs w:val="17"/>
                <w:highlight w:val="none"/>
                <w:lang w:val="en-US" w:eastAsia="zh-CN"/>
              </w:rPr>
              <w:t>5级保密</w:t>
            </w:r>
          </w:p>
          <w:p w14:paraId="78258452">
            <w:pPr>
              <w:numPr>
                <w:ilvl w:val="0"/>
                <w:numId w:val="0"/>
              </w:numPr>
              <w:spacing w:before="189" w:line="194" w:lineRule="auto"/>
              <w:ind w:left="23" w:leftChars="0" w:right="42" w:rightChars="0" w:firstLine="18" w:firstLineChars="0"/>
              <w:rPr>
                <w:rFonts w:hint="eastAsia" w:ascii="宋体" w:hAnsi="宋体" w:cs="宋体"/>
                <w:spacing w:val="-2"/>
                <w:sz w:val="17"/>
                <w:szCs w:val="17"/>
                <w:highlight w:val="none"/>
                <w:lang w:val="en-US" w:eastAsia="zh-CN"/>
              </w:rPr>
            </w:pPr>
            <w:r>
              <w:rPr>
                <w:rFonts w:hint="eastAsia" w:ascii="宋体" w:hAnsi="宋体" w:eastAsia="宋体" w:cs="宋体"/>
                <w:spacing w:val="-2"/>
                <w:kern w:val="2"/>
                <w:sz w:val="17"/>
                <w:szCs w:val="17"/>
                <w:highlight w:val="none"/>
                <w:lang w:val="en-US" w:eastAsia="zh-CN" w:bidi="ar-SA"/>
              </w:rPr>
              <w:t>2.</w:t>
            </w:r>
            <w:r>
              <w:rPr>
                <w:rFonts w:hint="eastAsia" w:ascii="宋体" w:hAnsi="宋体" w:eastAsia="宋体" w:cs="宋体"/>
                <w:spacing w:val="-2"/>
                <w:sz w:val="17"/>
                <w:szCs w:val="17"/>
                <w:highlight w:val="none"/>
              </w:rPr>
              <w:t>单次碎纸张数(70g/A4)</w:t>
            </w:r>
            <w:r>
              <w:rPr>
                <w:rFonts w:hint="eastAsia" w:ascii="宋体" w:hAnsi="宋体" w:cs="宋体"/>
                <w:spacing w:val="-2"/>
                <w:sz w:val="17"/>
                <w:szCs w:val="17"/>
                <w:highlight w:val="none"/>
                <w:lang w:eastAsia="zh-CN"/>
              </w:rPr>
              <w:t>：</w:t>
            </w:r>
            <w:r>
              <w:rPr>
                <w:rFonts w:hint="eastAsia" w:ascii="宋体" w:hAnsi="宋体" w:eastAsia="宋体" w:cs="宋体"/>
                <w:spacing w:val="-2"/>
                <w:sz w:val="17"/>
                <w:szCs w:val="17"/>
                <w:highlight w:val="none"/>
              </w:rPr>
              <w:t>8</w:t>
            </w:r>
            <w:r>
              <w:rPr>
                <w:rFonts w:hint="eastAsia" w:ascii="宋体" w:hAnsi="宋体" w:cs="宋体"/>
                <w:spacing w:val="-2"/>
                <w:sz w:val="17"/>
                <w:szCs w:val="17"/>
                <w:highlight w:val="none"/>
                <w:lang w:val="en-US" w:eastAsia="zh-CN"/>
              </w:rPr>
              <w:t>张</w:t>
            </w:r>
          </w:p>
          <w:p w14:paraId="726CFD54">
            <w:pPr>
              <w:numPr>
                <w:ilvl w:val="0"/>
                <w:numId w:val="0"/>
              </w:numPr>
              <w:spacing w:before="189" w:line="194" w:lineRule="auto"/>
              <w:ind w:left="23" w:leftChars="0" w:right="42" w:rightChars="0" w:firstLine="18" w:firstLineChars="0"/>
              <w:rPr>
                <w:rFonts w:hint="eastAsia" w:ascii="宋体" w:hAnsi="宋体" w:cs="宋体"/>
                <w:spacing w:val="-2"/>
                <w:sz w:val="17"/>
                <w:szCs w:val="17"/>
                <w:highlight w:val="none"/>
                <w:lang w:val="en-US" w:eastAsia="zh-CN"/>
              </w:rPr>
            </w:pPr>
            <w:r>
              <w:rPr>
                <w:rFonts w:hint="eastAsia" w:ascii="宋体" w:hAnsi="宋体" w:eastAsia="宋体" w:cs="宋体"/>
                <w:spacing w:val="-2"/>
                <w:kern w:val="2"/>
                <w:sz w:val="17"/>
                <w:szCs w:val="17"/>
                <w:highlight w:val="none"/>
                <w:lang w:val="en-US" w:eastAsia="zh-CN" w:bidi="ar-SA"/>
              </w:rPr>
              <w:t>3.</w:t>
            </w:r>
            <w:r>
              <w:rPr>
                <w:rFonts w:hint="eastAsia" w:ascii="宋体" w:hAnsi="宋体" w:cs="宋体"/>
                <w:spacing w:val="-2"/>
                <w:sz w:val="17"/>
                <w:szCs w:val="17"/>
                <w:highlight w:val="none"/>
                <w:lang w:val="en-US" w:eastAsia="zh-CN"/>
              </w:rPr>
              <w:t>碎纸尺寸(mm)：2*12</w:t>
            </w:r>
          </w:p>
          <w:p w14:paraId="614B00DE">
            <w:pPr>
              <w:numPr>
                <w:ilvl w:val="0"/>
                <w:numId w:val="0"/>
              </w:numPr>
              <w:spacing w:before="189" w:line="194" w:lineRule="auto"/>
              <w:ind w:left="23" w:leftChars="0" w:right="42" w:rightChars="0" w:firstLine="18" w:firstLineChars="0"/>
              <w:rPr>
                <w:rFonts w:ascii="宋体" w:hAnsi="宋体" w:eastAsia="宋体" w:cs="宋体"/>
                <w:spacing w:val="-2"/>
                <w:sz w:val="17"/>
                <w:szCs w:val="17"/>
                <w:highlight w:val="none"/>
              </w:rPr>
            </w:pPr>
            <w:r>
              <w:rPr>
                <w:rFonts w:ascii="宋体" w:hAnsi="宋体" w:eastAsia="宋体" w:cs="宋体"/>
                <w:spacing w:val="-2"/>
                <w:kern w:val="2"/>
                <w:sz w:val="17"/>
                <w:szCs w:val="17"/>
                <w:highlight w:val="none"/>
                <w:lang w:val="en-US" w:eastAsia="zh-CN" w:bidi="ar-SA"/>
              </w:rPr>
              <w:t>4.</w:t>
            </w:r>
            <w:r>
              <w:rPr>
                <w:rFonts w:ascii="宋体" w:hAnsi="宋体" w:eastAsia="宋体" w:cs="宋体"/>
                <w:spacing w:val="-2"/>
                <w:sz w:val="17"/>
                <w:szCs w:val="17"/>
                <w:highlight w:val="none"/>
              </w:rPr>
              <w:t xml:space="preserve">连续碎纸时间： </w:t>
            </w:r>
            <w:r>
              <w:rPr>
                <w:rFonts w:hint="eastAsia" w:ascii="宋体" w:hAnsi="宋体" w:cs="宋体"/>
                <w:spacing w:val="-2"/>
                <w:sz w:val="17"/>
                <w:szCs w:val="17"/>
                <w:highlight w:val="none"/>
                <w:lang w:val="en-US" w:eastAsia="zh-CN"/>
              </w:rPr>
              <w:t>≥3</w:t>
            </w:r>
            <w:r>
              <w:rPr>
                <w:rFonts w:ascii="宋体" w:hAnsi="宋体" w:eastAsia="宋体" w:cs="宋体"/>
                <w:spacing w:val="-2"/>
                <w:sz w:val="17"/>
                <w:szCs w:val="17"/>
                <w:highlight w:val="none"/>
              </w:rPr>
              <w:t>0分钟</w:t>
            </w:r>
          </w:p>
          <w:p w14:paraId="5142C4C3">
            <w:pPr>
              <w:numPr>
                <w:ilvl w:val="0"/>
                <w:numId w:val="0"/>
              </w:numPr>
              <w:spacing w:before="189" w:line="194" w:lineRule="auto"/>
              <w:ind w:left="23" w:leftChars="0" w:right="42" w:rightChars="0" w:firstLine="18" w:firstLineChars="0"/>
              <w:rPr>
                <w:rFonts w:ascii="宋体" w:hAnsi="宋体" w:eastAsia="宋体" w:cs="宋体"/>
                <w:spacing w:val="-2"/>
                <w:sz w:val="17"/>
                <w:szCs w:val="17"/>
                <w:highlight w:val="none"/>
              </w:rPr>
            </w:pPr>
            <w:r>
              <w:rPr>
                <w:rFonts w:ascii="宋体" w:hAnsi="宋体" w:eastAsia="宋体" w:cs="宋体"/>
                <w:spacing w:val="-2"/>
                <w:kern w:val="2"/>
                <w:sz w:val="17"/>
                <w:szCs w:val="17"/>
                <w:highlight w:val="none"/>
                <w:lang w:val="en-US" w:eastAsia="zh-CN" w:bidi="ar-SA"/>
              </w:rPr>
              <w:t>5.</w:t>
            </w:r>
            <w:r>
              <w:rPr>
                <w:rFonts w:ascii="宋体" w:hAnsi="宋体" w:eastAsia="宋体" w:cs="宋体"/>
                <w:spacing w:val="-2"/>
                <w:sz w:val="17"/>
                <w:szCs w:val="17"/>
                <w:highlight w:val="none"/>
              </w:rPr>
              <w:t>机身容量： 2</w:t>
            </w:r>
            <w:r>
              <w:rPr>
                <w:rFonts w:hint="eastAsia" w:ascii="宋体" w:hAnsi="宋体" w:cs="宋体"/>
                <w:spacing w:val="-2"/>
                <w:sz w:val="17"/>
                <w:szCs w:val="17"/>
                <w:highlight w:val="none"/>
                <w:lang w:val="en-US" w:eastAsia="zh-CN"/>
              </w:rPr>
              <w:t>5</w:t>
            </w:r>
            <w:r>
              <w:rPr>
                <w:rFonts w:ascii="宋体" w:hAnsi="宋体" w:eastAsia="宋体" w:cs="宋体"/>
                <w:spacing w:val="-2"/>
                <w:sz w:val="17"/>
                <w:szCs w:val="17"/>
                <w:highlight w:val="none"/>
              </w:rPr>
              <w:t>ml</w:t>
            </w:r>
          </w:p>
          <w:p w14:paraId="329C4FAD">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kern w:val="2"/>
                <w:sz w:val="17"/>
                <w:szCs w:val="17"/>
                <w:highlight w:val="none"/>
                <w:lang w:val="en-US" w:eastAsia="zh-CN" w:bidi="ar-SA"/>
              </w:rPr>
              <w:t>6.</w:t>
            </w:r>
            <w:r>
              <w:rPr>
                <w:rFonts w:hint="eastAsia" w:ascii="宋体" w:hAnsi="宋体" w:cs="宋体"/>
                <w:spacing w:val="-2"/>
                <w:sz w:val="17"/>
                <w:szCs w:val="17"/>
                <w:highlight w:val="none"/>
                <w:lang w:val="en-US" w:eastAsia="zh-CN"/>
              </w:rPr>
              <w:t>可碎光盘 信用卡 带钉文件等</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A05D4E">
            <w:pPr>
              <w:spacing w:before="55" w:line="230" w:lineRule="exact"/>
              <w:ind w:firstLine="166" w:firstLineChars="100"/>
              <w:jc w:val="center"/>
              <w:rPr>
                <w:rFonts w:hint="eastAsia" w:ascii="宋体" w:hAnsi="宋体" w:eastAsia="宋体" w:cs="宋体"/>
                <w:spacing w:val="-7"/>
                <w:position w:val="1"/>
                <w:sz w:val="18"/>
                <w:szCs w:val="18"/>
              </w:rPr>
            </w:pPr>
          </w:p>
          <w:p w14:paraId="7236560D">
            <w:pPr>
              <w:spacing w:before="55" w:line="230" w:lineRule="exact"/>
              <w:ind w:firstLine="166" w:firstLineChars="100"/>
              <w:jc w:val="center"/>
              <w:rPr>
                <w:rFonts w:hint="eastAsia" w:ascii="宋体" w:hAnsi="宋体" w:eastAsia="宋体" w:cs="宋体"/>
                <w:spacing w:val="-7"/>
                <w:position w:val="1"/>
                <w:sz w:val="18"/>
                <w:szCs w:val="18"/>
              </w:rPr>
            </w:pPr>
          </w:p>
          <w:p w14:paraId="71B2C008">
            <w:pPr>
              <w:spacing w:before="55" w:line="230" w:lineRule="exact"/>
              <w:ind w:firstLine="166" w:firstLineChars="100"/>
              <w:jc w:val="center"/>
              <w:rPr>
                <w:rFonts w:hint="eastAsia" w:ascii="宋体" w:hAnsi="宋体" w:eastAsia="宋体" w:cs="宋体"/>
                <w:spacing w:val="-7"/>
                <w:position w:val="1"/>
                <w:sz w:val="18"/>
                <w:szCs w:val="18"/>
              </w:rPr>
            </w:pPr>
          </w:p>
          <w:p w14:paraId="19DBA93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5E42F8">
            <w:pPr>
              <w:spacing w:before="55" w:line="230" w:lineRule="auto"/>
              <w:jc w:val="center"/>
              <w:rPr>
                <w:rFonts w:hint="eastAsia" w:ascii="宋体" w:hAnsi="宋体" w:eastAsia="宋体" w:cs="宋体"/>
                <w:spacing w:val="1"/>
                <w:sz w:val="18"/>
                <w:szCs w:val="18"/>
              </w:rPr>
            </w:pPr>
          </w:p>
          <w:p w14:paraId="36BB01FC">
            <w:pPr>
              <w:spacing w:before="55" w:line="230" w:lineRule="auto"/>
              <w:jc w:val="center"/>
              <w:rPr>
                <w:rFonts w:hint="eastAsia" w:ascii="宋体" w:hAnsi="宋体" w:eastAsia="宋体" w:cs="宋体"/>
                <w:spacing w:val="1"/>
                <w:sz w:val="18"/>
                <w:szCs w:val="18"/>
              </w:rPr>
            </w:pPr>
          </w:p>
          <w:p w14:paraId="7872455A">
            <w:pPr>
              <w:spacing w:before="55" w:line="230" w:lineRule="auto"/>
              <w:jc w:val="center"/>
              <w:rPr>
                <w:rFonts w:hint="default" w:ascii="宋体" w:hAnsi="宋体" w:eastAsia="宋体" w:cs="宋体"/>
                <w:spacing w:val="1"/>
                <w:sz w:val="18"/>
                <w:szCs w:val="18"/>
                <w:lang w:val="en-US" w:eastAsia="zh-CN"/>
              </w:rPr>
            </w:pPr>
            <w:r>
              <w:rPr>
                <w:rFonts w:hint="eastAsia" w:ascii="宋体" w:hAnsi="宋体" w:eastAsia="宋体" w:cs="宋体"/>
                <w:spacing w:val="1"/>
                <w:sz w:val="18"/>
                <w:szCs w:val="18"/>
                <w:lang w:val="en-US" w:eastAsia="zh-CN"/>
              </w:rPr>
              <w:t>台</w:t>
            </w:r>
          </w:p>
        </w:tc>
      </w:tr>
      <w:tr w14:paraId="2ED89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0EF91C0">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628ABAB">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D911757">
            <w:pPr>
              <w:spacing w:before="55" w:line="229" w:lineRule="auto"/>
              <w:jc w:val="center"/>
              <w:rPr>
                <w:rFonts w:hint="eastAsia" w:ascii="宋体" w:hAnsi="宋体" w:eastAsia="宋体" w:cs="宋体"/>
                <w:spacing w:val="7"/>
                <w:sz w:val="20"/>
                <w:szCs w:val="20"/>
              </w:rPr>
            </w:pPr>
          </w:p>
          <w:p w14:paraId="06AE0EAB">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被褥</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D8C4DC2">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w:t>
            </w:r>
            <w:r>
              <w:rPr>
                <w:rFonts w:hint="eastAsia" w:ascii="宋体" w:hAnsi="宋体" w:eastAsia="宋体" w:cs="宋体"/>
                <w:spacing w:val="-2"/>
                <w:sz w:val="18"/>
                <w:szCs w:val="18"/>
                <w:lang w:val="en-US" w:eastAsia="zh-CN"/>
              </w:rPr>
              <w:t>6</w:t>
            </w:r>
            <w:r>
              <w:rPr>
                <w:rFonts w:hint="eastAsia" w:ascii="宋体" w:hAnsi="宋体" w:eastAsia="宋体" w:cs="宋体"/>
                <w:spacing w:val="-2"/>
                <w:sz w:val="18"/>
                <w:szCs w:val="18"/>
              </w:rPr>
              <w:t>0人学生标准( 含春秋</w:t>
            </w:r>
            <w:r>
              <w:rPr>
                <w:rFonts w:hint="eastAsia" w:ascii="宋体" w:hAnsi="宋体" w:eastAsia="宋体" w:cs="宋体"/>
                <w:spacing w:val="-2"/>
                <w:sz w:val="18"/>
                <w:szCs w:val="18"/>
                <w:lang w:val="en-US" w:eastAsia="zh-CN"/>
              </w:rPr>
              <w:t>用</w:t>
            </w:r>
            <w:r>
              <w:rPr>
                <w:rFonts w:hint="eastAsia" w:ascii="宋体" w:hAnsi="宋体" w:eastAsia="宋体" w:cs="宋体"/>
                <w:spacing w:val="-2"/>
                <w:sz w:val="18"/>
                <w:szCs w:val="18"/>
              </w:rPr>
              <w:t>被褥及四件套）材质：枕芯：硬枕型 被褥：棉花 四件套：聚酯纤维类</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C4C0079">
            <w:pPr>
              <w:spacing w:before="55" w:line="230" w:lineRule="exact"/>
              <w:ind w:firstLine="166" w:firstLineChars="100"/>
              <w:jc w:val="center"/>
              <w:rPr>
                <w:rFonts w:hint="eastAsia" w:ascii="宋体" w:hAnsi="宋体" w:eastAsia="宋体" w:cs="宋体"/>
                <w:spacing w:val="-7"/>
                <w:position w:val="1"/>
                <w:sz w:val="18"/>
                <w:szCs w:val="18"/>
              </w:rPr>
            </w:pPr>
          </w:p>
          <w:p w14:paraId="6D9C079C">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AB4B7FD">
            <w:pPr>
              <w:spacing w:before="55" w:line="230" w:lineRule="auto"/>
              <w:jc w:val="center"/>
              <w:rPr>
                <w:rFonts w:hint="eastAsia" w:ascii="宋体" w:hAnsi="宋体" w:eastAsia="宋体" w:cs="宋体"/>
                <w:spacing w:val="1"/>
                <w:sz w:val="18"/>
                <w:szCs w:val="18"/>
              </w:rPr>
            </w:pPr>
          </w:p>
          <w:p w14:paraId="298039E7">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08A8F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1E1D2F18">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4E3AC238">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3551E26">
            <w:pPr>
              <w:spacing w:before="55" w:line="229" w:lineRule="auto"/>
              <w:jc w:val="center"/>
              <w:rPr>
                <w:rFonts w:hint="eastAsia" w:ascii="宋体" w:hAnsi="宋体" w:eastAsia="宋体" w:cs="宋体"/>
                <w:spacing w:val="7"/>
                <w:sz w:val="20"/>
                <w:szCs w:val="20"/>
              </w:rPr>
            </w:pPr>
          </w:p>
          <w:p w14:paraId="5291FE98">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服装</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7EC240B">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6</w:t>
            </w:r>
            <w:r>
              <w:rPr>
                <w:rFonts w:hint="eastAsia" w:ascii="宋体" w:hAnsi="宋体" w:eastAsia="宋体" w:cs="宋体"/>
                <w:spacing w:val="-2"/>
                <w:sz w:val="18"/>
                <w:szCs w:val="18"/>
              </w:rPr>
              <w:t>0人标准，夏季两 套、春秋1套，冬季1套</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E1DD8A0">
            <w:pPr>
              <w:spacing w:before="55" w:line="230" w:lineRule="exact"/>
              <w:ind w:firstLine="166" w:firstLineChars="100"/>
              <w:jc w:val="center"/>
              <w:rPr>
                <w:rFonts w:hint="eastAsia" w:ascii="宋体" w:hAnsi="宋体" w:eastAsia="宋体" w:cs="宋体"/>
                <w:spacing w:val="-7"/>
                <w:position w:val="1"/>
                <w:sz w:val="18"/>
                <w:szCs w:val="18"/>
              </w:rPr>
            </w:pPr>
          </w:p>
          <w:p w14:paraId="4521B364">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80862DB">
            <w:pPr>
              <w:spacing w:before="55" w:line="230" w:lineRule="auto"/>
              <w:jc w:val="center"/>
              <w:rPr>
                <w:rFonts w:hint="eastAsia" w:ascii="宋体" w:hAnsi="宋体" w:eastAsia="宋体" w:cs="宋体"/>
                <w:spacing w:val="1"/>
                <w:sz w:val="18"/>
                <w:szCs w:val="18"/>
              </w:rPr>
            </w:pPr>
          </w:p>
          <w:p w14:paraId="49C8BDB3">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套</w:t>
            </w:r>
          </w:p>
        </w:tc>
      </w:tr>
      <w:tr w14:paraId="7BDC8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7967DBE4">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771C5246">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29F2421">
            <w:pPr>
              <w:spacing w:before="55" w:line="229" w:lineRule="auto"/>
              <w:jc w:val="center"/>
              <w:rPr>
                <w:rFonts w:hint="eastAsia" w:ascii="宋体" w:hAnsi="宋体" w:eastAsia="宋体" w:cs="宋体"/>
                <w:spacing w:val="7"/>
                <w:sz w:val="20"/>
                <w:szCs w:val="20"/>
              </w:rPr>
            </w:pPr>
          </w:p>
          <w:p w14:paraId="67ACDC3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训练运动用鞋( 春秋）</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07B3440">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1.鞋底材质:EVA发 泡胶</w:t>
            </w:r>
          </w:p>
          <w:p w14:paraId="621EB530">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2.鞋面材质:网布 ,系带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78E3A3AE">
            <w:pPr>
              <w:spacing w:before="55" w:line="230" w:lineRule="exact"/>
              <w:ind w:firstLine="166" w:firstLineChars="100"/>
              <w:jc w:val="center"/>
              <w:rPr>
                <w:rFonts w:hint="eastAsia" w:ascii="宋体" w:hAnsi="宋体" w:eastAsia="宋体" w:cs="宋体"/>
                <w:spacing w:val="-7"/>
                <w:position w:val="1"/>
                <w:sz w:val="18"/>
                <w:szCs w:val="18"/>
              </w:rPr>
            </w:pPr>
          </w:p>
          <w:p w14:paraId="30A6DAFF">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F87F8B2">
            <w:pPr>
              <w:spacing w:before="55" w:line="230" w:lineRule="auto"/>
              <w:jc w:val="center"/>
              <w:rPr>
                <w:rFonts w:hint="eastAsia" w:ascii="宋体" w:hAnsi="宋体" w:eastAsia="宋体" w:cs="宋体"/>
                <w:spacing w:val="1"/>
                <w:sz w:val="18"/>
                <w:szCs w:val="18"/>
              </w:rPr>
            </w:pPr>
          </w:p>
          <w:p w14:paraId="761DA4B0">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r w14:paraId="6FF23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CA3DA67">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2B59D3D6">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9449F9B">
            <w:pPr>
              <w:spacing w:before="55" w:line="229" w:lineRule="auto"/>
              <w:jc w:val="center"/>
              <w:rPr>
                <w:rFonts w:hint="eastAsia" w:ascii="宋体" w:hAnsi="宋体" w:eastAsia="宋体" w:cs="宋体"/>
                <w:spacing w:val="7"/>
                <w:sz w:val="20"/>
                <w:szCs w:val="20"/>
              </w:rPr>
            </w:pPr>
          </w:p>
          <w:p w14:paraId="18339A9E">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训练运动用鞋( 冬季）</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58D4E13">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1.鞋底材质： EVA 发泡胶</w:t>
            </w:r>
          </w:p>
          <w:p w14:paraId="3DE84E42">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2.鞋面材质：网布 加绒，系带</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C834DEC">
            <w:pPr>
              <w:spacing w:before="55" w:line="230" w:lineRule="exact"/>
              <w:ind w:firstLine="166" w:firstLineChars="100"/>
              <w:jc w:val="center"/>
              <w:rPr>
                <w:rFonts w:hint="eastAsia" w:ascii="宋体" w:hAnsi="宋体" w:eastAsia="宋体" w:cs="宋体"/>
                <w:spacing w:val="-7"/>
                <w:position w:val="1"/>
                <w:sz w:val="18"/>
                <w:szCs w:val="18"/>
              </w:rPr>
            </w:pPr>
          </w:p>
          <w:p w14:paraId="7F23ED0E">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1F761BC">
            <w:pPr>
              <w:spacing w:before="55" w:line="230" w:lineRule="auto"/>
              <w:jc w:val="center"/>
              <w:rPr>
                <w:rFonts w:hint="eastAsia" w:ascii="宋体" w:hAnsi="宋体" w:eastAsia="宋体" w:cs="宋体"/>
                <w:spacing w:val="1"/>
                <w:sz w:val="18"/>
                <w:szCs w:val="18"/>
              </w:rPr>
            </w:pPr>
          </w:p>
          <w:p w14:paraId="1330FB3A">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r w14:paraId="00935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27B6BD3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0BB2930B">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8A6FC8">
            <w:pPr>
              <w:spacing w:before="55" w:line="229" w:lineRule="auto"/>
              <w:jc w:val="center"/>
              <w:rPr>
                <w:rFonts w:hint="eastAsia" w:ascii="宋体" w:hAnsi="宋体" w:eastAsia="宋体" w:cs="宋体"/>
                <w:spacing w:val="7"/>
                <w:sz w:val="20"/>
                <w:szCs w:val="20"/>
              </w:rPr>
            </w:pPr>
          </w:p>
          <w:p w14:paraId="4F050150">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夏季拖鞋</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3B5D99F">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1.材质：EVA</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E951FDA">
            <w:pPr>
              <w:spacing w:before="55" w:line="230" w:lineRule="exact"/>
              <w:ind w:firstLine="166" w:firstLineChars="100"/>
              <w:jc w:val="center"/>
              <w:rPr>
                <w:rFonts w:hint="eastAsia" w:ascii="宋体" w:hAnsi="宋体" w:eastAsia="宋体" w:cs="宋体"/>
                <w:spacing w:val="-7"/>
                <w:position w:val="1"/>
                <w:sz w:val="18"/>
                <w:szCs w:val="18"/>
              </w:rPr>
            </w:pPr>
          </w:p>
          <w:p w14:paraId="7A572A3A">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D6B8BA4">
            <w:pPr>
              <w:spacing w:before="55" w:line="230" w:lineRule="auto"/>
              <w:jc w:val="center"/>
              <w:rPr>
                <w:rFonts w:hint="eastAsia" w:ascii="宋体" w:hAnsi="宋体" w:eastAsia="宋体" w:cs="宋体"/>
                <w:spacing w:val="1"/>
                <w:sz w:val="18"/>
                <w:szCs w:val="18"/>
              </w:rPr>
            </w:pPr>
          </w:p>
          <w:p w14:paraId="75AA2924">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r w14:paraId="7E8A3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691C6DCE">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D1E1C3C">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0494F00">
            <w:pPr>
              <w:spacing w:before="55" w:line="229" w:lineRule="auto"/>
              <w:jc w:val="center"/>
              <w:rPr>
                <w:rFonts w:hint="eastAsia" w:ascii="宋体" w:hAnsi="宋体" w:eastAsia="宋体" w:cs="宋体"/>
                <w:spacing w:val="7"/>
                <w:sz w:val="20"/>
                <w:szCs w:val="20"/>
              </w:rPr>
            </w:pPr>
          </w:p>
          <w:p w14:paraId="66C7DA0C">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冬季拖鞋</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96511E6">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1.鞋底材质： PVC</w:t>
            </w:r>
          </w:p>
          <w:p w14:paraId="5EA3470C">
            <w:pPr>
              <w:spacing w:before="189" w:line="194" w:lineRule="auto"/>
              <w:ind w:left="23" w:right="42" w:firstLine="18"/>
              <w:jc w:val="both"/>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rPr>
              <w:t>2.帮面材质：绒面 ,半包跟</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1E552F8">
            <w:pPr>
              <w:spacing w:before="55" w:line="230" w:lineRule="exact"/>
              <w:ind w:firstLine="166" w:firstLineChars="100"/>
              <w:jc w:val="center"/>
              <w:rPr>
                <w:rFonts w:hint="eastAsia" w:ascii="宋体" w:hAnsi="宋体" w:eastAsia="宋体" w:cs="宋体"/>
                <w:spacing w:val="-7"/>
                <w:position w:val="1"/>
                <w:sz w:val="18"/>
                <w:szCs w:val="18"/>
              </w:rPr>
            </w:pPr>
          </w:p>
          <w:p w14:paraId="72BB81F7">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4C94FD9A">
            <w:pPr>
              <w:spacing w:before="55" w:line="230" w:lineRule="auto"/>
              <w:jc w:val="center"/>
              <w:rPr>
                <w:rFonts w:hint="eastAsia" w:ascii="宋体" w:hAnsi="宋体" w:eastAsia="宋体" w:cs="宋体"/>
                <w:spacing w:val="1"/>
                <w:sz w:val="18"/>
                <w:szCs w:val="18"/>
              </w:rPr>
            </w:pPr>
          </w:p>
          <w:p w14:paraId="6AA4DD32">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r w14:paraId="1CBF8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6" w:hRule="atLeast"/>
        </w:trPr>
        <w:tc>
          <w:tcPr>
            <w:tcW w:w="0" w:type="auto"/>
            <w:tcBorders>
              <w:top w:val="single" w:color="000000" w:sz="4" w:space="0"/>
              <w:left w:val="single" w:color="000000" w:sz="4" w:space="0"/>
              <w:bottom w:val="single" w:color="000000" w:sz="4" w:space="0"/>
              <w:right w:val="single" w:color="000000" w:sz="4" w:space="0"/>
            </w:tcBorders>
            <w:noWrap w:val="0"/>
            <w:vAlign w:val="center"/>
          </w:tcPr>
          <w:p w14:paraId="446078DA">
            <w:pPr>
              <w:keepNext w:val="0"/>
              <w:keepLines w:val="0"/>
              <w:widowControl/>
              <w:suppressLineNumbers w:val="0"/>
              <w:jc w:val="center"/>
              <w:textAlignment w:val="center"/>
              <w:rPr>
                <w:rFonts w:hint="eastAsia" w:ascii="Calibri" w:hAnsi="Calibri" w:eastAsia="宋体" w:cs="Calibri"/>
                <w:i w:val="0"/>
                <w:iCs w:val="0"/>
                <w:color w:val="000000"/>
                <w:kern w:val="0"/>
                <w:sz w:val="20"/>
                <w:szCs w:val="20"/>
                <w:u w:val="none"/>
                <w:lang w:val="en-US" w:eastAsia="zh-CN" w:bidi="ar"/>
              </w:rPr>
            </w:pPr>
          </w:p>
          <w:p w14:paraId="19DD4985">
            <w:pPr>
              <w:keepNext w:val="0"/>
              <w:keepLines w:val="0"/>
              <w:widowControl/>
              <w:suppressLineNumbers w:val="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D5B932A">
            <w:pPr>
              <w:spacing w:before="55" w:line="22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rPr>
              <w:t>日常用鞋（冬季 )运动板鞋</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6B86192">
            <w:pPr>
              <w:spacing w:before="189" w:line="194" w:lineRule="auto"/>
              <w:ind w:left="23" w:right="42" w:firstLine="18"/>
              <w:jc w:val="both"/>
              <w:rPr>
                <w:rFonts w:hint="eastAsia" w:ascii="宋体" w:hAnsi="宋体" w:eastAsia="宋体" w:cs="宋体"/>
                <w:spacing w:val="-2"/>
                <w:sz w:val="18"/>
                <w:szCs w:val="18"/>
              </w:rPr>
            </w:pPr>
            <w:r>
              <w:rPr>
                <w:rFonts w:hint="eastAsia" w:ascii="宋体" w:hAnsi="宋体" w:eastAsia="宋体" w:cs="宋体"/>
                <w:spacing w:val="-2"/>
                <w:sz w:val="18"/>
                <w:szCs w:val="18"/>
              </w:rPr>
              <w:t>1.鞋底材质： PVC</w:t>
            </w:r>
          </w:p>
          <w:p w14:paraId="20744F5F">
            <w:pPr>
              <w:spacing w:before="189" w:line="194" w:lineRule="auto"/>
              <w:ind w:left="23" w:right="42" w:firstLine="18"/>
              <w:jc w:val="both"/>
              <w:rPr>
                <w:rFonts w:hint="eastAsia" w:ascii="宋体" w:hAnsi="宋体" w:eastAsia="宋体" w:cs="宋体"/>
                <w:sz w:val="18"/>
                <w:szCs w:val="18"/>
                <w:lang w:val="en-US" w:eastAsia="zh-CN"/>
              </w:rPr>
            </w:pPr>
            <w:r>
              <w:rPr>
                <w:rFonts w:hint="eastAsia" w:ascii="宋体" w:hAnsi="宋体" w:eastAsia="宋体" w:cs="宋体"/>
                <w:spacing w:val="-2"/>
                <w:sz w:val="18"/>
                <w:szCs w:val="18"/>
              </w:rPr>
              <w:t>2.鞋面材质：合成革加绒</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6326EF7">
            <w:pPr>
              <w:spacing w:before="55" w:line="230" w:lineRule="exact"/>
              <w:ind w:firstLine="166" w:firstLineChars="100"/>
              <w:jc w:val="center"/>
              <w:rPr>
                <w:rFonts w:hint="eastAsia" w:ascii="宋体" w:hAnsi="宋体" w:eastAsia="宋体" w:cs="宋体"/>
                <w:spacing w:val="-7"/>
                <w:position w:val="1"/>
                <w:sz w:val="18"/>
                <w:szCs w:val="18"/>
              </w:rPr>
            </w:pPr>
          </w:p>
          <w:p w14:paraId="711B7FFC">
            <w:pPr>
              <w:spacing w:before="55" w:line="230" w:lineRule="exact"/>
              <w:ind w:firstLine="166" w:firstLineChars="100"/>
              <w:jc w:val="center"/>
              <w:rPr>
                <w:rFonts w:hint="eastAsia" w:ascii="宋体" w:hAnsi="宋体" w:eastAsia="宋体" w:cs="宋体"/>
                <w:spacing w:val="-7"/>
                <w:position w:val="1"/>
                <w:sz w:val="18"/>
                <w:szCs w:val="18"/>
                <w:lang w:val="en-US" w:eastAsia="zh-CN"/>
              </w:rPr>
            </w:pPr>
            <w:r>
              <w:rPr>
                <w:rFonts w:hint="eastAsia" w:ascii="宋体" w:hAnsi="宋体" w:eastAsia="宋体" w:cs="宋体"/>
                <w:spacing w:val="-7"/>
                <w:position w:val="1"/>
                <w:sz w:val="18"/>
                <w:szCs w:val="18"/>
              </w:rPr>
              <w:t>60</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2EE4AFB">
            <w:pPr>
              <w:spacing w:before="55" w:line="230" w:lineRule="auto"/>
              <w:jc w:val="center"/>
              <w:rPr>
                <w:rFonts w:hint="eastAsia" w:ascii="宋体" w:hAnsi="宋体" w:eastAsia="宋体" w:cs="宋体"/>
                <w:spacing w:val="1"/>
                <w:sz w:val="18"/>
                <w:szCs w:val="18"/>
              </w:rPr>
            </w:pPr>
          </w:p>
          <w:p w14:paraId="464B27F8">
            <w:pPr>
              <w:spacing w:before="55" w:line="230" w:lineRule="auto"/>
              <w:jc w:val="center"/>
              <w:rPr>
                <w:rFonts w:hint="eastAsia" w:ascii="宋体" w:hAnsi="宋体" w:eastAsia="宋体" w:cs="宋体"/>
                <w:spacing w:val="1"/>
                <w:sz w:val="18"/>
                <w:szCs w:val="18"/>
                <w:lang w:val="en-US" w:eastAsia="zh-CN"/>
              </w:rPr>
            </w:pPr>
            <w:r>
              <w:rPr>
                <w:rFonts w:hint="eastAsia" w:ascii="宋体" w:hAnsi="宋体" w:eastAsia="宋体" w:cs="宋体"/>
                <w:spacing w:val="1"/>
                <w:sz w:val="18"/>
                <w:szCs w:val="18"/>
              </w:rPr>
              <w:t>双</w:t>
            </w:r>
          </w:p>
        </w:tc>
      </w:tr>
    </w:tbl>
    <w:p w14:paraId="07D11D21">
      <w:pPr>
        <w:spacing w:before="0" w:after="0" w:line="480" w:lineRule="auto"/>
        <w:ind w:left="350" w:right="0" w:firstLine="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、售后服务内容及要求：</w:t>
      </w:r>
    </w:p>
    <w:p w14:paraId="48AB28A3">
      <w:pPr>
        <w:spacing w:before="0" w:after="0" w:line="42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.1质量保证：按本项目的行业规则或双方签订合同时的约定执行。质保期内如果出现质量问题，成交供应商应当无条件更换，由于质量问题造成的损失由成交供应商负全部责任。</w:t>
      </w:r>
    </w:p>
    <w:p w14:paraId="2368B99A">
      <w:pPr>
        <w:spacing w:before="0" w:after="0" w:line="42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.2售后服务：免费质保</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年,质保期内提供免费上门服务，质保期外的收费按相关行业规则或由双方协商收取。</w:t>
      </w:r>
    </w:p>
    <w:p w14:paraId="6688CC5C">
      <w:pPr>
        <w:spacing w:before="0" w:after="0" w:line="42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.3交货地点：采购人指定地点。</w:t>
      </w:r>
    </w:p>
    <w:p w14:paraId="4890AE57">
      <w:pPr>
        <w:spacing w:before="0" w:after="0" w:line="42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.4交货日期：</w:t>
      </w:r>
      <w:r>
        <w:rPr>
          <w:rFonts w:ascii="宋体" w:hAnsi="宋体" w:eastAsia="宋体" w:cs="宋体"/>
          <w:color w:val="000000" w:themeColor="text1"/>
          <w:spacing w:val="0"/>
          <w:position w:val="0"/>
          <w:sz w:val="24"/>
          <w:shd w:val="clear" w:fill="auto"/>
          <w14:textFill>
            <w14:solidFill>
              <w14:schemeClr w14:val="tx1"/>
            </w14:solidFill>
          </w14:textFill>
        </w:rPr>
        <w:t>双方签订合同后</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20</w:t>
      </w:r>
      <w:r>
        <w:rPr>
          <w:rFonts w:ascii="宋体" w:hAnsi="宋体" w:eastAsia="宋体" w:cs="宋体"/>
          <w:color w:val="000000" w:themeColor="text1"/>
          <w:spacing w:val="0"/>
          <w:position w:val="0"/>
          <w:sz w:val="24"/>
          <w:shd w:val="clear" w:fill="auto"/>
          <w14:textFill>
            <w14:solidFill>
              <w14:schemeClr w14:val="tx1"/>
            </w14:solidFill>
          </w14:textFill>
        </w:rPr>
        <w:t>日内。</w:t>
      </w:r>
    </w:p>
    <w:p w14:paraId="2AB0999F">
      <w:pPr>
        <w:spacing w:before="0" w:after="0" w:line="42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3、</w:t>
      </w:r>
      <w:r>
        <w:rPr>
          <w:rFonts w:ascii="宋体" w:hAnsi="宋体" w:eastAsia="宋体" w:cs="宋体"/>
          <w:color w:val="auto"/>
          <w:spacing w:val="0"/>
          <w:position w:val="0"/>
          <w:sz w:val="24"/>
          <w:shd w:val="clear" w:fill="auto"/>
        </w:rPr>
        <w:t>验收：由最终用户组织验收。</w:t>
      </w:r>
    </w:p>
    <w:p w14:paraId="0527EAEB">
      <w:pPr>
        <w:spacing w:before="0" w:after="120" w:line="415" w:lineRule="auto"/>
        <w:ind w:left="0" w:right="0" w:firstLine="480"/>
        <w:jc w:val="center"/>
        <w:rPr>
          <w:rFonts w:ascii="宋体" w:hAnsi="宋体" w:eastAsia="宋体" w:cs="宋体"/>
          <w:color w:val="auto"/>
          <w:spacing w:val="0"/>
          <w:position w:val="0"/>
          <w:sz w:val="24"/>
          <w:shd w:val="clear" w:fill="auto"/>
        </w:rPr>
      </w:pPr>
    </w:p>
    <w:p w14:paraId="7BAA98BE">
      <w:pPr>
        <w:spacing w:before="0" w:after="0" w:line="240" w:lineRule="auto"/>
        <w:ind w:left="0" w:right="0" w:firstLine="240"/>
        <w:jc w:val="left"/>
        <w:rPr>
          <w:rFonts w:ascii="宋体" w:hAnsi="宋体" w:eastAsia="宋体" w:cs="宋体"/>
          <w:color w:val="auto"/>
          <w:spacing w:val="0"/>
          <w:position w:val="0"/>
          <w:sz w:val="24"/>
          <w:shd w:val="clear" w:fill="auto"/>
        </w:rPr>
      </w:pPr>
    </w:p>
    <w:p w14:paraId="0C6FB217">
      <w:pPr>
        <w:spacing w:before="0" w:after="0" w:line="240" w:lineRule="auto"/>
        <w:ind w:left="0" w:right="0" w:firstLine="240"/>
        <w:jc w:val="left"/>
        <w:rPr>
          <w:rFonts w:ascii="宋体" w:hAnsi="宋体" w:eastAsia="宋体" w:cs="宋体"/>
          <w:color w:val="auto"/>
          <w:spacing w:val="0"/>
          <w:position w:val="0"/>
          <w:sz w:val="24"/>
          <w:shd w:val="clear" w:fill="auto"/>
        </w:rPr>
      </w:pPr>
    </w:p>
    <w:p w14:paraId="0172ACDE">
      <w:pPr>
        <w:spacing w:before="0" w:after="0" w:line="240" w:lineRule="auto"/>
        <w:ind w:left="0" w:right="0" w:firstLine="240"/>
        <w:jc w:val="left"/>
        <w:rPr>
          <w:rFonts w:ascii="宋体" w:hAnsi="宋体" w:eastAsia="宋体" w:cs="宋体"/>
          <w:color w:val="auto"/>
          <w:spacing w:val="0"/>
          <w:position w:val="0"/>
          <w:sz w:val="24"/>
          <w:shd w:val="clear" w:fill="auto"/>
        </w:rPr>
      </w:pPr>
    </w:p>
    <w:p w14:paraId="5C7FC156">
      <w:pPr>
        <w:spacing w:before="0" w:after="0" w:line="240" w:lineRule="auto"/>
        <w:ind w:left="0" w:right="0" w:firstLine="240"/>
        <w:jc w:val="left"/>
        <w:rPr>
          <w:rFonts w:ascii="宋体" w:hAnsi="宋体" w:eastAsia="宋体" w:cs="宋体"/>
          <w:color w:val="auto"/>
          <w:spacing w:val="0"/>
          <w:position w:val="0"/>
          <w:sz w:val="24"/>
          <w:shd w:val="clear" w:fill="auto"/>
        </w:rPr>
      </w:pPr>
    </w:p>
    <w:p w14:paraId="021101C9">
      <w:pPr>
        <w:spacing w:before="0" w:after="0" w:line="240" w:lineRule="auto"/>
        <w:ind w:left="0" w:right="0" w:firstLine="240"/>
        <w:jc w:val="left"/>
        <w:rPr>
          <w:rFonts w:ascii="宋体" w:hAnsi="宋体" w:eastAsia="宋体" w:cs="宋体"/>
          <w:color w:val="auto"/>
          <w:spacing w:val="0"/>
          <w:position w:val="0"/>
          <w:sz w:val="24"/>
          <w:shd w:val="clear" w:fill="auto"/>
        </w:rPr>
      </w:pPr>
    </w:p>
    <w:p w14:paraId="59F2419C">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14AEB4B1">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408FD279">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60D6234E">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4E739861">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2A7A74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6967E2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6E50FE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5F0BCB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722DC4BE">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D05D46C">
      <w:pPr>
        <w:spacing w:before="0" w:after="0" w:line="240" w:lineRule="auto"/>
        <w:ind w:left="0" w:right="0" w:firstLine="0"/>
        <w:jc w:val="left"/>
        <w:rPr>
          <w:rFonts w:ascii="宋体" w:hAnsi="宋体" w:eastAsia="宋体" w:cs="宋体"/>
          <w:color w:val="auto"/>
          <w:spacing w:val="0"/>
          <w:position w:val="0"/>
          <w:sz w:val="24"/>
          <w:shd w:val="clear" w:fill="auto"/>
        </w:rPr>
      </w:pPr>
    </w:p>
    <w:p w14:paraId="21161A58">
      <w:pPr>
        <w:spacing w:before="0" w:after="0" w:line="240" w:lineRule="auto"/>
        <w:ind w:left="0" w:right="0" w:firstLine="0"/>
        <w:jc w:val="left"/>
        <w:rPr>
          <w:rFonts w:ascii="宋体" w:hAnsi="宋体" w:eastAsia="宋体" w:cs="宋体"/>
          <w:color w:val="auto"/>
          <w:spacing w:val="0"/>
          <w:position w:val="0"/>
          <w:sz w:val="24"/>
          <w:shd w:val="clear" w:fill="auto"/>
        </w:rPr>
      </w:pPr>
    </w:p>
    <w:p w14:paraId="2C48E205">
      <w:pPr>
        <w:spacing w:before="0" w:after="0" w:line="240" w:lineRule="auto"/>
        <w:ind w:left="0" w:right="0" w:firstLine="0"/>
        <w:jc w:val="left"/>
        <w:rPr>
          <w:rFonts w:ascii="宋体" w:hAnsi="宋体" w:eastAsia="宋体" w:cs="宋体"/>
          <w:color w:val="auto"/>
          <w:spacing w:val="0"/>
          <w:position w:val="0"/>
          <w:sz w:val="24"/>
          <w:shd w:val="clear" w:fill="auto"/>
        </w:rPr>
      </w:pPr>
    </w:p>
    <w:p w14:paraId="17DE682C">
      <w:pPr>
        <w:spacing w:before="0" w:after="0" w:line="240" w:lineRule="auto"/>
        <w:ind w:left="0" w:right="0" w:firstLine="0"/>
        <w:jc w:val="left"/>
        <w:rPr>
          <w:rFonts w:ascii="宋体" w:hAnsi="宋体" w:eastAsia="宋体" w:cs="宋体"/>
          <w:color w:val="auto"/>
          <w:spacing w:val="0"/>
          <w:position w:val="0"/>
          <w:sz w:val="24"/>
          <w:shd w:val="clear" w:fill="auto"/>
        </w:rPr>
      </w:pPr>
    </w:p>
    <w:p w14:paraId="00E77590">
      <w:pPr>
        <w:spacing w:before="0" w:after="0" w:line="240" w:lineRule="auto"/>
        <w:ind w:left="0" w:right="0" w:firstLine="0"/>
        <w:jc w:val="left"/>
        <w:rPr>
          <w:rFonts w:ascii="宋体" w:hAnsi="宋体" w:eastAsia="宋体" w:cs="宋体"/>
          <w:color w:val="auto"/>
          <w:spacing w:val="0"/>
          <w:position w:val="0"/>
          <w:sz w:val="24"/>
          <w:shd w:val="clear" w:fill="auto"/>
        </w:rPr>
      </w:pPr>
    </w:p>
    <w:p w14:paraId="78D34A66">
      <w:pPr>
        <w:spacing w:before="0" w:after="0" w:line="240" w:lineRule="auto"/>
        <w:ind w:left="0" w:right="0" w:firstLine="0"/>
        <w:jc w:val="left"/>
        <w:rPr>
          <w:rFonts w:ascii="宋体" w:hAnsi="宋体" w:eastAsia="宋体" w:cs="宋体"/>
          <w:color w:val="auto"/>
          <w:spacing w:val="0"/>
          <w:position w:val="0"/>
          <w:sz w:val="24"/>
          <w:shd w:val="clear" w:fill="auto"/>
        </w:rPr>
      </w:pPr>
    </w:p>
    <w:p w14:paraId="34C3C9B4">
      <w:pPr>
        <w:spacing w:before="0" w:after="0" w:line="240" w:lineRule="auto"/>
        <w:ind w:left="0" w:right="0" w:firstLine="0"/>
        <w:jc w:val="left"/>
        <w:rPr>
          <w:rFonts w:ascii="宋体" w:hAnsi="宋体" w:eastAsia="宋体" w:cs="宋体"/>
          <w:color w:val="auto"/>
          <w:spacing w:val="0"/>
          <w:position w:val="0"/>
          <w:sz w:val="24"/>
          <w:shd w:val="clear" w:fill="auto"/>
        </w:rPr>
      </w:pPr>
    </w:p>
    <w:p w14:paraId="4ADE2336">
      <w:pPr>
        <w:spacing w:before="0" w:after="0" w:line="240" w:lineRule="auto"/>
        <w:ind w:left="0" w:right="0" w:firstLine="0"/>
        <w:jc w:val="left"/>
        <w:rPr>
          <w:rFonts w:ascii="宋体" w:hAnsi="宋体" w:eastAsia="宋体" w:cs="宋体"/>
          <w:color w:val="auto"/>
          <w:spacing w:val="0"/>
          <w:position w:val="0"/>
          <w:sz w:val="24"/>
          <w:shd w:val="clear" w:fill="auto"/>
        </w:rPr>
      </w:pPr>
    </w:p>
    <w:p w14:paraId="7E662E2D">
      <w:pPr>
        <w:spacing w:before="0" w:after="0" w:line="240" w:lineRule="auto"/>
        <w:ind w:left="0" w:right="0" w:firstLine="0"/>
        <w:jc w:val="left"/>
        <w:rPr>
          <w:rFonts w:ascii="宋体" w:hAnsi="宋体" w:eastAsia="宋体" w:cs="宋体"/>
          <w:color w:val="auto"/>
          <w:spacing w:val="0"/>
          <w:position w:val="0"/>
          <w:sz w:val="24"/>
          <w:shd w:val="clear" w:fill="auto"/>
        </w:rPr>
      </w:pPr>
    </w:p>
    <w:p w14:paraId="62784995">
      <w:pPr>
        <w:spacing w:before="0" w:after="0" w:line="240" w:lineRule="auto"/>
        <w:ind w:left="0" w:right="0" w:firstLine="0"/>
        <w:jc w:val="left"/>
        <w:rPr>
          <w:rFonts w:ascii="宋体" w:hAnsi="宋体" w:eastAsia="宋体" w:cs="宋体"/>
          <w:color w:val="auto"/>
          <w:spacing w:val="0"/>
          <w:position w:val="0"/>
          <w:sz w:val="24"/>
          <w:shd w:val="clear" w:fill="auto"/>
        </w:rPr>
      </w:pPr>
    </w:p>
    <w:p w14:paraId="1D3F96D1">
      <w:pPr>
        <w:spacing w:before="0" w:after="0" w:line="240" w:lineRule="auto"/>
        <w:ind w:left="0" w:right="0" w:firstLine="0"/>
        <w:jc w:val="left"/>
        <w:rPr>
          <w:rFonts w:ascii="宋体" w:hAnsi="宋体" w:eastAsia="宋体" w:cs="宋体"/>
          <w:color w:val="auto"/>
          <w:spacing w:val="0"/>
          <w:position w:val="0"/>
          <w:sz w:val="24"/>
          <w:shd w:val="clear" w:fill="auto"/>
        </w:rPr>
      </w:pPr>
    </w:p>
    <w:p w14:paraId="57562163">
      <w:pPr>
        <w:spacing w:before="0" w:after="0" w:line="240" w:lineRule="auto"/>
        <w:ind w:left="0" w:right="0" w:firstLine="0"/>
        <w:jc w:val="left"/>
        <w:rPr>
          <w:rFonts w:ascii="宋体" w:hAnsi="宋体" w:eastAsia="宋体" w:cs="宋体"/>
          <w:color w:val="auto"/>
          <w:spacing w:val="0"/>
          <w:position w:val="0"/>
          <w:sz w:val="24"/>
          <w:shd w:val="clear" w:fill="auto"/>
        </w:rPr>
      </w:pPr>
    </w:p>
    <w:p w14:paraId="228AE064">
      <w:pPr>
        <w:spacing w:before="0" w:after="0" w:line="240" w:lineRule="auto"/>
        <w:ind w:left="0" w:right="0" w:firstLine="0"/>
        <w:jc w:val="left"/>
        <w:rPr>
          <w:rFonts w:ascii="宋体" w:hAnsi="宋体" w:eastAsia="宋体" w:cs="宋体"/>
          <w:color w:val="auto"/>
          <w:spacing w:val="0"/>
          <w:position w:val="0"/>
          <w:sz w:val="24"/>
          <w:shd w:val="clear" w:fill="auto"/>
        </w:rPr>
      </w:pPr>
    </w:p>
    <w:p w14:paraId="48894CC2">
      <w:pPr>
        <w:spacing w:before="0" w:after="0" w:line="240" w:lineRule="auto"/>
        <w:ind w:left="0" w:right="0" w:firstLine="0"/>
        <w:jc w:val="left"/>
        <w:rPr>
          <w:rFonts w:ascii="宋体" w:hAnsi="宋体" w:eastAsia="宋体" w:cs="宋体"/>
          <w:color w:val="auto"/>
          <w:spacing w:val="0"/>
          <w:position w:val="0"/>
          <w:sz w:val="24"/>
          <w:shd w:val="clear" w:fill="auto"/>
        </w:rPr>
      </w:pPr>
    </w:p>
    <w:p w14:paraId="60304CD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FEEDCD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6ED7CC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6BC499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D876D7F">
      <w:pPr>
        <w:spacing w:before="0" w:after="0" w:line="240" w:lineRule="auto"/>
        <w:ind w:left="0" w:right="0" w:firstLine="0"/>
        <w:jc w:val="left"/>
        <w:rPr>
          <w:rFonts w:ascii="宋体" w:hAnsi="宋体" w:eastAsia="宋体" w:cs="宋体"/>
          <w:color w:val="auto"/>
          <w:spacing w:val="0"/>
          <w:position w:val="0"/>
          <w:sz w:val="24"/>
          <w:shd w:val="clear" w:fill="auto"/>
        </w:rPr>
      </w:pPr>
    </w:p>
    <w:p w14:paraId="7BDAB16E">
      <w:pPr>
        <w:spacing w:before="0" w:after="0" w:line="240" w:lineRule="auto"/>
        <w:ind w:left="0" w:right="0" w:firstLine="0"/>
        <w:jc w:val="left"/>
        <w:rPr>
          <w:rFonts w:ascii="宋体" w:hAnsi="宋体" w:eastAsia="宋体" w:cs="宋体"/>
          <w:color w:val="auto"/>
          <w:spacing w:val="0"/>
          <w:position w:val="0"/>
          <w:sz w:val="24"/>
          <w:shd w:val="clear" w:fill="auto"/>
        </w:rPr>
      </w:pPr>
    </w:p>
    <w:p w14:paraId="473EFDCA">
      <w:pPr>
        <w:spacing w:before="0" w:after="0" w:line="240" w:lineRule="auto"/>
        <w:ind w:left="0" w:right="0" w:firstLine="0"/>
        <w:jc w:val="left"/>
        <w:rPr>
          <w:rFonts w:ascii="宋体" w:hAnsi="宋体" w:eastAsia="宋体" w:cs="宋体"/>
          <w:color w:val="auto"/>
          <w:spacing w:val="0"/>
          <w:position w:val="0"/>
          <w:sz w:val="24"/>
          <w:shd w:val="clear" w:fill="auto"/>
        </w:rPr>
      </w:pPr>
    </w:p>
    <w:p w14:paraId="59B490DD">
      <w:pPr>
        <w:spacing w:before="0" w:after="0" w:line="360" w:lineRule="auto"/>
        <w:ind w:left="0" w:right="0" w:firstLine="0"/>
        <w:jc w:val="left"/>
        <w:rPr>
          <w:rFonts w:ascii="宋体" w:hAnsi="宋体" w:eastAsia="宋体" w:cs="宋体"/>
          <w:color w:val="auto"/>
          <w:spacing w:val="0"/>
          <w:position w:val="0"/>
          <w:sz w:val="24"/>
          <w:shd w:val="clear" w:fill="auto"/>
        </w:rPr>
      </w:pPr>
    </w:p>
    <w:p w14:paraId="22B87750">
      <w:pPr>
        <w:spacing w:before="0" w:after="0" w:line="360" w:lineRule="auto"/>
        <w:ind w:left="0" w:right="0" w:firstLine="0"/>
        <w:jc w:val="left"/>
        <w:rPr>
          <w:rFonts w:ascii="宋体" w:hAnsi="宋体" w:eastAsia="宋体" w:cs="宋体"/>
          <w:color w:val="auto"/>
          <w:spacing w:val="0"/>
          <w:position w:val="0"/>
          <w:sz w:val="24"/>
          <w:shd w:val="clear" w:fill="auto"/>
        </w:rPr>
      </w:pPr>
    </w:p>
    <w:p w14:paraId="73837D91">
      <w:pPr>
        <w:spacing w:before="0" w:after="0" w:line="360" w:lineRule="auto"/>
        <w:ind w:left="0" w:right="0" w:firstLine="0"/>
        <w:jc w:val="left"/>
        <w:rPr>
          <w:rFonts w:ascii="宋体" w:hAnsi="宋体" w:eastAsia="宋体" w:cs="宋体"/>
          <w:color w:val="auto"/>
          <w:spacing w:val="0"/>
          <w:position w:val="0"/>
          <w:sz w:val="24"/>
          <w:shd w:val="clear" w:fill="auto"/>
        </w:rPr>
      </w:pPr>
    </w:p>
    <w:p w14:paraId="5A6D8D9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384C14A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6B870F2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7407B92F">
      <w:pPr>
        <w:spacing w:before="0" w:after="0" w:line="360" w:lineRule="auto"/>
        <w:ind w:left="0" w:right="0" w:firstLine="480"/>
        <w:jc w:val="both"/>
        <w:rPr>
          <w:rFonts w:ascii="宋体" w:hAnsi="宋体" w:eastAsia="宋体" w:cs="宋体"/>
          <w:color w:val="auto"/>
          <w:spacing w:val="0"/>
          <w:position w:val="0"/>
          <w:sz w:val="24"/>
          <w:shd w:val="clear" w:fill="auto"/>
        </w:rPr>
      </w:pPr>
    </w:p>
    <w:p w14:paraId="254A9CC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557E21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2418F2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5875D5F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54CCC1A6">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3DC519AC">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FA0E27">
            <w:pPr>
              <w:spacing w:before="0" w:after="0" w:line="480" w:lineRule="auto"/>
              <w:ind w:left="0" w:right="0" w:firstLine="0"/>
              <w:jc w:val="both"/>
              <w:rPr>
                <w:rFonts w:ascii="宋体" w:hAnsi="宋体" w:eastAsia="宋体" w:cs="宋体"/>
                <w:b/>
                <w:color w:val="auto"/>
                <w:spacing w:val="0"/>
                <w:position w:val="0"/>
                <w:sz w:val="24"/>
                <w:shd w:val="clear" w:fill="auto"/>
              </w:rPr>
            </w:pPr>
          </w:p>
          <w:p w14:paraId="0448F04F">
            <w:pPr>
              <w:spacing w:before="0" w:after="0" w:line="480" w:lineRule="auto"/>
              <w:ind w:left="0" w:right="0" w:firstLine="0"/>
              <w:jc w:val="both"/>
              <w:rPr>
                <w:rFonts w:ascii="宋体" w:hAnsi="宋体" w:eastAsia="宋体" w:cs="宋体"/>
                <w:b/>
                <w:color w:val="auto"/>
                <w:spacing w:val="0"/>
                <w:position w:val="0"/>
                <w:sz w:val="24"/>
                <w:shd w:val="clear" w:fill="auto"/>
              </w:rPr>
            </w:pPr>
          </w:p>
          <w:p w14:paraId="5318549C">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57EDED66">
            <w:pPr>
              <w:spacing w:before="0" w:after="0" w:line="480" w:lineRule="auto"/>
              <w:ind w:left="0" w:right="0" w:firstLine="0"/>
              <w:jc w:val="both"/>
              <w:rPr>
                <w:rFonts w:ascii="宋体" w:hAnsi="宋体" w:eastAsia="宋体" w:cs="宋体"/>
                <w:color w:val="auto"/>
                <w:spacing w:val="0"/>
                <w:position w:val="0"/>
                <w:sz w:val="24"/>
                <w:shd w:val="clear" w:fill="auto"/>
              </w:rPr>
            </w:pPr>
          </w:p>
          <w:p w14:paraId="256022F4">
            <w:pPr>
              <w:spacing w:before="0" w:after="0" w:line="480" w:lineRule="auto"/>
              <w:ind w:left="0" w:right="0" w:firstLine="0"/>
              <w:jc w:val="both"/>
              <w:rPr>
                <w:rFonts w:ascii="宋体" w:hAnsi="宋体" w:eastAsia="宋体" w:cs="宋体"/>
                <w:color w:val="auto"/>
                <w:spacing w:val="0"/>
                <w:position w:val="0"/>
                <w:shd w:val="clear" w:fill="auto"/>
              </w:rPr>
            </w:pPr>
          </w:p>
        </w:tc>
      </w:tr>
    </w:tbl>
    <w:p w14:paraId="3C7102B9">
      <w:pPr>
        <w:spacing w:before="0" w:after="0" w:line="360" w:lineRule="auto"/>
        <w:ind w:left="0" w:right="0" w:firstLine="0"/>
        <w:jc w:val="both"/>
        <w:rPr>
          <w:rFonts w:ascii="宋体" w:hAnsi="宋体" w:eastAsia="宋体" w:cs="宋体"/>
          <w:color w:val="auto"/>
          <w:spacing w:val="0"/>
          <w:position w:val="0"/>
          <w:sz w:val="24"/>
          <w:shd w:val="clear" w:fill="auto"/>
        </w:rPr>
      </w:pPr>
    </w:p>
    <w:p w14:paraId="1034540E">
      <w:pPr>
        <w:spacing w:before="0" w:after="0" w:line="360" w:lineRule="auto"/>
        <w:ind w:left="0" w:right="0" w:firstLine="0"/>
        <w:jc w:val="center"/>
        <w:rPr>
          <w:rFonts w:ascii="宋体" w:hAnsi="宋体" w:eastAsia="宋体" w:cs="宋体"/>
          <w:color w:val="auto"/>
          <w:spacing w:val="0"/>
          <w:position w:val="0"/>
          <w:sz w:val="24"/>
          <w:shd w:val="clear" w:fill="auto"/>
        </w:rPr>
      </w:pPr>
    </w:p>
    <w:p w14:paraId="70427085">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0C56591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DD4474A">
      <w:pPr>
        <w:spacing w:before="0" w:after="0" w:line="360" w:lineRule="auto"/>
        <w:ind w:left="0" w:right="0" w:firstLine="0"/>
        <w:jc w:val="center"/>
        <w:rPr>
          <w:rFonts w:ascii="宋体" w:hAnsi="宋体" w:eastAsia="宋体" w:cs="宋体"/>
          <w:color w:val="auto"/>
          <w:spacing w:val="0"/>
          <w:position w:val="0"/>
          <w:sz w:val="24"/>
          <w:shd w:val="clear" w:fill="auto"/>
        </w:rPr>
      </w:pPr>
    </w:p>
    <w:p w14:paraId="4C042F31">
      <w:pPr>
        <w:spacing w:before="0" w:after="0" w:line="360" w:lineRule="auto"/>
        <w:ind w:left="0" w:right="0" w:firstLine="0"/>
        <w:jc w:val="center"/>
        <w:rPr>
          <w:rFonts w:ascii="宋体" w:hAnsi="宋体" w:eastAsia="宋体" w:cs="宋体"/>
          <w:color w:val="auto"/>
          <w:spacing w:val="0"/>
          <w:position w:val="0"/>
          <w:sz w:val="24"/>
          <w:shd w:val="clear" w:fill="auto"/>
        </w:rPr>
      </w:pPr>
    </w:p>
    <w:p w14:paraId="6AD7BE0F">
      <w:pPr>
        <w:spacing w:before="0" w:after="0" w:line="360" w:lineRule="auto"/>
        <w:ind w:left="0" w:right="0" w:firstLine="0"/>
        <w:jc w:val="left"/>
        <w:rPr>
          <w:rFonts w:ascii="宋体" w:hAnsi="宋体" w:eastAsia="宋体" w:cs="宋体"/>
          <w:color w:val="auto"/>
          <w:spacing w:val="0"/>
          <w:position w:val="0"/>
          <w:sz w:val="24"/>
          <w:shd w:val="clear" w:fill="auto"/>
        </w:rPr>
      </w:pPr>
    </w:p>
    <w:p w14:paraId="4FCA01DE">
      <w:pPr>
        <w:spacing w:before="0" w:after="0" w:line="360" w:lineRule="auto"/>
        <w:ind w:left="0" w:right="0" w:firstLine="0"/>
        <w:jc w:val="left"/>
        <w:rPr>
          <w:rFonts w:ascii="宋体" w:hAnsi="宋体" w:eastAsia="宋体" w:cs="宋体"/>
          <w:color w:val="auto"/>
          <w:spacing w:val="0"/>
          <w:position w:val="0"/>
          <w:sz w:val="24"/>
          <w:shd w:val="clear" w:fill="auto"/>
        </w:rPr>
      </w:pPr>
    </w:p>
    <w:p w14:paraId="3CE9F15C">
      <w:pPr>
        <w:spacing w:before="0" w:after="0" w:line="360" w:lineRule="auto"/>
        <w:ind w:left="0" w:right="0" w:firstLine="0"/>
        <w:jc w:val="left"/>
        <w:rPr>
          <w:rFonts w:ascii="宋体" w:hAnsi="宋体" w:eastAsia="宋体" w:cs="宋体"/>
          <w:color w:val="auto"/>
          <w:spacing w:val="0"/>
          <w:position w:val="0"/>
          <w:sz w:val="24"/>
          <w:shd w:val="clear" w:fill="auto"/>
        </w:rPr>
      </w:pPr>
    </w:p>
    <w:p w14:paraId="5D68B227">
      <w:pPr>
        <w:spacing w:before="0" w:after="0" w:line="360" w:lineRule="auto"/>
        <w:ind w:left="0" w:right="0" w:firstLine="0"/>
        <w:jc w:val="left"/>
        <w:rPr>
          <w:rFonts w:ascii="宋体" w:hAnsi="宋体" w:eastAsia="宋体" w:cs="宋体"/>
          <w:color w:val="auto"/>
          <w:spacing w:val="0"/>
          <w:position w:val="0"/>
          <w:sz w:val="24"/>
          <w:shd w:val="clear" w:fill="auto"/>
        </w:rPr>
      </w:pPr>
    </w:p>
    <w:p w14:paraId="3A917A21">
      <w:pPr>
        <w:spacing w:before="0" w:after="0" w:line="360" w:lineRule="auto"/>
        <w:ind w:left="0" w:right="0" w:firstLine="0"/>
        <w:jc w:val="left"/>
        <w:rPr>
          <w:rFonts w:ascii="宋体" w:hAnsi="宋体" w:eastAsia="宋体" w:cs="宋体"/>
          <w:color w:val="auto"/>
          <w:spacing w:val="0"/>
          <w:position w:val="0"/>
          <w:sz w:val="24"/>
          <w:shd w:val="clear" w:fill="auto"/>
        </w:rPr>
      </w:pPr>
    </w:p>
    <w:p w14:paraId="7139AF7A">
      <w:pPr>
        <w:spacing w:before="0" w:after="0" w:line="360" w:lineRule="auto"/>
        <w:ind w:left="0" w:right="0" w:firstLine="0"/>
        <w:jc w:val="left"/>
        <w:rPr>
          <w:rFonts w:ascii="宋体" w:hAnsi="宋体" w:eastAsia="宋体" w:cs="宋体"/>
          <w:color w:val="auto"/>
          <w:spacing w:val="0"/>
          <w:position w:val="0"/>
          <w:sz w:val="24"/>
          <w:shd w:val="clear" w:fill="auto"/>
        </w:rPr>
      </w:pPr>
    </w:p>
    <w:p w14:paraId="325E1418">
      <w:pPr>
        <w:spacing w:before="0" w:after="0" w:line="360" w:lineRule="auto"/>
        <w:ind w:left="0" w:right="0" w:firstLine="0"/>
        <w:jc w:val="left"/>
        <w:rPr>
          <w:rFonts w:ascii="宋体" w:hAnsi="宋体" w:eastAsia="宋体" w:cs="宋体"/>
          <w:color w:val="auto"/>
          <w:spacing w:val="0"/>
          <w:position w:val="0"/>
          <w:sz w:val="24"/>
          <w:shd w:val="clear" w:fill="auto"/>
        </w:rPr>
      </w:pPr>
    </w:p>
    <w:p w14:paraId="33FD4E4D">
      <w:pPr>
        <w:spacing w:before="0" w:after="0" w:line="360" w:lineRule="auto"/>
        <w:ind w:left="0" w:right="0" w:firstLine="0"/>
        <w:jc w:val="left"/>
        <w:rPr>
          <w:rFonts w:ascii="宋体" w:hAnsi="宋体" w:eastAsia="宋体" w:cs="宋体"/>
          <w:color w:val="auto"/>
          <w:spacing w:val="0"/>
          <w:position w:val="0"/>
          <w:sz w:val="24"/>
          <w:shd w:val="clear" w:fill="auto"/>
        </w:rPr>
      </w:pPr>
    </w:p>
    <w:p w14:paraId="2FABF74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1E41A09E">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82DCA0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2A052C2">
      <w:pPr>
        <w:spacing w:before="0" w:after="0" w:line="360" w:lineRule="auto"/>
        <w:ind w:left="0" w:right="0" w:firstLine="480"/>
        <w:jc w:val="both"/>
        <w:rPr>
          <w:rFonts w:ascii="宋体" w:hAnsi="宋体" w:eastAsia="宋体" w:cs="宋体"/>
          <w:color w:val="auto"/>
          <w:spacing w:val="0"/>
          <w:position w:val="0"/>
          <w:sz w:val="24"/>
          <w:shd w:val="clear" w:fill="auto"/>
        </w:rPr>
      </w:pPr>
    </w:p>
    <w:p w14:paraId="050191E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114061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0798E99">
      <w:pPr>
        <w:spacing w:before="0" w:after="0" w:line="360" w:lineRule="auto"/>
        <w:ind w:left="0" w:right="0" w:firstLine="0"/>
        <w:jc w:val="both"/>
        <w:rPr>
          <w:rFonts w:ascii="宋体" w:hAnsi="宋体" w:eastAsia="宋体" w:cs="宋体"/>
          <w:color w:val="auto"/>
          <w:spacing w:val="0"/>
          <w:position w:val="0"/>
          <w:sz w:val="24"/>
          <w:shd w:val="clear" w:fill="auto"/>
        </w:rPr>
      </w:pPr>
    </w:p>
    <w:p w14:paraId="34E519E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C5505B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03855F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2A749B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签章</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w:t>
      </w:r>
    </w:p>
    <w:tbl>
      <w:tblPr>
        <w:tblStyle w:val="14"/>
        <w:tblW w:w="0" w:type="auto"/>
        <w:tblInd w:w="0" w:type="dxa"/>
        <w:tblLayout w:type="autofit"/>
        <w:tblCellMar>
          <w:top w:w="0" w:type="dxa"/>
          <w:left w:w="10" w:type="dxa"/>
          <w:bottom w:w="0" w:type="dxa"/>
          <w:right w:w="10" w:type="dxa"/>
        </w:tblCellMar>
      </w:tblPr>
      <w:tblGrid>
        <w:gridCol w:w="5508"/>
      </w:tblGrid>
      <w:tr w14:paraId="675C8D0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9C57B6">
            <w:pPr>
              <w:spacing w:before="0" w:after="0" w:line="480" w:lineRule="auto"/>
              <w:ind w:left="0" w:right="0" w:firstLine="0"/>
              <w:jc w:val="both"/>
              <w:rPr>
                <w:rFonts w:ascii="宋体" w:hAnsi="宋体" w:eastAsia="宋体" w:cs="宋体"/>
                <w:b/>
                <w:color w:val="auto"/>
                <w:spacing w:val="0"/>
                <w:position w:val="0"/>
                <w:sz w:val="24"/>
                <w:shd w:val="clear" w:fill="auto"/>
              </w:rPr>
            </w:pPr>
          </w:p>
          <w:p w14:paraId="49B941BA">
            <w:pPr>
              <w:spacing w:before="0" w:after="0" w:line="480" w:lineRule="auto"/>
              <w:ind w:left="0" w:right="0" w:firstLine="0"/>
              <w:jc w:val="both"/>
              <w:rPr>
                <w:rFonts w:ascii="宋体" w:hAnsi="宋体" w:eastAsia="宋体" w:cs="宋体"/>
                <w:b/>
                <w:color w:val="auto"/>
                <w:spacing w:val="0"/>
                <w:position w:val="0"/>
                <w:sz w:val="24"/>
                <w:shd w:val="clear" w:fill="auto"/>
              </w:rPr>
            </w:pPr>
          </w:p>
          <w:p w14:paraId="061AB849">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3C6D90FB">
      <w:pPr>
        <w:spacing w:before="0" w:after="0" w:line="360" w:lineRule="auto"/>
        <w:ind w:left="0" w:right="0" w:firstLine="480"/>
        <w:jc w:val="both"/>
        <w:rPr>
          <w:rFonts w:ascii="宋体" w:hAnsi="宋体" w:eastAsia="宋体" w:cs="宋体"/>
          <w:color w:val="auto"/>
          <w:spacing w:val="0"/>
          <w:position w:val="0"/>
          <w:sz w:val="24"/>
          <w:shd w:val="clear" w:fill="auto"/>
        </w:rPr>
      </w:pPr>
    </w:p>
    <w:p w14:paraId="4E13B751">
      <w:pPr>
        <w:spacing w:before="0" w:after="0" w:line="360" w:lineRule="auto"/>
        <w:ind w:left="0" w:right="0" w:firstLine="0"/>
        <w:jc w:val="center"/>
        <w:rPr>
          <w:rFonts w:ascii="宋体" w:hAnsi="宋体" w:eastAsia="宋体" w:cs="宋体"/>
          <w:color w:val="auto"/>
          <w:spacing w:val="0"/>
          <w:position w:val="0"/>
          <w:sz w:val="24"/>
          <w:shd w:val="clear" w:fill="auto"/>
        </w:rPr>
      </w:pPr>
    </w:p>
    <w:p w14:paraId="3C08B79F">
      <w:pPr>
        <w:spacing w:before="0" w:after="0" w:line="360" w:lineRule="auto"/>
        <w:ind w:left="0" w:right="0" w:firstLine="0"/>
        <w:jc w:val="center"/>
        <w:rPr>
          <w:rFonts w:ascii="宋体" w:hAnsi="宋体" w:eastAsia="宋体" w:cs="宋体"/>
          <w:color w:val="auto"/>
          <w:spacing w:val="0"/>
          <w:position w:val="0"/>
          <w:sz w:val="24"/>
          <w:shd w:val="clear" w:fill="auto"/>
        </w:rPr>
      </w:pPr>
    </w:p>
    <w:p w14:paraId="4DC0C726">
      <w:pPr>
        <w:spacing w:before="0" w:after="0" w:line="360" w:lineRule="auto"/>
        <w:ind w:left="0" w:right="0" w:firstLine="0"/>
        <w:jc w:val="center"/>
        <w:rPr>
          <w:rFonts w:ascii="宋体" w:hAnsi="宋体" w:eastAsia="宋体" w:cs="宋体"/>
          <w:color w:val="auto"/>
          <w:spacing w:val="0"/>
          <w:position w:val="0"/>
          <w:sz w:val="24"/>
          <w:shd w:val="clear" w:fill="auto"/>
        </w:rPr>
      </w:pPr>
    </w:p>
    <w:p w14:paraId="18ECDB8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C78DEF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D35994E">
      <w:pPr>
        <w:spacing w:before="0" w:after="0" w:line="360" w:lineRule="auto"/>
        <w:ind w:left="0" w:right="0" w:firstLine="0"/>
        <w:jc w:val="center"/>
        <w:rPr>
          <w:rFonts w:ascii="宋体" w:hAnsi="宋体" w:eastAsia="宋体" w:cs="宋体"/>
          <w:color w:val="auto"/>
          <w:spacing w:val="0"/>
          <w:position w:val="0"/>
          <w:sz w:val="24"/>
          <w:shd w:val="clear" w:fill="auto"/>
        </w:rPr>
      </w:pPr>
    </w:p>
    <w:p w14:paraId="4EDE5F5D">
      <w:pPr>
        <w:spacing w:before="0" w:after="0" w:line="240" w:lineRule="auto"/>
        <w:ind w:left="0" w:right="0" w:firstLine="240"/>
        <w:jc w:val="left"/>
        <w:rPr>
          <w:rFonts w:ascii="宋体" w:hAnsi="宋体" w:eastAsia="宋体" w:cs="宋体"/>
          <w:color w:val="auto"/>
          <w:spacing w:val="0"/>
          <w:position w:val="0"/>
          <w:sz w:val="24"/>
          <w:shd w:val="clear" w:fill="auto"/>
        </w:rPr>
      </w:pPr>
    </w:p>
    <w:p w14:paraId="0F5EBB17">
      <w:pPr>
        <w:spacing w:before="0" w:after="0" w:line="240" w:lineRule="auto"/>
        <w:ind w:left="0" w:right="0" w:firstLine="240"/>
        <w:jc w:val="left"/>
        <w:rPr>
          <w:rFonts w:ascii="宋体" w:hAnsi="宋体" w:eastAsia="宋体" w:cs="宋体"/>
          <w:color w:val="auto"/>
          <w:spacing w:val="0"/>
          <w:position w:val="0"/>
          <w:sz w:val="24"/>
          <w:shd w:val="clear" w:fill="auto"/>
        </w:rPr>
      </w:pPr>
    </w:p>
    <w:p w14:paraId="34E00DCF">
      <w:pPr>
        <w:spacing w:before="0" w:after="0" w:line="240" w:lineRule="auto"/>
        <w:ind w:left="0" w:right="0" w:firstLine="240"/>
        <w:jc w:val="left"/>
        <w:rPr>
          <w:rFonts w:ascii="宋体" w:hAnsi="宋体" w:eastAsia="宋体" w:cs="宋体"/>
          <w:color w:val="auto"/>
          <w:spacing w:val="0"/>
          <w:position w:val="0"/>
          <w:sz w:val="24"/>
          <w:shd w:val="clear" w:fill="auto"/>
        </w:rPr>
      </w:pPr>
    </w:p>
    <w:p w14:paraId="3ECF6325">
      <w:pPr>
        <w:spacing w:before="0" w:after="0" w:line="240" w:lineRule="auto"/>
        <w:ind w:left="0" w:right="0" w:firstLine="240"/>
        <w:jc w:val="left"/>
        <w:rPr>
          <w:rFonts w:ascii="宋体" w:hAnsi="宋体" w:eastAsia="宋体" w:cs="宋体"/>
          <w:color w:val="auto"/>
          <w:spacing w:val="0"/>
          <w:position w:val="0"/>
          <w:sz w:val="24"/>
          <w:shd w:val="clear" w:fill="auto"/>
        </w:rPr>
      </w:pPr>
    </w:p>
    <w:p w14:paraId="54D15E13">
      <w:pPr>
        <w:pStyle w:val="17"/>
      </w:pPr>
    </w:p>
    <w:p w14:paraId="4FAF10D7">
      <w:pPr>
        <w:spacing w:before="0" w:after="0" w:line="240" w:lineRule="auto"/>
        <w:ind w:left="0" w:right="0" w:firstLine="240"/>
        <w:jc w:val="left"/>
        <w:rPr>
          <w:rFonts w:ascii="宋体" w:hAnsi="宋体" w:eastAsia="宋体" w:cs="宋体"/>
          <w:color w:val="auto"/>
          <w:spacing w:val="0"/>
          <w:position w:val="0"/>
          <w:sz w:val="24"/>
          <w:shd w:val="clear" w:fill="auto"/>
        </w:rPr>
      </w:pPr>
    </w:p>
    <w:p w14:paraId="20B9867F">
      <w:pPr>
        <w:spacing w:before="0" w:after="0" w:line="360" w:lineRule="auto"/>
        <w:ind w:left="0" w:right="0" w:firstLine="0"/>
        <w:jc w:val="left"/>
        <w:rPr>
          <w:rFonts w:ascii="宋体" w:hAnsi="宋体" w:eastAsia="宋体" w:cs="宋体"/>
          <w:color w:val="auto"/>
          <w:spacing w:val="0"/>
          <w:position w:val="0"/>
          <w:sz w:val="24"/>
          <w:shd w:val="clear" w:fill="auto"/>
        </w:rPr>
      </w:pPr>
    </w:p>
    <w:p w14:paraId="1A81E9C8">
      <w:pPr>
        <w:spacing w:before="0" w:after="0" w:line="360" w:lineRule="auto"/>
        <w:ind w:left="0" w:right="0" w:firstLine="0"/>
        <w:jc w:val="left"/>
        <w:rPr>
          <w:rFonts w:ascii="宋体" w:hAnsi="宋体" w:eastAsia="宋体" w:cs="宋体"/>
          <w:color w:val="auto"/>
          <w:spacing w:val="0"/>
          <w:position w:val="0"/>
          <w:sz w:val="24"/>
          <w:shd w:val="clear" w:fill="auto"/>
        </w:rPr>
      </w:pPr>
    </w:p>
    <w:p w14:paraId="5E7F58E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1109CFD">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6BED2D3F">
      <w:pPr>
        <w:spacing w:before="0" w:after="0" w:line="240" w:lineRule="auto"/>
        <w:ind w:left="0" w:right="0" w:firstLine="240"/>
        <w:jc w:val="left"/>
        <w:rPr>
          <w:rFonts w:ascii="宋体" w:hAnsi="宋体" w:eastAsia="宋体" w:cs="宋体"/>
          <w:color w:val="auto"/>
          <w:spacing w:val="0"/>
          <w:position w:val="0"/>
          <w:sz w:val="24"/>
          <w:shd w:val="clear" w:fill="auto"/>
        </w:rPr>
      </w:pPr>
    </w:p>
    <w:p w14:paraId="351005CC">
      <w:pPr>
        <w:spacing w:before="0" w:after="0" w:line="240" w:lineRule="auto"/>
        <w:ind w:left="0" w:right="0" w:firstLine="240"/>
        <w:jc w:val="left"/>
        <w:rPr>
          <w:rFonts w:ascii="宋体" w:hAnsi="宋体" w:eastAsia="宋体" w:cs="宋体"/>
          <w:color w:val="auto"/>
          <w:spacing w:val="0"/>
          <w:position w:val="0"/>
          <w:sz w:val="24"/>
          <w:shd w:val="clear" w:fill="auto"/>
        </w:rPr>
      </w:pPr>
    </w:p>
    <w:p w14:paraId="0CB09D28">
      <w:pPr>
        <w:spacing w:before="0" w:after="0" w:line="240" w:lineRule="auto"/>
        <w:ind w:left="0" w:right="0" w:firstLine="240"/>
        <w:jc w:val="left"/>
        <w:rPr>
          <w:rFonts w:ascii="宋体" w:hAnsi="宋体" w:eastAsia="宋体" w:cs="宋体"/>
          <w:color w:val="auto"/>
          <w:spacing w:val="0"/>
          <w:position w:val="0"/>
          <w:sz w:val="24"/>
          <w:shd w:val="clear" w:fill="auto"/>
        </w:rPr>
      </w:pPr>
    </w:p>
    <w:p w14:paraId="3B20DF0D">
      <w:pPr>
        <w:spacing w:before="0" w:after="0" w:line="240" w:lineRule="auto"/>
        <w:ind w:left="0" w:right="0" w:firstLine="240"/>
        <w:jc w:val="left"/>
        <w:rPr>
          <w:rFonts w:ascii="宋体" w:hAnsi="宋体" w:eastAsia="宋体" w:cs="宋体"/>
          <w:color w:val="auto"/>
          <w:spacing w:val="0"/>
          <w:position w:val="0"/>
          <w:sz w:val="24"/>
          <w:shd w:val="clear" w:fill="auto"/>
        </w:rPr>
      </w:pPr>
    </w:p>
    <w:p w14:paraId="21A3C0E9">
      <w:pPr>
        <w:spacing w:before="0" w:after="0" w:line="360" w:lineRule="auto"/>
        <w:ind w:left="0" w:right="0" w:firstLine="0"/>
        <w:jc w:val="left"/>
        <w:rPr>
          <w:rFonts w:ascii="宋体" w:hAnsi="宋体" w:eastAsia="宋体" w:cs="宋体"/>
          <w:color w:val="auto"/>
          <w:spacing w:val="0"/>
          <w:position w:val="0"/>
          <w:sz w:val="24"/>
          <w:shd w:val="clear" w:fill="auto"/>
        </w:rPr>
      </w:pPr>
    </w:p>
    <w:p w14:paraId="78CB6C1B">
      <w:pPr>
        <w:spacing w:before="0" w:after="0" w:line="360" w:lineRule="auto"/>
        <w:ind w:left="0" w:right="0" w:firstLine="0"/>
        <w:jc w:val="left"/>
        <w:rPr>
          <w:rFonts w:ascii="宋体" w:hAnsi="宋体" w:eastAsia="宋体" w:cs="宋体"/>
          <w:color w:val="auto"/>
          <w:spacing w:val="0"/>
          <w:position w:val="0"/>
          <w:sz w:val="24"/>
          <w:shd w:val="clear" w:fill="auto"/>
        </w:rPr>
      </w:pPr>
    </w:p>
    <w:p w14:paraId="37120885">
      <w:pPr>
        <w:spacing w:before="0" w:after="0" w:line="360" w:lineRule="auto"/>
        <w:ind w:left="0" w:right="0" w:firstLine="0"/>
        <w:jc w:val="left"/>
        <w:rPr>
          <w:rFonts w:ascii="宋体" w:hAnsi="宋体" w:eastAsia="宋体" w:cs="宋体"/>
          <w:color w:val="auto"/>
          <w:spacing w:val="0"/>
          <w:position w:val="0"/>
          <w:sz w:val="24"/>
          <w:shd w:val="clear" w:fill="auto"/>
        </w:rPr>
      </w:pPr>
    </w:p>
    <w:p w14:paraId="247152F7">
      <w:pPr>
        <w:spacing w:before="0" w:after="0" w:line="360" w:lineRule="auto"/>
        <w:ind w:left="0" w:right="0" w:firstLine="0"/>
        <w:jc w:val="left"/>
        <w:rPr>
          <w:rFonts w:ascii="宋体" w:hAnsi="宋体" w:eastAsia="宋体" w:cs="宋体"/>
          <w:color w:val="auto"/>
          <w:spacing w:val="0"/>
          <w:position w:val="0"/>
          <w:sz w:val="24"/>
          <w:shd w:val="clear" w:fill="auto"/>
        </w:rPr>
      </w:pPr>
    </w:p>
    <w:p w14:paraId="0B8222C3">
      <w:pPr>
        <w:spacing w:before="0" w:after="0" w:line="360" w:lineRule="auto"/>
        <w:ind w:left="0" w:right="0" w:firstLine="0"/>
        <w:jc w:val="left"/>
        <w:rPr>
          <w:rFonts w:ascii="宋体" w:hAnsi="宋体" w:eastAsia="宋体" w:cs="宋体"/>
          <w:color w:val="auto"/>
          <w:spacing w:val="0"/>
          <w:position w:val="0"/>
          <w:sz w:val="24"/>
          <w:shd w:val="clear" w:fill="auto"/>
        </w:rPr>
      </w:pPr>
    </w:p>
    <w:p w14:paraId="2261C8ED">
      <w:pPr>
        <w:spacing w:before="0" w:after="0" w:line="360" w:lineRule="auto"/>
        <w:ind w:left="0" w:right="0" w:firstLine="0"/>
        <w:jc w:val="left"/>
        <w:rPr>
          <w:rFonts w:ascii="宋体" w:hAnsi="宋体" w:eastAsia="宋体" w:cs="宋体"/>
          <w:color w:val="auto"/>
          <w:spacing w:val="0"/>
          <w:position w:val="0"/>
          <w:sz w:val="24"/>
          <w:shd w:val="clear" w:fill="auto"/>
        </w:rPr>
      </w:pPr>
    </w:p>
    <w:p w14:paraId="3BC25C2E">
      <w:pPr>
        <w:spacing w:before="0" w:after="0" w:line="360" w:lineRule="auto"/>
        <w:ind w:left="0" w:right="0" w:firstLine="0"/>
        <w:jc w:val="left"/>
        <w:rPr>
          <w:rFonts w:ascii="宋体" w:hAnsi="宋体" w:eastAsia="宋体" w:cs="宋体"/>
          <w:color w:val="auto"/>
          <w:spacing w:val="0"/>
          <w:position w:val="0"/>
          <w:sz w:val="24"/>
          <w:shd w:val="clear" w:fill="auto"/>
        </w:rPr>
      </w:pPr>
    </w:p>
    <w:p w14:paraId="4099DE02">
      <w:pPr>
        <w:spacing w:before="0" w:after="0" w:line="360" w:lineRule="auto"/>
        <w:ind w:left="0" w:right="0" w:firstLine="0"/>
        <w:jc w:val="left"/>
        <w:rPr>
          <w:rFonts w:ascii="宋体" w:hAnsi="宋体" w:eastAsia="宋体" w:cs="宋体"/>
          <w:color w:val="auto"/>
          <w:spacing w:val="0"/>
          <w:position w:val="0"/>
          <w:sz w:val="24"/>
          <w:shd w:val="clear" w:fill="auto"/>
        </w:rPr>
      </w:pPr>
    </w:p>
    <w:p w14:paraId="2E4ADFAA">
      <w:pPr>
        <w:spacing w:before="0" w:after="0" w:line="360" w:lineRule="auto"/>
        <w:ind w:left="0" w:right="0" w:firstLine="0"/>
        <w:jc w:val="left"/>
        <w:rPr>
          <w:rFonts w:ascii="宋体" w:hAnsi="宋体" w:eastAsia="宋体" w:cs="宋体"/>
          <w:color w:val="auto"/>
          <w:spacing w:val="0"/>
          <w:position w:val="0"/>
          <w:sz w:val="24"/>
          <w:shd w:val="clear" w:fill="auto"/>
        </w:rPr>
      </w:pPr>
    </w:p>
    <w:p w14:paraId="4B0A5DF4">
      <w:pPr>
        <w:spacing w:before="0" w:after="0" w:line="360" w:lineRule="auto"/>
        <w:ind w:left="0" w:right="0" w:firstLine="0"/>
        <w:jc w:val="left"/>
        <w:rPr>
          <w:rFonts w:ascii="宋体" w:hAnsi="宋体" w:eastAsia="宋体" w:cs="宋体"/>
          <w:color w:val="auto"/>
          <w:spacing w:val="0"/>
          <w:position w:val="0"/>
          <w:sz w:val="24"/>
          <w:shd w:val="clear" w:fill="auto"/>
        </w:rPr>
      </w:pPr>
    </w:p>
    <w:p w14:paraId="1F2DE15E">
      <w:pPr>
        <w:spacing w:before="0" w:after="0" w:line="360" w:lineRule="auto"/>
        <w:ind w:left="0" w:right="0" w:firstLine="0"/>
        <w:jc w:val="left"/>
        <w:rPr>
          <w:rFonts w:ascii="宋体" w:hAnsi="宋体" w:eastAsia="宋体" w:cs="宋体"/>
          <w:color w:val="auto"/>
          <w:spacing w:val="0"/>
          <w:position w:val="0"/>
          <w:sz w:val="24"/>
          <w:shd w:val="clear" w:fill="auto"/>
        </w:rPr>
      </w:pPr>
    </w:p>
    <w:p w14:paraId="6DC854C8">
      <w:pPr>
        <w:spacing w:before="0" w:after="0" w:line="360" w:lineRule="auto"/>
        <w:ind w:left="0" w:right="0" w:firstLine="0"/>
        <w:jc w:val="left"/>
        <w:rPr>
          <w:rFonts w:ascii="宋体" w:hAnsi="宋体" w:eastAsia="宋体" w:cs="宋体"/>
          <w:color w:val="auto"/>
          <w:spacing w:val="0"/>
          <w:position w:val="0"/>
          <w:sz w:val="24"/>
          <w:shd w:val="clear" w:fill="auto"/>
        </w:rPr>
      </w:pPr>
    </w:p>
    <w:p w14:paraId="613D1472">
      <w:pPr>
        <w:spacing w:before="0" w:after="0" w:line="360" w:lineRule="auto"/>
        <w:ind w:left="0" w:right="0" w:firstLine="0"/>
        <w:jc w:val="left"/>
        <w:rPr>
          <w:rFonts w:ascii="宋体" w:hAnsi="宋体" w:eastAsia="宋体" w:cs="宋体"/>
          <w:color w:val="auto"/>
          <w:spacing w:val="0"/>
          <w:position w:val="0"/>
          <w:sz w:val="24"/>
          <w:shd w:val="clear" w:fill="auto"/>
        </w:rPr>
      </w:pPr>
    </w:p>
    <w:p w14:paraId="267518E4">
      <w:pPr>
        <w:spacing w:before="0" w:after="0" w:line="360" w:lineRule="auto"/>
        <w:ind w:left="0" w:right="0" w:firstLine="0"/>
        <w:jc w:val="left"/>
        <w:rPr>
          <w:rFonts w:ascii="宋体" w:hAnsi="宋体" w:eastAsia="宋体" w:cs="宋体"/>
          <w:color w:val="auto"/>
          <w:spacing w:val="0"/>
          <w:position w:val="0"/>
          <w:sz w:val="24"/>
          <w:shd w:val="clear" w:fill="auto"/>
        </w:rPr>
      </w:pPr>
    </w:p>
    <w:p w14:paraId="28B6F9C4">
      <w:pPr>
        <w:spacing w:before="0" w:after="0" w:line="360" w:lineRule="auto"/>
        <w:ind w:left="0" w:right="0" w:firstLine="0"/>
        <w:jc w:val="left"/>
        <w:rPr>
          <w:rFonts w:ascii="宋体" w:hAnsi="宋体" w:eastAsia="宋体" w:cs="宋体"/>
          <w:color w:val="auto"/>
          <w:spacing w:val="0"/>
          <w:position w:val="0"/>
          <w:sz w:val="24"/>
          <w:shd w:val="clear" w:fill="auto"/>
        </w:rPr>
      </w:pPr>
    </w:p>
    <w:p w14:paraId="356DCA83">
      <w:pPr>
        <w:spacing w:before="0" w:after="0" w:line="360" w:lineRule="auto"/>
        <w:ind w:left="0" w:right="0" w:firstLine="0"/>
        <w:jc w:val="left"/>
        <w:rPr>
          <w:rFonts w:ascii="宋体" w:hAnsi="宋体" w:eastAsia="宋体" w:cs="宋体"/>
          <w:color w:val="auto"/>
          <w:spacing w:val="0"/>
          <w:position w:val="0"/>
          <w:sz w:val="24"/>
          <w:shd w:val="clear" w:fill="auto"/>
        </w:rPr>
      </w:pPr>
    </w:p>
    <w:p w14:paraId="3792494D">
      <w:pPr>
        <w:spacing w:before="0" w:after="0" w:line="360" w:lineRule="auto"/>
        <w:ind w:left="0" w:right="0" w:firstLine="0"/>
        <w:jc w:val="left"/>
        <w:rPr>
          <w:rFonts w:ascii="宋体" w:hAnsi="宋体" w:eastAsia="宋体" w:cs="宋体"/>
          <w:color w:val="auto"/>
          <w:spacing w:val="0"/>
          <w:position w:val="0"/>
          <w:sz w:val="24"/>
          <w:shd w:val="clear" w:fill="auto"/>
        </w:rPr>
      </w:pPr>
    </w:p>
    <w:p w14:paraId="2B0DD00A">
      <w:pPr>
        <w:spacing w:before="0" w:after="0" w:line="360" w:lineRule="auto"/>
        <w:ind w:left="0" w:right="0" w:firstLine="0"/>
        <w:jc w:val="left"/>
        <w:rPr>
          <w:rFonts w:ascii="宋体" w:hAnsi="宋体" w:eastAsia="宋体" w:cs="宋体"/>
          <w:color w:val="auto"/>
          <w:spacing w:val="0"/>
          <w:position w:val="0"/>
          <w:sz w:val="24"/>
          <w:shd w:val="clear" w:fill="auto"/>
        </w:rPr>
      </w:pPr>
    </w:p>
    <w:p w14:paraId="397FED26">
      <w:pPr>
        <w:spacing w:before="0" w:after="0" w:line="360" w:lineRule="auto"/>
        <w:ind w:left="0" w:right="0" w:firstLine="0"/>
        <w:jc w:val="left"/>
        <w:rPr>
          <w:rFonts w:ascii="宋体" w:hAnsi="宋体" w:eastAsia="宋体" w:cs="宋体"/>
          <w:color w:val="auto"/>
          <w:spacing w:val="0"/>
          <w:position w:val="0"/>
          <w:sz w:val="24"/>
          <w:shd w:val="clear" w:fill="auto"/>
        </w:rPr>
      </w:pPr>
    </w:p>
    <w:p w14:paraId="0E14998B">
      <w:pPr>
        <w:spacing w:before="0" w:after="0" w:line="360" w:lineRule="auto"/>
        <w:ind w:left="0" w:right="0" w:firstLine="0"/>
        <w:jc w:val="left"/>
        <w:rPr>
          <w:rFonts w:ascii="宋体" w:hAnsi="宋体" w:eastAsia="宋体" w:cs="宋体"/>
          <w:color w:val="auto"/>
          <w:spacing w:val="0"/>
          <w:position w:val="0"/>
          <w:sz w:val="24"/>
          <w:shd w:val="clear" w:fill="auto"/>
        </w:rPr>
      </w:pPr>
    </w:p>
    <w:p w14:paraId="1671893E">
      <w:pPr>
        <w:spacing w:before="0" w:after="0" w:line="360" w:lineRule="auto"/>
        <w:ind w:left="0" w:right="0" w:firstLine="0"/>
        <w:jc w:val="left"/>
        <w:rPr>
          <w:rFonts w:ascii="宋体" w:hAnsi="宋体" w:eastAsia="宋体" w:cs="宋体"/>
          <w:color w:val="auto"/>
          <w:spacing w:val="0"/>
          <w:position w:val="0"/>
          <w:sz w:val="24"/>
          <w:shd w:val="clear" w:fill="auto"/>
        </w:rPr>
      </w:pPr>
    </w:p>
    <w:p w14:paraId="0E71600D">
      <w:pPr>
        <w:spacing w:before="0" w:after="0" w:line="360" w:lineRule="auto"/>
        <w:ind w:left="0" w:right="0" w:firstLine="0"/>
        <w:jc w:val="left"/>
        <w:rPr>
          <w:rFonts w:ascii="宋体" w:hAnsi="宋体" w:eastAsia="宋体" w:cs="宋体"/>
          <w:color w:val="auto"/>
          <w:spacing w:val="0"/>
          <w:position w:val="0"/>
          <w:sz w:val="24"/>
          <w:shd w:val="clear" w:fill="auto"/>
        </w:rPr>
      </w:pPr>
    </w:p>
    <w:p w14:paraId="2663E977">
      <w:pPr>
        <w:spacing w:before="0" w:after="0" w:line="360" w:lineRule="auto"/>
        <w:ind w:left="0" w:right="0" w:firstLine="0"/>
        <w:jc w:val="left"/>
        <w:rPr>
          <w:rFonts w:ascii="宋体" w:hAnsi="宋体" w:eastAsia="宋体" w:cs="宋体"/>
          <w:color w:val="auto"/>
          <w:spacing w:val="0"/>
          <w:position w:val="0"/>
          <w:sz w:val="24"/>
          <w:shd w:val="clear" w:fill="auto"/>
        </w:rPr>
      </w:pPr>
    </w:p>
    <w:p w14:paraId="38A201F6">
      <w:pPr>
        <w:spacing w:before="0" w:after="0" w:line="360" w:lineRule="auto"/>
        <w:ind w:left="0" w:right="0" w:firstLine="0"/>
        <w:jc w:val="left"/>
        <w:rPr>
          <w:rFonts w:ascii="宋体" w:hAnsi="宋体" w:eastAsia="宋体" w:cs="宋体"/>
          <w:color w:val="auto"/>
          <w:spacing w:val="0"/>
          <w:position w:val="0"/>
          <w:sz w:val="24"/>
          <w:shd w:val="clear" w:fill="auto"/>
        </w:rPr>
      </w:pPr>
    </w:p>
    <w:p w14:paraId="2CDDBD6D">
      <w:pPr>
        <w:spacing w:before="0" w:after="0" w:line="360" w:lineRule="auto"/>
        <w:ind w:left="0" w:right="0" w:firstLine="0"/>
        <w:jc w:val="left"/>
        <w:rPr>
          <w:rFonts w:ascii="宋体" w:hAnsi="宋体" w:eastAsia="宋体" w:cs="宋体"/>
          <w:color w:val="auto"/>
          <w:spacing w:val="0"/>
          <w:position w:val="0"/>
          <w:sz w:val="24"/>
          <w:shd w:val="clear" w:fill="auto"/>
        </w:rPr>
      </w:pPr>
    </w:p>
    <w:p w14:paraId="62E06A3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324F355">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2927D77B">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02D9DBB">
      <w:pPr>
        <w:spacing w:before="0" w:after="0" w:line="240" w:lineRule="auto"/>
        <w:ind w:left="0" w:right="0" w:firstLine="0"/>
        <w:jc w:val="both"/>
        <w:rPr>
          <w:rFonts w:ascii="宋体" w:hAnsi="宋体" w:eastAsia="宋体" w:cs="宋体"/>
          <w:color w:val="auto"/>
          <w:spacing w:val="0"/>
          <w:position w:val="0"/>
          <w:sz w:val="24"/>
          <w:shd w:val="clear" w:fill="auto"/>
        </w:rPr>
      </w:pPr>
    </w:p>
    <w:p w14:paraId="71DF5A00">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01297B1">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7101B51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D789C0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22AD06F6">
      <w:pPr>
        <w:numPr>
          <w:ilvl w:val="0"/>
          <w:numId w:val="30"/>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91F3CC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77C9DA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1295166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7A1554E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353CB2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51B4CE1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5C8FFB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07DFFE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7FCACEF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4F67045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616A8E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14B3DA12">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8CFC795">
      <w:pPr>
        <w:spacing w:before="0" w:after="0" w:line="360" w:lineRule="auto"/>
        <w:ind w:left="0" w:right="0" w:firstLine="0"/>
        <w:jc w:val="left"/>
        <w:rPr>
          <w:rFonts w:ascii="宋体" w:hAnsi="宋体" w:eastAsia="宋体" w:cs="宋体"/>
          <w:color w:val="auto"/>
          <w:spacing w:val="0"/>
          <w:position w:val="0"/>
          <w:sz w:val="24"/>
          <w:shd w:val="clear" w:fill="auto"/>
        </w:rPr>
      </w:pPr>
    </w:p>
    <w:p w14:paraId="087C142C">
      <w:pPr>
        <w:spacing w:before="0" w:after="0" w:line="360" w:lineRule="auto"/>
        <w:ind w:left="0" w:right="0" w:firstLine="0"/>
        <w:jc w:val="left"/>
        <w:rPr>
          <w:rFonts w:ascii="宋体" w:hAnsi="宋体" w:eastAsia="宋体" w:cs="宋体"/>
          <w:color w:val="auto"/>
          <w:spacing w:val="0"/>
          <w:position w:val="0"/>
          <w:sz w:val="24"/>
          <w:shd w:val="clear" w:fill="auto"/>
        </w:rPr>
      </w:pPr>
    </w:p>
    <w:p w14:paraId="34963107">
      <w:pPr>
        <w:spacing w:before="0" w:after="0" w:line="360" w:lineRule="auto"/>
        <w:ind w:left="0" w:right="0" w:firstLine="0"/>
        <w:jc w:val="left"/>
        <w:rPr>
          <w:rFonts w:ascii="宋体" w:hAnsi="宋体" w:eastAsia="宋体" w:cs="宋体"/>
          <w:color w:val="auto"/>
          <w:spacing w:val="0"/>
          <w:position w:val="0"/>
          <w:sz w:val="24"/>
          <w:shd w:val="clear" w:fill="auto"/>
        </w:rPr>
      </w:pPr>
    </w:p>
    <w:p w14:paraId="76699ECF">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4D01A2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885F23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15A4F72">
      <w:pPr>
        <w:spacing w:before="0" w:after="0" w:line="360" w:lineRule="auto"/>
        <w:ind w:left="0" w:right="0" w:firstLine="0"/>
        <w:jc w:val="left"/>
        <w:rPr>
          <w:rFonts w:ascii="宋体" w:hAnsi="宋体" w:eastAsia="宋体" w:cs="宋体"/>
          <w:color w:val="auto"/>
          <w:spacing w:val="0"/>
          <w:position w:val="0"/>
          <w:sz w:val="24"/>
          <w:shd w:val="clear" w:fill="auto"/>
        </w:rPr>
      </w:pPr>
    </w:p>
    <w:p w14:paraId="2C38B73C">
      <w:pPr>
        <w:spacing w:before="0" w:after="0" w:line="360" w:lineRule="auto"/>
        <w:ind w:left="0" w:right="0" w:firstLine="0"/>
        <w:jc w:val="left"/>
        <w:rPr>
          <w:rFonts w:ascii="宋体" w:hAnsi="宋体" w:eastAsia="宋体" w:cs="宋体"/>
          <w:color w:val="auto"/>
          <w:spacing w:val="0"/>
          <w:position w:val="0"/>
          <w:sz w:val="24"/>
          <w:shd w:val="clear" w:fill="auto"/>
        </w:rPr>
      </w:pPr>
    </w:p>
    <w:p w14:paraId="0D49A2A9">
      <w:pPr>
        <w:spacing w:before="0" w:after="0" w:line="360" w:lineRule="auto"/>
        <w:ind w:left="0" w:right="0" w:firstLine="0"/>
        <w:jc w:val="left"/>
        <w:rPr>
          <w:rFonts w:ascii="宋体" w:hAnsi="宋体" w:eastAsia="宋体" w:cs="宋体"/>
          <w:color w:val="auto"/>
          <w:spacing w:val="0"/>
          <w:position w:val="0"/>
          <w:sz w:val="24"/>
          <w:shd w:val="clear" w:fill="auto"/>
        </w:rPr>
      </w:pPr>
    </w:p>
    <w:p w14:paraId="60945E54">
      <w:pPr>
        <w:spacing w:before="0" w:after="0" w:line="360" w:lineRule="auto"/>
        <w:ind w:left="0" w:right="0" w:firstLine="0"/>
        <w:jc w:val="left"/>
        <w:rPr>
          <w:rFonts w:ascii="宋体" w:hAnsi="宋体" w:eastAsia="宋体" w:cs="宋体"/>
          <w:color w:val="auto"/>
          <w:spacing w:val="0"/>
          <w:position w:val="0"/>
          <w:sz w:val="24"/>
          <w:shd w:val="clear" w:fill="auto"/>
        </w:rPr>
      </w:pPr>
    </w:p>
    <w:p w14:paraId="027BD60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1D7BB395">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7F242D2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728D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A32FD">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6A2A2A2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3E87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4D71">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46F048F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E925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459AC28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0DCFD">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39A7473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B650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5B260">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B0C86B4">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E7E6EE9">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780FD6CC">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C26543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27BBC2E2">
      <w:pPr>
        <w:spacing w:before="0" w:after="0" w:line="360" w:lineRule="auto"/>
        <w:ind w:left="0" w:right="0" w:firstLine="0"/>
        <w:jc w:val="left"/>
        <w:rPr>
          <w:rFonts w:ascii="宋体" w:hAnsi="宋体" w:eastAsia="宋体" w:cs="宋体"/>
          <w:color w:val="auto"/>
          <w:spacing w:val="0"/>
          <w:position w:val="0"/>
          <w:sz w:val="24"/>
          <w:shd w:val="clear" w:fill="auto"/>
        </w:rPr>
      </w:pPr>
    </w:p>
    <w:p w14:paraId="40E49AAA">
      <w:pPr>
        <w:spacing w:before="0" w:after="0" w:line="360" w:lineRule="auto"/>
        <w:ind w:left="0" w:right="0" w:firstLine="0"/>
        <w:jc w:val="left"/>
        <w:rPr>
          <w:rFonts w:ascii="宋体" w:hAnsi="宋体" w:eastAsia="宋体" w:cs="宋体"/>
          <w:color w:val="auto"/>
          <w:spacing w:val="0"/>
          <w:position w:val="0"/>
          <w:sz w:val="24"/>
          <w:shd w:val="clear" w:fill="auto"/>
        </w:rPr>
      </w:pPr>
    </w:p>
    <w:p w14:paraId="3514ADFA">
      <w:pPr>
        <w:spacing w:before="0" w:after="0" w:line="360" w:lineRule="auto"/>
        <w:ind w:left="0" w:right="0" w:firstLine="0"/>
        <w:jc w:val="left"/>
        <w:rPr>
          <w:rFonts w:ascii="宋体" w:hAnsi="宋体" w:eastAsia="宋体" w:cs="宋体"/>
          <w:color w:val="auto"/>
          <w:spacing w:val="0"/>
          <w:position w:val="0"/>
          <w:sz w:val="24"/>
          <w:shd w:val="clear" w:fill="auto"/>
        </w:rPr>
      </w:pPr>
    </w:p>
    <w:p w14:paraId="6BE1CD33">
      <w:pPr>
        <w:spacing w:before="0" w:after="0" w:line="360" w:lineRule="auto"/>
        <w:ind w:left="0" w:right="0" w:firstLine="0"/>
        <w:jc w:val="left"/>
        <w:rPr>
          <w:rFonts w:ascii="宋体" w:hAnsi="宋体" w:eastAsia="宋体" w:cs="宋体"/>
          <w:color w:val="auto"/>
          <w:spacing w:val="0"/>
          <w:position w:val="0"/>
          <w:sz w:val="24"/>
          <w:shd w:val="clear" w:fill="auto"/>
        </w:rPr>
      </w:pPr>
    </w:p>
    <w:p w14:paraId="2C95C2C2">
      <w:pPr>
        <w:spacing w:before="0" w:after="0" w:line="360" w:lineRule="auto"/>
        <w:ind w:left="0" w:right="0" w:firstLine="0"/>
        <w:jc w:val="left"/>
        <w:rPr>
          <w:rFonts w:ascii="宋体" w:hAnsi="宋体" w:eastAsia="宋体" w:cs="宋体"/>
          <w:color w:val="auto"/>
          <w:spacing w:val="0"/>
          <w:position w:val="0"/>
          <w:sz w:val="24"/>
          <w:shd w:val="clear" w:fill="auto"/>
        </w:rPr>
      </w:pPr>
    </w:p>
    <w:p w14:paraId="665A4C6D">
      <w:pPr>
        <w:spacing w:before="0" w:after="0" w:line="360" w:lineRule="auto"/>
        <w:ind w:left="0" w:right="0" w:firstLine="0"/>
        <w:jc w:val="left"/>
        <w:rPr>
          <w:rFonts w:ascii="宋体" w:hAnsi="宋体" w:eastAsia="宋体" w:cs="宋体"/>
          <w:color w:val="auto"/>
          <w:spacing w:val="0"/>
          <w:position w:val="0"/>
          <w:sz w:val="24"/>
          <w:shd w:val="clear" w:fill="auto"/>
        </w:rPr>
      </w:pPr>
    </w:p>
    <w:p w14:paraId="75075B36">
      <w:pPr>
        <w:spacing w:before="0" w:after="0" w:line="360" w:lineRule="auto"/>
        <w:ind w:left="0" w:right="0" w:firstLine="0"/>
        <w:jc w:val="left"/>
        <w:rPr>
          <w:rFonts w:ascii="宋体" w:hAnsi="宋体" w:eastAsia="宋体" w:cs="宋体"/>
          <w:color w:val="auto"/>
          <w:spacing w:val="0"/>
          <w:position w:val="0"/>
          <w:sz w:val="24"/>
          <w:shd w:val="clear" w:fill="auto"/>
        </w:rPr>
      </w:pPr>
    </w:p>
    <w:p w14:paraId="71CE4995">
      <w:pPr>
        <w:spacing w:before="0" w:after="0" w:line="360" w:lineRule="auto"/>
        <w:ind w:left="0" w:right="0" w:firstLine="0"/>
        <w:jc w:val="left"/>
        <w:rPr>
          <w:rFonts w:ascii="宋体" w:hAnsi="宋体" w:eastAsia="宋体" w:cs="宋体"/>
          <w:color w:val="auto"/>
          <w:spacing w:val="0"/>
          <w:position w:val="0"/>
          <w:sz w:val="24"/>
          <w:shd w:val="clear" w:fill="auto"/>
        </w:rPr>
      </w:pPr>
    </w:p>
    <w:p w14:paraId="662B3C9B">
      <w:pPr>
        <w:spacing w:before="0" w:after="0" w:line="360" w:lineRule="auto"/>
        <w:ind w:left="0" w:right="0" w:firstLine="0"/>
        <w:jc w:val="left"/>
        <w:rPr>
          <w:rFonts w:ascii="宋体" w:hAnsi="宋体" w:eastAsia="宋体" w:cs="宋体"/>
          <w:color w:val="auto"/>
          <w:spacing w:val="0"/>
          <w:position w:val="0"/>
          <w:sz w:val="24"/>
          <w:shd w:val="clear" w:fill="auto"/>
        </w:rPr>
      </w:pPr>
    </w:p>
    <w:p w14:paraId="39E04CCE">
      <w:pPr>
        <w:spacing w:before="0" w:after="0" w:line="360" w:lineRule="auto"/>
        <w:ind w:left="0" w:right="0" w:firstLine="0"/>
        <w:jc w:val="left"/>
        <w:rPr>
          <w:rFonts w:ascii="宋体" w:hAnsi="宋体" w:eastAsia="宋体" w:cs="宋体"/>
          <w:color w:val="auto"/>
          <w:spacing w:val="0"/>
          <w:position w:val="0"/>
          <w:sz w:val="24"/>
          <w:shd w:val="clear" w:fill="auto"/>
        </w:rPr>
      </w:pPr>
    </w:p>
    <w:p w14:paraId="260355BE">
      <w:pPr>
        <w:spacing w:before="0" w:after="0" w:line="360" w:lineRule="auto"/>
        <w:ind w:left="0" w:right="0" w:firstLine="0"/>
        <w:jc w:val="left"/>
        <w:rPr>
          <w:rFonts w:ascii="宋体" w:hAnsi="宋体" w:eastAsia="宋体" w:cs="宋体"/>
          <w:color w:val="auto"/>
          <w:spacing w:val="0"/>
          <w:position w:val="0"/>
          <w:sz w:val="24"/>
          <w:shd w:val="clear" w:fill="auto"/>
        </w:rPr>
      </w:pPr>
    </w:p>
    <w:p w14:paraId="30F56AA3">
      <w:pPr>
        <w:spacing w:before="0" w:after="0" w:line="360" w:lineRule="auto"/>
        <w:ind w:left="0" w:right="0" w:firstLine="0"/>
        <w:jc w:val="left"/>
        <w:rPr>
          <w:rFonts w:ascii="宋体" w:hAnsi="宋体" w:eastAsia="宋体" w:cs="宋体"/>
          <w:color w:val="auto"/>
          <w:spacing w:val="0"/>
          <w:position w:val="0"/>
          <w:sz w:val="24"/>
          <w:shd w:val="clear" w:fill="auto"/>
        </w:rPr>
      </w:pPr>
    </w:p>
    <w:p w14:paraId="65F54829">
      <w:pPr>
        <w:spacing w:before="0" w:after="0" w:line="360" w:lineRule="auto"/>
        <w:ind w:left="0" w:right="0" w:firstLine="0"/>
        <w:jc w:val="left"/>
        <w:rPr>
          <w:rFonts w:ascii="宋体" w:hAnsi="宋体" w:eastAsia="宋体" w:cs="宋体"/>
          <w:color w:val="auto"/>
          <w:spacing w:val="0"/>
          <w:position w:val="0"/>
          <w:sz w:val="24"/>
          <w:shd w:val="clear" w:fill="auto"/>
        </w:rPr>
      </w:pPr>
    </w:p>
    <w:p w14:paraId="7A8A1634">
      <w:pPr>
        <w:spacing w:before="0" w:after="0" w:line="360" w:lineRule="auto"/>
        <w:ind w:left="0" w:right="0" w:firstLine="0"/>
        <w:jc w:val="left"/>
        <w:rPr>
          <w:rFonts w:ascii="宋体" w:hAnsi="宋体" w:eastAsia="宋体" w:cs="宋体"/>
          <w:color w:val="auto"/>
          <w:spacing w:val="0"/>
          <w:position w:val="0"/>
          <w:sz w:val="24"/>
          <w:shd w:val="clear" w:fill="auto"/>
        </w:rPr>
      </w:pPr>
    </w:p>
    <w:p w14:paraId="6F24F233">
      <w:pPr>
        <w:spacing w:before="0" w:after="0" w:line="360" w:lineRule="auto"/>
        <w:ind w:left="0" w:right="0" w:firstLine="0"/>
        <w:jc w:val="left"/>
        <w:rPr>
          <w:rFonts w:ascii="宋体" w:hAnsi="宋体" w:eastAsia="宋体" w:cs="宋体"/>
          <w:color w:val="auto"/>
          <w:spacing w:val="0"/>
          <w:position w:val="0"/>
          <w:sz w:val="24"/>
          <w:shd w:val="clear" w:fill="auto"/>
        </w:rPr>
      </w:pPr>
    </w:p>
    <w:p w14:paraId="6701012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468A1622">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62E370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D78011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058F4FA3">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5A181238">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9D01F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64ACDF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C282B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3AB36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BA85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C51CD0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A86F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42515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7659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1B39F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99AC8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33EA6D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946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3D500F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B5E4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DB9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56398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40CF8D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85B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24C099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444C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7C95A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65D54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60A0AE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D70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1192A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CCC766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00892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3F5DA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48BBE7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E24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7D1B7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1E4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C82EA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F3CB54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6A277B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70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ACD47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3100C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F7D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A4306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8FFAB9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29AA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E09A8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740E13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5231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FCB01E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A941E6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AED3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E2A0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BB100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26FC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68D9F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C90B20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0015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0853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D7112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317C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6F01A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A7CDCA">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CB8087">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A8A8C3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7B7816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2ED003F">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谈判供应商代表签字：</w:t>
      </w:r>
    </w:p>
    <w:p w14:paraId="6BF4AC2A">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谈判供应商公章</w:t>
      </w:r>
    </w:p>
    <w:p w14:paraId="31AD774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日期：</w:t>
      </w:r>
    </w:p>
    <w:p w14:paraId="38B98374">
      <w:pPr>
        <w:spacing w:before="0" w:after="0" w:line="360" w:lineRule="auto"/>
        <w:ind w:left="0" w:right="0" w:firstLine="0"/>
        <w:jc w:val="center"/>
        <w:rPr>
          <w:rFonts w:ascii="宋体" w:hAnsi="宋体" w:eastAsia="宋体" w:cs="宋体"/>
          <w:b/>
          <w:color w:val="auto"/>
          <w:spacing w:val="0"/>
          <w:position w:val="0"/>
          <w:sz w:val="24"/>
          <w:shd w:val="clear" w:fill="auto"/>
        </w:rPr>
      </w:pPr>
    </w:p>
    <w:p w14:paraId="2BC355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0500059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6FFBFA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541238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066813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E03DAD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A6A0A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3E86F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88FD0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3FB130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B46DE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14D1C3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7429E1">
      <w:pPr>
        <w:spacing w:before="0" w:after="0" w:line="360" w:lineRule="auto"/>
        <w:ind w:left="0" w:right="0" w:firstLine="0"/>
        <w:jc w:val="left"/>
        <w:rPr>
          <w:rFonts w:ascii="宋体" w:hAnsi="宋体" w:eastAsia="宋体" w:cs="宋体"/>
          <w:color w:val="auto"/>
          <w:spacing w:val="0"/>
          <w:position w:val="0"/>
          <w:sz w:val="24"/>
          <w:shd w:val="clear" w:fill="auto"/>
        </w:rPr>
      </w:pPr>
    </w:p>
    <w:p w14:paraId="45AF5500">
      <w:pPr>
        <w:spacing w:before="0" w:after="0" w:line="360" w:lineRule="auto"/>
        <w:ind w:left="0" w:right="0" w:firstLine="0"/>
        <w:jc w:val="left"/>
        <w:rPr>
          <w:rFonts w:ascii="宋体" w:hAnsi="宋体" w:eastAsia="宋体" w:cs="宋体"/>
          <w:color w:val="auto"/>
          <w:spacing w:val="0"/>
          <w:position w:val="0"/>
          <w:sz w:val="24"/>
          <w:shd w:val="clear" w:fill="auto"/>
        </w:rPr>
      </w:pPr>
    </w:p>
    <w:p w14:paraId="0A21AEC5">
      <w:pPr>
        <w:spacing w:before="0" w:after="0" w:line="360" w:lineRule="auto"/>
        <w:ind w:left="0" w:right="0" w:firstLine="0"/>
        <w:jc w:val="left"/>
        <w:rPr>
          <w:rFonts w:ascii="宋体" w:hAnsi="宋体" w:eastAsia="宋体" w:cs="宋体"/>
          <w:color w:val="auto"/>
          <w:spacing w:val="0"/>
          <w:position w:val="0"/>
          <w:sz w:val="24"/>
          <w:shd w:val="clear" w:fill="auto"/>
        </w:rPr>
      </w:pPr>
    </w:p>
    <w:p w14:paraId="320BF15E">
      <w:pPr>
        <w:spacing w:before="0" w:after="0" w:line="360" w:lineRule="auto"/>
        <w:ind w:left="0" w:right="0" w:firstLine="0"/>
        <w:jc w:val="left"/>
        <w:rPr>
          <w:rFonts w:ascii="宋体" w:hAnsi="宋体" w:eastAsia="宋体" w:cs="宋体"/>
          <w:color w:val="auto"/>
          <w:spacing w:val="0"/>
          <w:position w:val="0"/>
          <w:sz w:val="24"/>
          <w:shd w:val="clear" w:fill="auto"/>
        </w:rPr>
      </w:pPr>
    </w:p>
    <w:p w14:paraId="7749685F">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27736711">
      <w:pPr>
        <w:spacing w:before="0" w:after="0" w:line="240" w:lineRule="auto"/>
        <w:ind w:left="0" w:right="0" w:firstLine="0"/>
        <w:jc w:val="both"/>
        <w:rPr>
          <w:rFonts w:ascii="宋体" w:hAnsi="宋体" w:eastAsia="宋体" w:cs="宋体"/>
          <w:color w:val="auto"/>
          <w:spacing w:val="0"/>
          <w:position w:val="0"/>
          <w:sz w:val="24"/>
          <w:shd w:val="clear" w:fill="auto"/>
        </w:rPr>
      </w:pPr>
    </w:p>
    <w:p w14:paraId="72B41BE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46F35B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EEE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1C26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61E958F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27CD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9DD1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576C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425B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DBB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05D2C80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F6C0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46AC9">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79E5E2">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F9AFBD">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7342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BE39EA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E33C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3B9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1E89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390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14F8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F3CFA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9B2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8F4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2964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C291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9925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F35FFB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90A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3C1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241C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E7882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8E7D8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52581A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BB2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89BE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04BD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3540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9EB4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52087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651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37D1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A8BF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667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3B7D5">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14753F2E">
      <w:pPr>
        <w:spacing w:before="0" w:after="0" w:line="240" w:lineRule="auto"/>
        <w:ind w:left="0" w:right="0" w:firstLine="0"/>
        <w:jc w:val="both"/>
        <w:rPr>
          <w:rFonts w:ascii="宋体" w:hAnsi="宋体" w:eastAsia="宋体" w:cs="宋体"/>
          <w:color w:val="auto"/>
          <w:spacing w:val="0"/>
          <w:position w:val="0"/>
          <w:sz w:val="24"/>
          <w:shd w:val="clear" w:fill="auto"/>
        </w:rPr>
      </w:pPr>
    </w:p>
    <w:p w14:paraId="0DA27DA0">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190ACA01">
      <w:pPr>
        <w:spacing w:before="0" w:after="0" w:line="240" w:lineRule="auto"/>
        <w:ind w:left="0" w:right="0" w:firstLine="0"/>
        <w:jc w:val="both"/>
        <w:rPr>
          <w:rFonts w:ascii="宋体" w:hAnsi="宋体" w:eastAsia="宋体" w:cs="宋体"/>
          <w:color w:val="auto"/>
          <w:spacing w:val="0"/>
          <w:position w:val="0"/>
          <w:sz w:val="24"/>
          <w:shd w:val="clear" w:fill="auto"/>
        </w:rPr>
      </w:pPr>
    </w:p>
    <w:p w14:paraId="0617C63E">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B92443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9009109">
      <w:pPr>
        <w:spacing w:before="0" w:after="0" w:line="360" w:lineRule="auto"/>
        <w:ind w:left="0" w:right="0" w:firstLine="0"/>
        <w:jc w:val="both"/>
        <w:rPr>
          <w:rFonts w:ascii="宋体" w:hAnsi="宋体" w:eastAsia="宋体" w:cs="宋体"/>
          <w:b/>
          <w:color w:val="auto"/>
          <w:spacing w:val="0"/>
          <w:position w:val="0"/>
          <w:sz w:val="24"/>
          <w:shd w:val="clear" w:fill="auto"/>
        </w:rPr>
      </w:pPr>
    </w:p>
    <w:p w14:paraId="07857AEE">
      <w:pPr>
        <w:spacing w:before="0" w:after="0" w:line="360" w:lineRule="auto"/>
        <w:ind w:left="0" w:right="0" w:firstLine="0"/>
        <w:jc w:val="both"/>
        <w:rPr>
          <w:rFonts w:ascii="宋体" w:hAnsi="宋体" w:eastAsia="宋体" w:cs="宋体"/>
          <w:b/>
          <w:color w:val="auto"/>
          <w:spacing w:val="0"/>
          <w:position w:val="0"/>
          <w:sz w:val="24"/>
          <w:shd w:val="clear" w:fill="auto"/>
        </w:rPr>
      </w:pPr>
    </w:p>
    <w:p w14:paraId="4623838E">
      <w:pPr>
        <w:spacing w:before="0" w:after="0" w:line="360" w:lineRule="auto"/>
        <w:ind w:left="0" w:right="0" w:firstLine="0"/>
        <w:jc w:val="both"/>
        <w:rPr>
          <w:rFonts w:ascii="宋体" w:hAnsi="宋体" w:eastAsia="宋体" w:cs="宋体"/>
          <w:b/>
          <w:color w:val="auto"/>
          <w:spacing w:val="0"/>
          <w:position w:val="0"/>
          <w:sz w:val="24"/>
          <w:shd w:val="clear" w:fill="auto"/>
        </w:rPr>
      </w:pPr>
    </w:p>
    <w:p w14:paraId="705615A0">
      <w:pPr>
        <w:spacing w:before="0" w:after="0" w:line="360" w:lineRule="auto"/>
        <w:ind w:left="0" w:right="0" w:firstLine="0"/>
        <w:jc w:val="both"/>
        <w:rPr>
          <w:rFonts w:ascii="宋体" w:hAnsi="宋体" w:eastAsia="宋体" w:cs="宋体"/>
          <w:b/>
          <w:color w:val="auto"/>
          <w:spacing w:val="0"/>
          <w:position w:val="0"/>
          <w:sz w:val="24"/>
          <w:shd w:val="clear" w:fill="auto"/>
        </w:rPr>
      </w:pPr>
    </w:p>
    <w:p w14:paraId="522CB80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F0BC134">
      <w:pPr>
        <w:spacing w:before="0" w:after="0" w:line="360" w:lineRule="auto"/>
        <w:ind w:left="0" w:right="0" w:firstLine="0"/>
        <w:jc w:val="left"/>
        <w:rPr>
          <w:rFonts w:ascii="宋体" w:hAnsi="宋体" w:eastAsia="宋体" w:cs="宋体"/>
          <w:color w:val="auto"/>
          <w:spacing w:val="0"/>
          <w:position w:val="0"/>
          <w:sz w:val="24"/>
          <w:shd w:val="clear" w:fill="auto"/>
        </w:rPr>
      </w:pPr>
    </w:p>
    <w:p w14:paraId="4EE65C14">
      <w:pPr>
        <w:spacing w:before="0" w:after="0" w:line="360" w:lineRule="auto"/>
        <w:ind w:left="0" w:right="0" w:firstLine="0"/>
        <w:jc w:val="left"/>
        <w:rPr>
          <w:rFonts w:ascii="宋体" w:hAnsi="宋体" w:eastAsia="宋体" w:cs="宋体"/>
          <w:color w:val="auto"/>
          <w:spacing w:val="0"/>
          <w:position w:val="0"/>
          <w:sz w:val="24"/>
          <w:shd w:val="clear" w:fill="auto"/>
        </w:rPr>
      </w:pPr>
    </w:p>
    <w:p w14:paraId="6F45E55C">
      <w:pPr>
        <w:spacing w:before="0" w:after="0" w:line="360" w:lineRule="auto"/>
        <w:ind w:left="0" w:right="0" w:firstLine="0"/>
        <w:jc w:val="left"/>
        <w:rPr>
          <w:rFonts w:ascii="宋体" w:hAnsi="宋体" w:eastAsia="宋体" w:cs="宋体"/>
          <w:color w:val="auto"/>
          <w:spacing w:val="0"/>
          <w:position w:val="0"/>
          <w:sz w:val="24"/>
          <w:shd w:val="clear" w:fill="auto"/>
        </w:rPr>
      </w:pPr>
    </w:p>
    <w:p w14:paraId="49017520">
      <w:pPr>
        <w:spacing w:before="0" w:after="0" w:line="360" w:lineRule="auto"/>
        <w:ind w:left="0" w:right="0" w:firstLine="0"/>
        <w:jc w:val="left"/>
        <w:rPr>
          <w:rFonts w:ascii="宋体" w:hAnsi="宋体" w:eastAsia="宋体" w:cs="宋体"/>
          <w:color w:val="auto"/>
          <w:spacing w:val="0"/>
          <w:position w:val="0"/>
          <w:sz w:val="24"/>
          <w:shd w:val="clear" w:fill="auto"/>
        </w:rPr>
      </w:pPr>
    </w:p>
    <w:p w14:paraId="0E38F846">
      <w:pPr>
        <w:spacing w:before="0" w:after="0" w:line="360" w:lineRule="auto"/>
        <w:ind w:left="0" w:right="0" w:firstLine="0"/>
        <w:jc w:val="left"/>
        <w:rPr>
          <w:rFonts w:ascii="宋体" w:hAnsi="宋体" w:eastAsia="宋体" w:cs="宋体"/>
          <w:color w:val="auto"/>
          <w:spacing w:val="0"/>
          <w:position w:val="0"/>
          <w:sz w:val="24"/>
          <w:shd w:val="clear" w:fill="auto"/>
        </w:rPr>
      </w:pPr>
    </w:p>
    <w:p w14:paraId="79CDB498">
      <w:pPr>
        <w:spacing w:before="0" w:after="0" w:line="360" w:lineRule="auto"/>
        <w:ind w:left="0" w:right="0" w:firstLine="0"/>
        <w:jc w:val="left"/>
        <w:rPr>
          <w:rFonts w:ascii="宋体" w:hAnsi="宋体" w:eastAsia="宋体" w:cs="宋体"/>
          <w:color w:val="auto"/>
          <w:spacing w:val="0"/>
          <w:position w:val="0"/>
          <w:sz w:val="24"/>
          <w:shd w:val="clear" w:fill="auto"/>
        </w:rPr>
      </w:pPr>
    </w:p>
    <w:p w14:paraId="08010A00">
      <w:pPr>
        <w:spacing w:before="0" w:after="0" w:line="360" w:lineRule="auto"/>
        <w:ind w:left="0" w:right="0" w:firstLine="0"/>
        <w:jc w:val="left"/>
        <w:rPr>
          <w:rFonts w:ascii="宋体" w:hAnsi="宋体" w:eastAsia="宋体" w:cs="宋体"/>
          <w:color w:val="auto"/>
          <w:spacing w:val="0"/>
          <w:position w:val="0"/>
          <w:sz w:val="24"/>
          <w:shd w:val="clear" w:fill="auto"/>
        </w:rPr>
      </w:pPr>
    </w:p>
    <w:p w14:paraId="351CB83B">
      <w:pPr>
        <w:spacing w:before="0" w:after="0" w:line="360" w:lineRule="auto"/>
        <w:ind w:left="0" w:right="0" w:firstLine="0"/>
        <w:jc w:val="left"/>
        <w:rPr>
          <w:rFonts w:ascii="宋体" w:hAnsi="宋体" w:eastAsia="宋体" w:cs="宋体"/>
          <w:color w:val="auto"/>
          <w:spacing w:val="0"/>
          <w:position w:val="0"/>
          <w:sz w:val="24"/>
          <w:shd w:val="clear" w:fill="auto"/>
        </w:rPr>
      </w:pPr>
    </w:p>
    <w:p w14:paraId="0883D217">
      <w:pPr>
        <w:spacing w:before="0" w:after="0" w:line="360" w:lineRule="auto"/>
        <w:ind w:left="0" w:right="0" w:firstLine="0"/>
        <w:jc w:val="left"/>
        <w:rPr>
          <w:rFonts w:ascii="宋体" w:hAnsi="宋体" w:eastAsia="宋体" w:cs="宋体"/>
          <w:color w:val="auto"/>
          <w:spacing w:val="0"/>
          <w:position w:val="0"/>
          <w:sz w:val="24"/>
          <w:shd w:val="clear" w:fill="auto"/>
        </w:rPr>
      </w:pPr>
    </w:p>
    <w:p w14:paraId="6FCCA450">
      <w:pPr>
        <w:spacing w:before="0" w:after="0" w:line="360" w:lineRule="auto"/>
        <w:ind w:left="0" w:right="0" w:firstLine="0"/>
        <w:jc w:val="left"/>
        <w:rPr>
          <w:rFonts w:ascii="宋体" w:hAnsi="宋体" w:eastAsia="宋体" w:cs="宋体"/>
          <w:color w:val="auto"/>
          <w:spacing w:val="0"/>
          <w:position w:val="0"/>
          <w:sz w:val="24"/>
          <w:shd w:val="clear" w:fill="auto"/>
        </w:rPr>
      </w:pPr>
    </w:p>
    <w:p w14:paraId="66F4F61F">
      <w:pPr>
        <w:spacing w:before="0" w:after="0" w:line="360" w:lineRule="auto"/>
        <w:ind w:left="0" w:right="0" w:firstLine="0"/>
        <w:jc w:val="left"/>
        <w:rPr>
          <w:rFonts w:ascii="宋体" w:hAnsi="宋体" w:eastAsia="宋体" w:cs="宋体"/>
          <w:color w:val="auto"/>
          <w:spacing w:val="0"/>
          <w:position w:val="0"/>
          <w:sz w:val="24"/>
          <w:shd w:val="clear" w:fill="auto"/>
        </w:rPr>
      </w:pPr>
    </w:p>
    <w:p w14:paraId="6493D6DB">
      <w:pPr>
        <w:spacing w:before="0" w:after="0" w:line="360" w:lineRule="auto"/>
        <w:ind w:left="0" w:right="0" w:firstLine="0"/>
        <w:jc w:val="left"/>
        <w:rPr>
          <w:rFonts w:ascii="宋体" w:hAnsi="宋体" w:eastAsia="宋体" w:cs="宋体"/>
          <w:color w:val="auto"/>
          <w:spacing w:val="0"/>
          <w:position w:val="0"/>
          <w:sz w:val="24"/>
          <w:shd w:val="clear" w:fill="auto"/>
        </w:rPr>
      </w:pPr>
    </w:p>
    <w:p w14:paraId="7C17FD62">
      <w:pPr>
        <w:spacing w:before="0" w:after="0" w:line="360" w:lineRule="auto"/>
        <w:ind w:left="0" w:right="0" w:firstLine="0"/>
        <w:jc w:val="left"/>
        <w:rPr>
          <w:rFonts w:ascii="宋体" w:hAnsi="宋体" w:eastAsia="宋体" w:cs="宋体"/>
          <w:color w:val="auto"/>
          <w:spacing w:val="0"/>
          <w:position w:val="0"/>
          <w:sz w:val="24"/>
          <w:shd w:val="clear" w:fill="auto"/>
        </w:rPr>
      </w:pPr>
    </w:p>
    <w:p w14:paraId="0BAB796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4FCC0FE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B8CABE7">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DF879CE">
      <w:pPr>
        <w:spacing w:before="0" w:after="0" w:line="380" w:lineRule="auto"/>
        <w:ind w:left="0" w:right="0" w:firstLine="0"/>
        <w:jc w:val="center"/>
        <w:rPr>
          <w:rFonts w:ascii="宋体" w:hAnsi="宋体" w:eastAsia="宋体" w:cs="宋体"/>
          <w:color w:val="auto"/>
          <w:spacing w:val="0"/>
          <w:position w:val="0"/>
          <w:sz w:val="24"/>
          <w:shd w:val="clear" w:fill="auto"/>
        </w:rPr>
      </w:pPr>
    </w:p>
    <w:p w14:paraId="782C570B">
      <w:pPr>
        <w:spacing w:before="0" w:after="0" w:line="380" w:lineRule="auto"/>
        <w:ind w:left="0" w:right="0" w:firstLine="360"/>
        <w:jc w:val="both"/>
        <w:rPr>
          <w:rFonts w:ascii="宋体" w:hAnsi="宋体" w:eastAsia="宋体" w:cs="宋体"/>
          <w:color w:val="auto"/>
          <w:spacing w:val="0"/>
          <w:position w:val="0"/>
          <w:sz w:val="24"/>
          <w:shd w:val="clear" w:fill="auto"/>
        </w:rPr>
      </w:pPr>
    </w:p>
    <w:p w14:paraId="53C92171">
      <w:pPr>
        <w:spacing w:before="0" w:after="0" w:line="240" w:lineRule="auto"/>
        <w:ind w:left="0" w:right="0" w:firstLine="0"/>
        <w:jc w:val="both"/>
        <w:rPr>
          <w:rFonts w:ascii="宋体" w:hAnsi="宋体" w:eastAsia="宋体" w:cs="宋体"/>
          <w:color w:val="auto"/>
          <w:spacing w:val="0"/>
          <w:position w:val="0"/>
          <w:sz w:val="24"/>
          <w:shd w:val="clear" w:fill="auto"/>
        </w:rPr>
      </w:pPr>
    </w:p>
    <w:p w14:paraId="4A46C24D">
      <w:pPr>
        <w:spacing w:before="0" w:after="0" w:line="240" w:lineRule="auto"/>
        <w:ind w:left="0" w:right="0" w:firstLine="0"/>
        <w:jc w:val="both"/>
        <w:rPr>
          <w:rFonts w:ascii="宋体" w:hAnsi="宋体" w:eastAsia="宋体" w:cs="宋体"/>
          <w:color w:val="auto"/>
          <w:spacing w:val="0"/>
          <w:position w:val="0"/>
          <w:sz w:val="24"/>
          <w:shd w:val="clear" w:fill="auto"/>
        </w:rPr>
      </w:pPr>
    </w:p>
    <w:p w14:paraId="14C4FED6">
      <w:pPr>
        <w:spacing w:before="0" w:after="0" w:line="240" w:lineRule="auto"/>
        <w:ind w:left="0" w:right="0" w:firstLine="0"/>
        <w:jc w:val="both"/>
        <w:rPr>
          <w:rFonts w:ascii="宋体" w:hAnsi="宋体" w:eastAsia="宋体" w:cs="宋体"/>
          <w:color w:val="auto"/>
          <w:spacing w:val="0"/>
          <w:position w:val="0"/>
          <w:sz w:val="24"/>
          <w:shd w:val="clear" w:fill="auto"/>
        </w:rPr>
      </w:pPr>
    </w:p>
    <w:p w14:paraId="04110084">
      <w:pPr>
        <w:spacing w:before="0" w:after="0" w:line="240" w:lineRule="auto"/>
        <w:ind w:left="0" w:right="0" w:firstLine="0"/>
        <w:jc w:val="both"/>
        <w:rPr>
          <w:rFonts w:ascii="宋体" w:hAnsi="宋体" w:eastAsia="宋体" w:cs="宋体"/>
          <w:color w:val="auto"/>
          <w:spacing w:val="0"/>
          <w:position w:val="0"/>
          <w:sz w:val="24"/>
          <w:shd w:val="clear" w:fill="auto"/>
        </w:rPr>
      </w:pPr>
    </w:p>
    <w:p w14:paraId="4939B115">
      <w:pPr>
        <w:spacing w:before="0" w:after="0" w:line="240" w:lineRule="auto"/>
        <w:ind w:left="0" w:right="0" w:firstLine="0"/>
        <w:jc w:val="both"/>
        <w:rPr>
          <w:rFonts w:ascii="宋体" w:hAnsi="宋体" w:eastAsia="宋体" w:cs="宋体"/>
          <w:color w:val="auto"/>
          <w:spacing w:val="0"/>
          <w:position w:val="0"/>
          <w:sz w:val="24"/>
          <w:shd w:val="clear" w:fill="auto"/>
        </w:rPr>
      </w:pPr>
    </w:p>
    <w:p w14:paraId="3FAF46DB">
      <w:pPr>
        <w:spacing w:before="0" w:after="0" w:line="240" w:lineRule="auto"/>
        <w:ind w:left="0" w:right="0" w:firstLine="0"/>
        <w:jc w:val="both"/>
        <w:rPr>
          <w:rFonts w:ascii="宋体" w:hAnsi="宋体" w:eastAsia="宋体" w:cs="宋体"/>
          <w:color w:val="auto"/>
          <w:spacing w:val="0"/>
          <w:position w:val="0"/>
          <w:sz w:val="24"/>
          <w:shd w:val="clear" w:fill="auto"/>
        </w:rPr>
      </w:pPr>
    </w:p>
    <w:p w14:paraId="54335B8B">
      <w:pPr>
        <w:spacing w:before="0" w:after="0" w:line="380" w:lineRule="auto"/>
        <w:ind w:left="0" w:right="0" w:firstLine="0"/>
        <w:jc w:val="both"/>
        <w:rPr>
          <w:rFonts w:ascii="宋体" w:hAnsi="宋体" w:eastAsia="宋体" w:cs="宋体"/>
          <w:color w:val="auto"/>
          <w:spacing w:val="0"/>
          <w:position w:val="0"/>
          <w:sz w:val="24"/>
          <w:shd w:val="clear" w:fill="auto"/>
        </w:rPr>
      </w:pPr>
    </w:p>
    <w:p w14:paraId="44EC7AFE">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F9742D3">
      <w:pPr>
        <w:spacing w:before="0" w:after="0" w:line="380" w:lineRule="auto"/>
        <w:ind w:left="0" w:right="640" w:firstLine="1560"/>
        <w:jc w:val="both"/>
        <w:rPr>
          <w:rFonts w:ascii="宋体" w:hAnsi="宋体" w:eastAsia="宋体" w:cs="宋体"/>
          <w:color w:val="auto"/>
          <w:spacing w:val="0"/>
          <w:position w:val="0"/>
          <w:sz w:val="24"/>
          <w:shd w:val="clear" w:fill="auto"/>
        </w:rPr>
      </w:pPr>
    </w:p>
    <w:p w14:paraId="4CF8F799">
      <w:pPr>
        <w:spacing w:before="0" w:after="0" w:line="380" w:lineRule="auto"/>
        <w:ind w:left="0" w:right="640" w:firstLine="4680"/>
        <w:jc w:val="both"/>
        <w:rPr>
          <w:rFonts w:ascii="宋体" w:hAnsi="宋体" w:eastAsia="宋体" w:cs="宋体"/>
          <w:color w:val="auto"/>
          <w:spacing w:val="0"/>
          <w:position w:val="0"/>
          <w:sz w:val="24"/>
          <w:shd w:val="clear" w:fill="auto"/>
        </w:rPr>
      </w:pPr>
    </w:p>
    <w:p w14:paraId="3033B92B">
      <w:pPr>
        <w:spacing w:before="0" w:after="0" w:line="380" w:lineRule="auto"/>
        <w:ind w:left="0" w:right="0" w:firstLine="0"/>
        <w:jc w:val="center"/>
        <w:rPr>
          <w:rFonts w:ascii="宋体" w:hAnsi="宋体" w:eastAsia="宋体" w:cs="宋体"/>
          <w:color w:val="auto"/>
          <w:spacing w:val="0"/>
          <w:position w:val="0"/>
          <w:sz w:val="24"/>
          <w:shd w:val="clear" w:fill="auto"/>
        </w:rPr>
      </w:pPr>
    </w:p>
    <w:p w14:paraId="0764673E">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30135CE">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F6E92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009F66BB">
      <w:pPr>
        <w:pStyle w:val="19"/>
        <w:rPr>
          <w:rFonts w:ascii="宋体" w:hAnsi="宋体" w:eastAsia="宋体" w:cs="宋体"/>
          <w:b/>
          <w:color w:val="auto"/>
          <w:spacing w:val="0"/>
          <w:position w:val="0"/>
          <w:sz w:val="24"/>
          <w:shd w:val="clear" w:fill="auto"/>
        </w:rPr>
      </w:pPr>
    </w:p>
    <w:p w14:paraId="6368BB55">
      <w:pPr>
        <w:pStyle w:val="4"/>
        <w:rPr>
          <w:rFonts w:ascii="宋体" w:hAnsi="宋体" w:eastAsia="宋体" w:cs="宋体"/>
          <w:b/>
          <w:color w:val="auto"/>
          <w:spacing w:val="0"/>
          <w:position w:val="0"/>
          <w:sz w:val="24"/>
          <w:shd w:val="clear" w:fill="auto"/>
        </w:rPr>
      </w:pPr>
    </w:p>
    <w:p w14:paraId="278F6D21">
      <w:pPr>
        <w:rPr>
          <w:rFonts w:ascii="宋体" w:hAnsi="宋体" w:eastAsia="宋体" w:cs="宋体"/>
          <w:b/>
          <w:color w:val="auto"/>
          <w:spacing w:val="0"/>
          <w:position w:val="0"/>
          <w:sz w:val="24"/>
          <w:shd w:val="clear" w:fill="auto"/>
        </w:rPr>
      </w:pPr>
    </w:p>
    <w:p w14:paraId="344BAB77">
      <w:pPr>
        <w:pStyle w:val="19"/>
        <w:rPr>
          <w:rFonts w:ascii="宋体" w:hAnsi="宋体" w:eastAsia="宋体" w:cs="宋体"/>
          <w:b/>
          <w:color w:val="auto"/>
          <w:spacing w:val="0"/>
          <w:position w:val="0"/>
          <w:sz w:val="24"/>
          <w:shd w:val="clear" w:fill="auto"/>
        </w:rPr>
      </w:pPr>
    </w:p>
    <w:p w14:paraId="47FDC524">
      <w:pPr>
        <w:pStyle w:val="4"/>
        <w:rPr>
          <w:rFonts w:ascii="宋体" w:hAnsi="宋体" w:eastAsia="宋体" w:cs="宋体"/>
          <w:b/>
          <w:color w:val="auto"/>
          <w:spacing w:val="0"/>
          <w:position w:val="0"/>
          <w:sz w:val="24"/>
          <w:shd w:val="clear" w:fill="auto"/>
        </w:rPr>
      </w:pPr>
    </w:p>
    <w:p w14:paraId="0982C314">
      <w:pPr>
        <w:rPr>
          <w:rFonts w:ascii="宋体" w:hAnsi="宋体" w:eastAsia="宋体" w:cs="宋体"/>
          <w:b/>
          <w:color w:val="auto"/>
          <w:spacing w:val="0"/>
          <w:position w:val="0"/>
          <w:sz w:val="24"/>
          <w:shd w:val="clear" w:fill="auto"/>
        </w:rPr>
      </w:pPr>
    </w:p>
    <w:p w14:paraId="42B640C4">
      <w:pPr>
        <w:pStyle w:val="19"/>
        <w:rPr>
          <w:rFonts w:ascii="宋体" w:hAnsi="宋体" w:eastAsia="宋体" w:cs="宋体"/>
          <w:b/>
          <w:color w:val="auto"/>
          <w:spacing w:val="0"/>
          <w:position w:val="0"/>
          <w:sz w:val="24"/>
          <w:shd w:val="clear" w:fill="auto"/>
        </w:rPr>
      </w:pPr>
    </w:p>
    <w:p w14:paraId="44568EFE">
      <w:pPr>
        <w:pStyle w:val="4"/>
        <w:rPr>
          <w:rFonts w:ascii="宋体" w:hAnsi="宋体" w:eastAsia="宋体" w:cs="宋体"/>
          <w:b/>
          <w:color w:val="auto"/>
          <w:spacing w:val="0"/>
          <w:position w:val="0"/>
          <w:sz w:val="24"/>
          <w:shd w:val="clear" w:fill="auto"/>
        </w:rPr>
      </w:pPr>
    </w:p>
    <w:p w14:paraId="300BE8EF">
      <w:pPr>
        <w:rPr>
          <w:rFonts w:ascii="宋体" w:hAnsi="宋体" w:eastAsia="宋体" w:cs="宋体"/>
          <w:b/>
          <w:color w:val="auto"/>
          <w:spacing w:val="0"/>
          <w:position w:val="0"/>
          <w:sz w:val="24"/>
          <w:shd w:val="clear" w:fill="auto"/>
        </w:rPr>
      </w:pPr>
    </w:p>
    <w:p w14:paraId="291FD629">
      <w:pPr>
        <w:pStyle w:val="19"/>
        <w:rPr>
          <w:rFonts w:ascii="宋体" w:hAnsi="宋体" w:eastAsia="宋体" w:cs="宋体"/>
          <w:b/>
          <w:color w:val="auto"/>
          <w:spacing w:val="0"/>
          <w:position w:val="0"/>
          <w:sz w:val="24"/>
          <w:shd w:val="clear" w:fill="auto"/>
        </w:rPr>
      </w:pPr>
    </w:p>
    <w:p w14:paraId="3E1435C0">
      <w:pPr>
        <w:pStyle w:val="4"/>
        <w:rPr>
          <w:rFonts w:ascii="宋体" w:hAnsi="宋体" w:eastAsia="宋体" w:cs="宋体"/>
          <w:b/>
          <w:color w:val="auto"/>
          <w:spacing w:val="0"/>
          <w:position w:val="0"/>
          <w:sz w:val="24"/>
          <w:shd w:val="clear" w:fill="auto"/>
        </w:rPr>
      </w:pPr>
    </w:p>
    <w:p w14:paraId="55EF8E4B">
      <w:pPr>
        <w:rPr>
          <w:rFonts w:ascii="宋体" w:hAnsi="宋体" w:eastAsia="宋体" w:cs="宋体"/>
          <w:b/>
          <w:color w:val="auto"/>
          <w:spacing w:val="0"/>
          <w:position w:val="0"/>
          <w:sz w:val="24"/>
          <w:shd w:val="clear" w:fill="auto"/>
        </w:rPr>
      </w:pPr>
    </w:p>
    <w:p w14:paraId="1CFD35E9">
      <w:pPr>
        <w:pStyle w:val="19"/>
        <w:rPr>
          <w:rFonts w:ascii="宋体" w:hAnsi="宋体" w:eastAsia="宋体" w:cs="宋体"/>
          <w:b/>
          <w:color w:val="auto"/>
          <w:spacing w:val="0"/>
          <w:position w:val="0"/>
          <w:sz w:val="24"/>
          <w:shd w:val="clear" w:fill="auto"/>
        </w:rPr>
      </w:pPr>
    </w:p>
    <w:p w14:paraId="53704D7A">
      <w:pPr>
        <w:pStyle w:val="4"/>
        <w:rPr>
          <w:rFonts w:ascii="宋体" w:hAnsi="宋体" w:eastAsia="宋体" w:cs="宋体"/>
          <w:b/>
          <w:color w:val="auto"/>
          <w:spacing w:val="0"/>
          <w:position w:val="0"/>
          <w:sz w:val="24"/>
          <w:shd w:val="clear" w:fill="auto"/>
        </w:rPr>
      </w:pPr>
    </w:p>
    <w:p w14:paraId="5459D48B">
      <w:pPr>
        <w:rPr>
          <w:rFonts w:ascii="宋体" w:hAnsi="宋体" w:eastAsia="宋体" w:cs="宋体"/>
          <w:b/>
          <w:color w:val="auto"/>
          <w:spacing w:val="0"/>
          <w:position w:val="0"/>
          <w:sz w:val="24"/>
          <w:shd w:val="clear" w:fill="auto"/>
        </w:rPr>
      </w:pPr>
    </w:p>
    <w:p w14:paraId="6B86902E">
      <w:pPr>
        <w:pStyle w:val="19"/>
        <w:rPr>
          <w:rFonts w:ascii="宋体" w:hAnsi="宋体" w:eastAsia="宋体" w:cs="宋体"/>
          <w:b/>
          <w:color w:val="auto"/>
          <w:spacing w:val="0"/>
          <w:position w:val="0"/>
          <w:sz w:val="24"/>
          <w:shd w:val="clear" w:fill="auto"/>
        </w:rPr>
      </w:pPr>
    </w:p>
    <w:p w14:paraId="3B1C05A4">
      <w:pPr>
        <w:pStyle w:val="4"/>
        <w:rPr>
          <w:rFonts w:ascii="宋体" w:hAnsi="宋体" w:eastAsia="宋体" w:cs="宋体"/>
          <w:b/>
          <w:color w:val="auto"/>
          <w:spacing w:val="0"/>
          <w:position w:val="0"/>
          <w:sz w:val="24"/>
          <w:shd w:val="clear" w:fill="auto"/>
        </w:rPr>
      </w:pPr>
    </w:p>
    <w:p w14:paraId="398B3540"/>
    <w:p w14:paraId="25B050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324593E5">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A7C5D6F">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237F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3FED3E5">
      <w:pPr>
        <w:spacing w:before="0" w:after="0" w:line="360" w:lineRule="auto"/>
        <w:ind w:left="0" w:right="0" w:firstLine="0"/>
        <w:jc w:val="center"/>
        <w:rPr>
          <w:rFonts w:ascii="宋体" w:hAnsi="宋体" w:eastAsia="宋体" w:cs="宋体"/>
          <w:b/>
          <w:color w:val="auto"/>
          <w:spacing w:val="0"/>
          <w:position w:val="0"/>
          <w:sz w:val="24"/>
          <w:shd w:val="clear" w:fill="auto"/>
        </w:rPr>
      </w:pPr>
    </w:p>
    <w:p w14:paraId="55589D3B">
      <w:pPr>
        <w:spacing w:before="0" w:after="0" w:line="360" w:lineRule="auto"/>
        <w:ind w:left="0" w:right="0" w:firstLine="0"/>
        <w:jc w:val="center"/>
        <w:rPr>
          <w:rFonts w:ascii="宋体" w:hAnsi="宋体" w:eastAsia="宋体" w:cs="宋体"/>
          <w:b/>
          <w:color w:val="auto"/>
          <w:spacing w:val="0"/>
          <w:position w:val="0"/>
          <w:sz w:val="24"/>
          <w:shd w:val="clear" w:fill="auto"/>
        </w:rPr>
      </w:pPr>
    </w:p>
    <w:p w14:paraId="1F48084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2065F77">
      <w:pPr>
        <w:spacing w:before="0" w:after="0" w:line="360" w:lineRule="auto"/>
        <w:ind w:left="0" w:right="0" w:firstLine="0"/>
        <w:jc w:val="center"/>
        <w:rPr>
          <w:rFonts w:ascii="宋体" w:hAnsi="宋体" w:eastAsia="宋体" w:cs="宋体"/>
          <w:b/>
          <w:color w:val="auto"/>
          <w:spacing w:val="0"/>
          <w:position w:val="0"/>
          <w:sz w:val="24"/>
          <w:shd w:val="clear" w:fill="auto"/>
        </w:rPr>
      </w:pPr>
    </w:p>
    <w:p w14:paraId="5D4D090B">
      <w:pPr>
        <w:spacing w:before="0" w:after="0" w:line="360" w:lineRule="auto"/>
        <w:ind w:left="0" w:right="0" w:firstLine="0"/>
        <w:jc w:val="center"/>
        <w:rPr>
          <w:rFonts w:ascii="宋体" w:hAnsi="宋体" w:eastAsia="宋体" w:cs="宋体"/>
          <w:b/>
          <w:color w:val="auto"/>
          <w:spacing w:val="0"/>
          <w:position w:val="0"/>
          <w:sz w:val="24"/>
          <w:shd w:val="clear" w:fill="auto"/>
        </w:rPr>
      </w:pPr>
    </w:p>
    <w:p w14:paraId="1E98276E">
      <w:pPr>
        <w:pStyle w:val="19"/>
      </w:pPr>
    </w:p>
    <w:p w14:paraId="012D0A3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9D6B114">
      <w:pPr>
        <w:spacing w:before="0" w:after="0" w:line="360" w:lineRule="auto"/>
        <w:ind w:left="0" w:right="0" w:firstLine="0"/>
        <w:jc w:val="center"/>
        <w:rPr>
          <w:rFonts w:ascii="宋体" w:hAnsi="宋体" w:eastAsia="宋体" w:cs="宋体"/>
          <w:b/>
          <w:color w:val="auto"/>
          <w:spacing w:val="0"/>
          <w:position w:val="0"/>
          <w:sz w:val="24"/>
          <w:shd w:val="clear" w:fill="auto"/>
        </w:rPr>
      </w:pPr>
    </w:p>
    <w:p w14:paraId="6CC60D4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8CDFAD">
      <w:pPr>
        <w:spacing w:before="0" w:after="0" w:line="360" w:lineRule="auto"/>
        <w:ind w:left="0" w:right="0" w:firstLine="0"/>
        <w:jc w:val="center"/>
        <w:rPr>
          <w:rFonts w:ascii="宋体" w:hAnsi="宋体" w:eastAsia="宋体" w:cs="宋体"/>
          <w:b/>
          <w:color w:val="auto"/>
          <w:spacing w:val="0"/>
          <w:position w:val="0"/>
          <w:sz w:val="24"/>
          <w:shd w:val="clear" w:fill="auto"/>
        </w:rPr>
      </w:pPr>
    </w:p>
    <w:p w14:paraId="1607CA87">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55ED88">
      <w:pPr>
        <w:spacing w:before="0" w:after="0" w:line="360" w:lineRule="auto"/>
        <w:ind w:left="0" w:right="0" w:firstLine="0"/>
        <w:jc w:val="center"/>
        <w:rPr>
          <w:rFonts w:ascii="宋体" w:hAnsi="宋体" w:eastAsia="宋体" w:cs="宋体"/>
          <w:b/>
          <w:color w:val="auto"/>
          <w:spacing w:val="0"/>
          <w:position w:val="0"/>
          <w:sz w:val="24"/>
          <w:shd w:val="clear" w:fill="auto"/>
        </w:rPr>
      </w:pPr>
    </w:p>
    <w:p w14:paraId="3908113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0676782">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AFD9778">
      <w:pPr>
        <w:spacing w:before="0" w:after="0" w:line="380" w:lineRule="auto"/>
        <w:ind w:left="0" w:right="640" w:firstLine="1560"/>
        <w:jc w:val="both"/>
        <w:rPr>
          <w:rFonts w:ascii="宋体" w:hAnsi="宋体" w:eastAsia="宋体" w:cs="宋体"/>
          <w:color w:val="auto"/>
          <w:spacing w:val="0"/>
          <w:position w:val="0"/>
          <w:sz w:val="24"/>
          <w:shd w:val="clear" w:fill="auto"/>
        </w:rPr>
      </w:pPr>
    </w:p>
    <w:p w14:paraId="5A32FFBE">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8EE06F9">
      <w:pPr>
        <w:spacing w:before="0" w:after="0" w:line="360" w:lineRule="auto"/>
        <w:ind w:left="0" w:right="0" w:firstLine="0"/>
        <w:jc w:val="center"/>
        <w:rPr>
          <w:rFonts w:ascii="宋体" w:hAnsi="宋体" w:eastAsia="宋体" w:cs="宋体"/>
          <w:b/>
          <w:color w:val="auto"/>
          <w:spacing w:val="0"/>
          <w:position w:val="0"/>
          <w:sz w:val="24"/>
          <w:shd w:val="clear" w:fill="auto"/>
        </w:rPr>
      </w:pPr>
    </w:p>
    <w:p w14:paraId="0D9EF644">
      <w:pPr>
        <w:pStyle w:val="19"/>
        <w:rPr>
          <w:rFonts w:ascii="宋体" w:hAnsi="宋体" w:eastAsia="宋体" w:cs="宋体"/>
          <w:b/>
          <w:color w:val="auto"/>
          <w:spacing w:val="0"/>
          <w:position w:val="0"/>
          <w:sz w:val="24"/>
          <w:shd w:val="clear" w:fill="auto"/>
        </w:rPr>
      </w:pPr>
    </w:p>
    <w:p w14:paraId="51E81214">
      <w:pPr>
        <w:pStyle w:val="4"/>
        <w:rPr>
          <w:rFonts w:ascii="宋体" w:hAnsi="宋体" w:eastAsia="宋体" w:cs="宋体"/>
          <w:b/>
          <w:color w:val="auto"/>
          <w:spacing w:val="0"/>
          <w:position w:val="0"/>
          <w:sz w:val="24"/>
          <w:shd w:val="clear" w:fill="auto"/>
        </w:rPr>
      </w:pPr>
    </w:p>
    <w:p w14:paraId="4BA3983C">
      <w:pPr>
        <w:rPr>
          <w:rFonts w:ascii="宋体" w:hAnsi="宋体" w:eastAsia="宋体" w:cs="宋体"/>
          <w:b/>
          <w:color w:val="auto"/>
          <w:spacing w:val="0"/>
          <w:position w:val="0"/>
          <w:sz w:val="24"/>
          <w:shd w:val="clear" w:fill="auto"/>
        </w:rPr>
      </w:pPr>
    </w:p>
    <w:p w14:paraId="558AB048">
      <w:pPr>
        <w:pStyle w:val="19"/>
        <w:rPr>
          <w:rFonts w:ascii="宋体" w:hAnsi="宋体" w:eastAsia="宋体" w:cs="宋体"/>
          <w:b/>
          <w:color w:val="auto"/>
          <w:spacing w:val="0"/>
          <w:position w:val="0"/>
          <w:sz w:val="24"/>
          <w:shd w:val="clear" w:fill="auto"/>
        </w:rPr>
      </w:pPr>
    </w:p>
    <w:p w14:paraId="50A2B532">
      <w:pPr>
        <w:pStyle w:val="4"/>
        <w:rPr>
          <w:rFonts w:ascii="宋体" w:hAnsi="宋体" w:eastAsia="宋体" w:cs="宋体"/>
          <w:b/>
          <w:color w:val="auto"/>
          <w:spacing w:val="0"/>
          <w:position w:val="0"/>
          <w:sz w:val="24"/>
          <w:shd w:val="clear" w:fill="auto"/>
        </w:rPr>
      </w:pPr>
    </w:p>
    <w:p w14:paraId="6D7A04B4">
      <w:pPr>
        <w:rPr>
          <w:rFonts w:ascii="宋体" w:hAnsi="宋体" w:eastAsia="宋体" w:cs="宋体"/>
          <w:b/>
          <w:color w:val="auto"/>
          <w:spacing w:val="0"/>
          <w:position w:val="0"/>
          <w:sz w:val="24"/>
          <w:shd w:val="clear" w:fill="auto"/>
        </w:rPr>
      </w:pPr>
    </w:p>
    <w:p w14:paraId="44E17743">
      <w:pPr>
        <w:pStyle w:val="19"/>
        <w:rPr>
          <w:rFonts w:ascii="宋体" w:hAnsi="宋体" w:eastAsia="宋体" w:cs="宋体"/>
          <w:b/>
          <w:color w:val="auto"/>
          <w:spacing w:val="0"/>
          <w:position w:val="0"/>
          <w:sz w:val="24"/>
          <w:shd w:val="clear" w:fill="auto"/>
        </w:rPr>
      </w:pPr>
    </w:p>
    <w:p w14:paraId="301DE68F">
      <w:pPr>
        <w:pStyle w:val="4"/>
        <w:rPr>
          <w:rFonts w:ascii="宋体" w:hAnsi="宋体" w:eastAsia="宋体" w:cs="宋体"/>
          <w:b/>
          <w:color w:val="auto"/>
          <w:spacing w:val="0"/>
          <w:position w:val="0"/>
          <w:sz w:val="24"/>
          <w:shd w:val="clear" w:fill="auto"/>
        </w:rPr>
      </w:pPr>
    </w:p>
    <w:p w14:paraId="1A71C1E2">
      <w:pPr>
        <w:rPr>
          <w:rFonts w:ascii="宋体" w:hAnsi="宋体" w:eastAsia="宋体" w:cs="宋体"/>
          <w:b/>
          <w:color w:val="auto"/>
          <w:spacing w:val="0"/>
          <w:position w:val="0"/>
          <w:sz w:val="24"/>
          <w:shd w:val="clear" w:fill="auto"/>
        </w:rPr>
      </w:pPr>
    </w:p>
    <w:p w14:paraId="397EF053">
      <w:pPr>
        <w:pStyle w:val="19"/>
        <w:rPr>
          <w:rFonts w:ascii="宋体" w:hAnsi="宋体" w:eastAsia="宋体" w:cs="宋体"/>
          <w:b/>
          <w:color w:val="auto"/>
          <w:spacing w:val="0"/>
          <w:position w:val="0"/>
          <w:sz w:val="24"/>
          <w:shd w:val="clear" w:fill="auto"/>
        </w:rPr>
      </w:pPr>
    </w:p>
    <w:p w14:paraId="09749FB3">
      <w:pPr>
        <w:pStyle w:val="4"/>
        <w:rPr>
          <w:rFonts w:ascii="宋体" w:hAnsi="宋体" w:eastAsia="宋体" w:cs="宋体"/>
          <w:b/>
          <w:color w:val="auto"/>
          <w:spacing w:val="0"/>
          <w:position w:val="0"/>
          <w:sz w:val="24"/>
          <w:shd w:val="clear" w:fill="auto"/>
        </w:rPr>
      </w:pPr>
    </w:p>
    <w:p w14:paraId="316D07D1"/>
    <w:p w14:paraId="44A6EB7E">
      <w:pPr>
        <w:spacing w:before="0" w:after="0" w:line="360" w:lineRule="auto"/>
        <w:ind w:left="0" w:right="0" w:firstLine="0"/>
        <w:jc w:val="center"/>
        <w:rPr>
          <w:rFonts w:ascii="宋体" w:hAnsi="宋体" w:eastAsia="宋体" w:cs="宋体"/>
          <w:b/>
          <w:color w:val="auto"/>
          <w:spacing w:val="0"/>
          <w:position w:val="0"/>
          <w:sz w:val="24"/>
          <w:shd w:val="clear" w:fill="auto"/>
        </w:rPr>
      </w:pPr>
    </w:p>
    <w:p w14:paraId="1B3017F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5ED7A35F">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06D8ADC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C4EF5BF">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6297BB5">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ADD5B30">
      <w:pPr>
        <w:rPr>
          <w:rFonts w:hint="eastAsia" w:ascii="宋体" w:hAnsi="宋体" w:eastAsia="宋体" w:cs="宋体"/>
          <w:sz w:val="24"/>
          <w:szCs w:val="24"/>
        </w:rPr>
      </w:pPr>
      <w:r>
        <w:rPr>
          <w:rFonts w:hint="eastAsia" w:ascii="宋体" w:hAnsi="宋体" w:eastAsia="宋体" w:cs="宋体"/>
          <w:sz w:val="24"/>
          <w:szCs w:val="24"/>
        </w:rPr>
        <w:t>……</w:t>
      </w:r>
    </w:p>
    <w:p w14:paraId="2B356721">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98647E0">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7115203">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5E9B101">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67F6BB1">
      <w:pPr>
        <w:spacing w:before="0" w:after="0" w:line="360" w:lineRule="auto"/>
        <w:ind w:left="0" w:right="0" w:firstLine="0"/>
        <w:jc w:val="both"/>
        <w:rPr>
          <w:rFonts w:ascii="宋体" w:hAnsi="宋体" w:eastAsia="宋体" w:cs="宋体"/>
          <w:color w:val="auto"/>
          <w:spacing w:val="0"/>
          <w:position w:val="0"/>
          <w:sz w:val="24"/>
          <w:shd w:val="clear" w:fill="auto"/>
        </w:rPr>
      </w:pPr>
    </w:p>
    <w:p w14:paraId="37596F07">
      <w:pPr>
        <w:rPr>
          <w:rFonts w:hint="eastAsia"/>
        </w:rPr>
      </w:pPr>
    </w:p>
    <w:p w14:paraId="66B0B6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99E06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D119DC5">
      <w:pPr>
        <w:spacing w:before="0" w:after="0" w:line="360" w:lineRule="auto"/>
        <w:ind w:left="0" w:right="0" w:firstLine="0"/>
        <w:jc w:val="both"/>
        <w:rPr>
          <w:rFonts w:ascii="宋体" w:hAnsi="宋体" w:eastAsia="宋体" w:cs="宋体"/>
          <w:color w:val="auto"/>
          <w:spacing w:val="0"/>
          <w:position w:val="0"/>
          <w:sz w:val="24"/>
          <w:shd w:val="clear" w:fill="auto"/>
        </w:rPr>
      </w:pPr>
    </w:p>
    <w:p w14:paraId="7D341E50">
      <w:pPr>
        <w:spacing w:before="0" w:after="0" w:line="360" w:lineRule="auto"/>
        <w:ind w:left="0" w:right="0" w:firstLine="0"/>
        <w:jc w:val="both"/>
        <w:rPr>
          <w:rFonts w:ascii="宋体" w:hAnsi="宋体" w:eastAsia="宋体" w:cs="宋体"/>
          <w:color w:val="auto"/>
          <w:spacing w:val="0"/>
          <w:position w:val="0"/>
          <w:sz w:val="24"/>
          <w:shd w:val="clear" w:fill="auto"/>
        </w:rPr>
      </w:pPr>
    </w:p>
    <w:p w14:paraId="447EC8BF">
      <w:pPr>
        <w:pStyle w:val="19"/>
        <w:rPr>
          <w:rFonts w:ascii="宋体" w:hAnsi="宋体" w:eastAsia="宋体" w:cs="宋体"/>
          <w:color w:val="auto"/>
          <w:spacing w:val="0"/>
          <w:position w:val="0"/>
          <w:sz w:val="24"/>
          <w:shd w:val="clear" w:fill="auto"/>
        </w:rPr>
      </w:pPr>
    </w:p>
    <w:p w14:paraId="7038FAB9">
      <w:pPr>
        <w:pStyle w:val="4"/>
        <w:rPr>
          <w:rFonts w:ascii="宋体" w:hAnsi="宋体" w:eastAsia="宋体" w:cs="宋体"/>
          <w:color w:val="auto"/>
          <w:spacing w:val="0"/>
          <w:position w:val="0"/>
          <w:sz w:val="24"/>
          <w:shd w:val="clear" w:fill="auto"/>
        </w:rPr>
      </w:pPr>
    </w:p>
    <w:p w14:paraId="68D74BC8">
      <w:pPr>
        <w:rPr>
          <w:rFonts w:ascii="宋体" w:hAnsi="宋体" w:eastAsia="宋体" w:cs="宋体"/>
          <w:color w:val="auto"/>
          <w:spacing w:val="0"/>
          <w:position w:val="0"/>
          <w:sz w:val="24"/>
          <w:shd w:val="clear" w:fill="auto"/>
        </w:rPr>
      </w:pPr>
    </w:p>
    <w:p w14:paraId="016E242F">
      <w:pPr>
        <w:pStyle w:val="19"/>
        <w:rPr>
          <w:rFonts w:ascii="宋体" w:hAnsi="宋体" w:eastAsia="宋体" w:cs="宋体"/>
          <w:color w:val="auto"/>
          <w:spacing w:val="0"/>
          <w:position w:val="0"/>
          <w:sz w:val="24"/>
          <w:shd w:val="clear" w:fill="auto"/>
        </w:rPr>
      </w:pPr>
    </w:p>
    <w:p w14:paraId="2CA4D576">
      <w:pPr>
        <w:pStyle w:val="4"/>
        <w:rPr>
          <w:rFonts w:ascii="宋体" w:hAnsi="宋体" w:eastAsia="宋体" w:cs="宋体"/>
          <w:color w:val="auto"/>
          <w:spacing w:val="0"/>
          <w:position w:val="0"/>
          <w:sz w:val="24"/>
          <w:shd w:val="clear" w:fill="auto"/>
        </w:rPr>
      </w:pPr>
    </w:p>
    <w:p w14:paraId="0E18D90F">
      <w:pPr>
        <w:rPr>
          <w:rFonts w:ascii="宋体" w:hAnsi="宋体" w:eastAsia="宋体" w:cs="宋体"/>
          <w:color w:val="auto"/>
          <w:spacing w:val="0"/>
          <w:position w:val="0"/>
          <w:sz w:val="24"/>
          <w:shd w:val="clear" w:fill="auto"/>
        </w:rPr>
      </w:pPr>
    </w:p>
    <w:p w14:paraId="69211A57">
      <w:pPr>
        <w:pStyle w:val="17"/>
        <w:rPr>
          <w:rFonts w:ascii="宋体" w:hAnsi="宋体" w:eastAsia="宋体" w:cs="宋体"/>
          <w:color w:val="auto"/>
          <w:spacing w:val="0"/>
          <w:position w:val="0"/>
          <w:sz w:val="24"/>
          <w:shd w:val="clear" w:fill="auto"/>
        </w:rPr>
      </w:pPr>
    </w:p>
    <w:p w14:paraId="115A318D">
      <w:pPr>
        <w:pStyle w:val="17"/>
        <w:rPr>
          <w:rFonts w:ascii="宋体" w:hAnsi="宋体" w:eastAsia="宋体" w:cs="宋体"/>
          <w:color w:val="auto"/>
          <w:spacing w:val="0"/>
          <w:position w:val="0"/>
          <w:sz w:val="24"/>
          <w:shd w:val="clear" w:fill="auto"/>
        </w:rPr>
      </w:pPr>
    </w:p>
    <w:p w14:paraId="26D8CA77">
      <w:pPr>
        <w:pStyle w:val="17"/>
        <w:rPr>
          <w:rFonts w:ascii="宋体" w:hAnsi="宋体" w:eastAsia="宋体" w:cs="宋体"/>
          <w:color w:val="auto"/>
          <w:spacing w:val="0"/>
          <w:position w:val="0"/>
          <w:sz w:val="24"/>
          <w:shd w:val="clear" w:fill="auto"/>
        </w:rPr>
      </w:pPr>
    </w:p>
    <w:p w14:paraId="36B3B117">
      <w:pPr>
        <w:pStyle w:val="17"/>
        <w:rPr>
          <w:rFonts w:ascii="宋体" w:hAnsi="宋体" w:eastAsia="宋体" w:cs="宋体"/>
          <w:color w:val="auto"/>
          <w:spacing w:val="0"/>
          <w:position w:val="0"/>
          <w:sz w:val="24"/>
          <w:shd w:val="clear" w:fill="auto"/>
        </w:rPr>
      </w:pPr>
    </w:p>
    <w:p w14:paraId="304B4735">
      <w:pPr>
        <w:pStyle w:val="17"/>
        <w:rPr>
          <w:rFonts w:ascii="宋体" w:hAnsi="宋体" w:eastAsia="宋体" w:cs="宋体"/>
          <w:color w:val="auto"/>
          <w:spacing w:val="0"/>
          <w:position w:val="0"/>
          <w:sz w:val="24"/>
          <w:shd w:val="clear" w:fill="auto"/>
        </w:rPr>
      </w:pPr>
    </w:p>
    <w:p w14:paraId="3307CA0B">
      <w:pPr>
        <w:spacing w:before="0" w:after="0" w:line="360" w:lineRule="auto"/>
        <w:ind w:right="0"/>
        <w:jc w:val="both"/>
        <w:rPr>
          <w:rFonts w:ascii="宋体" w:hAnsi="宋体" w:eastAsia="宋体" w:cs="宋体"/>
          <w:color w:val="auto"/>
          <w:spacing w:val="0"/>
          <w:position w:val="0"/>
          <w:sz w:val="24"/>
          <w:shd w:val="clear" w:fill="auto"/>
        </w:rPr>
      </w:pPr>
    </w:p>
    <w:p w14:paraId="4913847C">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564264D">
      <w:pPr>
        <w:spacing w:before="0" w:after="0" w:line="240" w:lineRule="auto"/>
        <w:ind w:left="0" w:right="0" w:firstLine="240"/>
        <w:jc w:val="left"/>
        <w:rPr>
          <w:rFonts w:ascii="宋体" w:hAnsi="宋体" w:eastAsia="宋体" w:cs="宋体"/>
          <w:color w:val="auto"/>
          <w:spacing w:val="0"/>
          <w:position w:val="0"/>
          <w:sz w:val="24"/>
          <w:shd w:val="clear" w:fill="auto"/>
        </w:rPr>
      </w:pPr>
    </w:p>
    <w:p w14:paraId="6F0CFED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00DF8B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19207F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35ECAF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07B8E5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22D91B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81B8C2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DAC332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5AF3A5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44EBF1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226A30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23B398">
      <w:pPr>
        <w:spacing w:before="0" w:after="0" w:line="240" w:lineRule="auto"/>
        <w:ind w:left="0" w:right="0" w:firstLine="0"/>
        <w:jc w:val="left"/>
        <w:rPr>
          <w:rFonts w:ascii="宋体" w:hAnsi="宋体" w:eastAsia="宋体" w:cs="宋体"/>
          <w:color w:val="auto"/>
          <w:spacing w:val="0"/>
          <w:position w:val="0"/>
          <w:sz w:val="24"/>
          <w:shd w:val="clear" w:fill="auto"/>
        </w:rPr>
      </w:pPr>
    </w:p>
    <w:p w14:paraId="4D074DF3">
      <w:pPr>
        <w:pStyle w:val="19"/>
        <w:rPr>
          <w:rFonts w:ascii="宋体" w:hAnsi="宋体" w:eastAsia="宋体" w:cs="宋体"/>
          <w:color w:val="auto"/>
          <w:spacing w:val="0"/>
          <w:position w:val="0"/>
          <w:sz w:val="24"/>
          <w:shd w:val="clear" w:fill="auto"/>
        </w:rPr>
      </w:pPr>
    </w:p>
    <w:p w14:paraId="7D906426">
      <w:pPr>
        <w:pStyle w:val="4"/>
        <w:rPr>
          <w:rFonts w:ascii="宋体" w:hAnsi="宋体" w:eastAsia="宋体" w:cs="宋体"/>
          <w:color w:val="auto"/>
          <w:spacing w:val="0"/>
          <w:position w:val="0"/>
          <w:sz w:val="24"/>
          <w:shd w:val="clear" w:fill="auto"/>
        </w:rPr>
      </w:pPr>
    </w:p>
    <w:p w14:paraId="1E6E20E0">
      <w:pPr>
        <w:rPr>
          <w:rFonts w:ascii="宋体" w:hAnsi="宋体" w:eastAsia="宋体" w:cs="宋体"/>
          <w:color w:val="auto"/>
          <w:spacing w:val="0"/>
          <w:position w:val="0"/>
          <w:sz w:val="24"/>
          <w:shd w:val="clear" w:fill="auto"/>
        </w:rPr>
      </w:pPr>
    </w:p>
    <w:p w14:paraId="2126E132">
      <w:pPr>
        <w:pStyle w:val="19"/>
        <w:rPr>
          <w:rFonts w:ascii="宋体" w:hAnsi="宋体" w:eastAsia="宋体" w:cs="宋体"/>
          <w:color w:val="auto"/>
          <w:spacing w:val="0"/>
          <w:position w:val="0"/>
          <w:sz w:val="24"/>
          <w:shd w:val="clear" w:fill="auto"/>
        </w:rPr>
      </w:pPr>
    </w:p>
    <w:p w14:paraId="55C76432">
      <w:pPr>
        <w:pStyle w:val="4"/>
        <w:rPr>
          <w:rFonts w:ascii="宋体" w:hAnsi="宋体" w:eastAsia="宋体" w:cs="宋体"/>
          <w:color w:val="auto"/>
          <w:spacing w:val="0"/>
          <w:position w:val="0"/>
          <w:sz w:val="24"/>
          <w:shd w:val="clear" w:fill="auto"/>
        </w:rPr>
      </w:pPr>
    </w:p>
    <w:p w14:paraId="32843BF3">
      <w:pPr>
        <w:rPr>
          <w:rFonts w:ascii="宋体" w:hAnsi="宋体" w:eastAsia="宋体" w:cs="宋体"/>
          <w:color w:val="auto"/>
          <w:spacing w:val="0"/>
          <w:position w:val="0"/>
          <w:sz w:val="24"/>
          <w:shd w:val="clear" w:fill="auto"/>
        </w:rPr>
      </w:pPr>
    </w:p>
    <w:p w14:paraId="2CA93B34">
      <w:pPr>
        <w:pStyle w:val="19"/>
        <w:rPr>
          <w:rFonts w:ascii="宋体" w:hAnsi="宋体" w:eastAsia="宋体" w:cs="宋体"/>
          <w:color w:val="auto"/>
          <w:spacing w:val="0"/>
          <w:position w:val="0"/>
          <w:sz w:val="24"/>
          <w:shd w:val="clear" w:fill="auto"/>
        </w:rPr>
      </w:pPr>
    </w:p>
    <w:p w14:paraId="44AA1079">
      <w:pPr>
        <w:pStyle w:val="4"/>
        <w:rPr>
          <w:rFonts w:ascii="宋体" w:hAnsi="宋体" w:eastAsia="宋体" w:cs="宋体"/>
          <w:color w:val="auto"/>
          <w:spacing w:val="0"/>
          <w:position w:val="0"/>
          <w:sz w:val="24"/>
          <w:shd w:val="clear" w:fill="auto"/>
        </w:rPr>
      </w:pPr>
    </w:p>
    <w:p w14:paraId="0BE98E20">
      <w:pPr>
        <w:rPr>
          <w:rFonts w:ascii="宋体" w:hAnsi="宋体" w:eastAsia="宋体" w:cs="宋体"/>
          <w:color w:val="auto"/>
          <w:spacing w:val="0"/>
          <w:position w:val="0"/>
          <w:sz w:val="24"/>
          <w:shd w:val="clear" w:fill="auto"/>
        </w:rPr>
      </w:pPr>
    </w:p>
    <w:p w14:paraId="4ACFA8C5">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5D3AF95A">
      <w:pPr>
        <w:pStyle w:val="17"/>
        <w:rPr>
          <w:rFonts w:hint="eastAsia" w:ascii="宋体" w:hAnsi="宋体" w:eastAsia="宋体" w:cs="宋体"/>
          <w:color w:val="auto"/>
          <w:spacing w:val="0"/>
          <w:position w:val="0"/>
          <w:sz w:val="24"/>
          <w:shd w:val="clear" w:fill="auto"/>
          <w:lang w:eastAsia="zh-CN"/>
        </w:rPr>
      </w:pPr>
    </w:p>
    <w:p w14:paraId="6C3B1C25">
      <w:pPr>
        <w:pStyle w:val="17"/>
        <w:rPr>
          <w:rFonts w:hint="eastAsia" w:ascii="宋体" w:hAnsi="宋体" w:eastAsia="宋体" w:cs="宋体"/>
          <w:color w:val="auto"/>
          <w:spacing w:val="0"/>
          <w:position w:val="0"/>
          <w:sz w:val="24"/>
          <w:shd w:val="clear" w:fill="auto"/>
          <w:lang w:eastAsia="zh-CN"/>
        </w:rPr>
      </w:pPr>
    </w:p>
    <w:p w14:paraId="317FF9C4">
      <w:pPr>
        <w:pStyle w:val="17"/>
        <w:rPr>
          <w:rFonts w:hint="eastAsia" w:ascii="宋体" w:hAnsi="宋体" w:eastAsia="宋体" w:cs="宋体"/>
          <w:color w:val="auto"/>
          <w:spacing w:val="0"/>
          <w:position w:val="0"/>
          <w:sz w:val="24"/>
          <w:shd w:val="clear" w:fill="auto"/>
          <w:lang w:eastAsia="zh-CN"/>
        </w:rPr>
      </w:pPr>
    </w:p>
    <w:p w14:paraId="02D23309">
      <w:pPr>
        <w:pStyle w:val="19"/>
        <w:rPr>
          <w:rFonts w:ascii="宋体" w:hAnsi="宋体" w:eastAsia="宋体" w:cs="宋体"/>
          <w:color w:val="auto"/>
          <w:spacing w:val="0"/>
          <w:position w:val="0"/>
          <w:sz w:val="24"/>
          <w:shd w:val="clear" w:fill="auto"/>
        </w:rPr>
      </w:pPr>
    </w:p>
    <w:p w14:paraId="5FEB8A7F">
      <w:pPr>
        <w:pStyle w:val="4"/>
        <w:rPr>
          <w:rFonts w:ascii="宋体" w:hAnsi="宋体" w:eastAsia="宋体" w:cs="宋体"/>
          <w:color w:val="auto"/>
          <w:spacing w:val="0"/>
          <w:position w:val="0"/>
          <w:sz w:val="24"/>
          <w:shd w:val="clear" w:fill="auto"/>
        </w:rPr>
      </w:pPr>
    </w:p>
    <w:p w14:paraId="72C99065">
      <w:pPr>
        <w:rPr>
          <w:rFonts w:ascii="宋体" w:hAnsi="宋体" w:eastAsia="宋体" w:cs="宋体"/>
          <w:color w:val="auto"/>
          <w:spacing w:val="0"/>
          <w:position w:val="0"/>
          <w:sz w:val="24"/>
          <w:shd w:val="clear" w:fill="auto"/>
        </w:rPr>
      </w:pPr>
    </w:p>
    <w:p w14:paraId="76536765">
      <w:pPr>
        <w:pStyle w:val="19"/>
      </w:pPr>
    </w:p>
    <w:p w14:paraId="018070D8">
      <w:pPr>
        <w:spacing w:before="0" w:after="0" w:line="240" w:lineRule="auto"/>
        <w:ind w:left="0" w:right="0" w:firstLine="240"/>
        <w:jc w:val="left"/>
        <w:rPr>
          <w:rFonts w:ascii="宋体" w:hAnsi="宋体" w:eastAsia="宋体" w:cs="宋体"/>
          <w:color w:val="auto"/>
          <w:spacing w:val="0"/>
          <w:position w:val="0"/>
          <w:sz w:val="24"/>
          <w:shd w:val="clear" w:fill="auto"/>
        </w:rPr>
      </w:pPr>
    </w:p>
    <w:p w14:paraId="1601A18C">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6BC8567">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6C70B794">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5AD51583">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C5B2A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055DBBF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722A3CF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120921A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236E79A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CBC17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083E2F6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1122856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5A64B88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793B8D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35B0361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EC3C3E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5E8D84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52A474C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68A5A3E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2CA88F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49F1E22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8B984C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43F407C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5BA924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AB52580">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7E7A1E39">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53E5029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131367C">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957EFE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CCFF99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319E11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9AA085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0828CD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BA464BB">
      <w:pPr>
        <w:pStyle w:val="19"/>
        <w:rPr>
          <w:rFonts w:hint="eastAsia" w:ascii="宋体" w:hAnsi="宋体" w:eastAsia="宋体" w:cs="宋体"/>
          <w:b/>
          <w:color w:val="auto"/>
          <w:spacing w:val="0"/>
          <w:position w:val="0"/>
          <w:sz w:val="21"/>
          <w:szCs w:val="21"/>
          <w:shd w:val="clear" w:fill="auto"/>
        </w:rPr>
      </w:pPr>
    </w:p>
    <w:p w14:paraId="713D7CF9">
      <w:pPr>
        <w:pStyle w:val="4"/>
        <w:rPr>
          <w:rFonts w:hint="eastAsia" w:ascii="宋体" w:hAnsi="宋体" w:eastAsia="宋体" w:cs="宋体"/>
          <w:b/>
          <w:color w:val="auto"/>
          <w:spacing w:val="0"/>
          <w:position w:val="0"/>
          <w:sz w:val="21"/>
          <w:szCs w:val="21"/>
          <w:shd w:val="clear" w:fill="auto"/>
        </w:rPr>
      </w:pPr>
    </w:p>
    <w:p w14:paraId="0D747354">
      <w:pPr>
        <w:rPr>
          <w:rFonts w:hint="eastAsia" w:ascii="宋体" w:hAnsi="宋体" w:eastAsia="宋体" w:cs="宋体"/>
          <w:b/>
          <w:color w:val="auto"/>
          <w:spacing w:val="0"/>
          <w:position w:val="0"/>
          <w:sz w:val="21"/>
          <w:szCs w:val="21"/>
          <w:shd w:val="clear" w:fill="auto"/>
        </w:rPr>
      </w:pPr>
    </w:p>
    <w:p w14:paraId="40B77902">
      <w:pPr>
        <w:pStyle w:val="19"/>
        <w:rPr>
          <w:rFonts w:hint="eastAsia" w:ascii="宋体" w:hAnsi="宋体" w:eastAsia="宋体" w:cs="宋体"/>
          <w:b/>
          <w:color w:val="auto"/>
          <w:spacing w:val="0"/>
          <w:position w:val="0"/>
          <w:sz w:val="21"/>
          <w:szCs w:val="21"/>
          <w:shd w:val="clear" w:fill="auto"/>
        </w:rPr>
      </w:pPr>
    </w:p>
    <w:p w14:paraId="05D2DB89">
      <w:pPr>
        <w:pStyle w:val="4"/>
        <w:rPr>
          <w:rFonts w:hint="eastAsia" w:ascii="宋体" w:hAnsi="宋体" w:eastAsia="宋体" w:cs="宋体"/>
          <w:b/>
          <w:color w:val="auto"/>
          <w:spacing w:val="0"/>
          <w:position w:val="0"/>
          <w:sz w:val="21"/>
          <w:szCs w:val="21"/>
          <w:shd w:val="clear" w:fill="auto"/>
        </w:rPr>
      </w:pPr>
    </w:p>
    <w:p w14:paraId="64692254">
      <w:pPr>
        <w:rPr>
          <w:rFonts w:hint="eastAsia" w:ascii="宋体" w:hAnsi="宋体" w:eastAsia="宋体" w:cs="宋体"/>
          <w:b/>
          <w:color w:val="auto"/>
          <w:spacing w:val="0"/>
          <w:position w:val="0"/>
          <w:sz w:val="21"/>
          <w:szCs w:val="21"/>
          <w:shd w:val="clear" w:fill="auto"/>
        </w:rPr>
      </w:pPr>
    </w:p>
    <w:p w14:paraId="00375829">
      <w:pPr>
        <w:pStyle w:val="19"/>
        <w:rPr>
          <w:rFonts w:hint="eastAsia" w:ascii="宋体" w:hAnsi="宋体" w:eastAsia="宋体" w:cs="宋体"/>
          <w:b/>
          <w:color w:val="auto"/>
          <w:spacing w:val="0"/>
          <w:position w:val="0"/>
          <w:sz w:val="21"/>
          <w:szCs w:val="21"/>
          <w:shd w:val="clear" w:fill="auto"/>
        </w:rPr>
      </w:pPr>
    </w:p>
    <w:p w14:paraId="13005756">
      <w:pPr>
        <w:pStyle w:val="4"/>
        <w:rPr>
          <w:rFonts w:hint="eastAsia" w:ascii="宋体" w:hAnsi="宋体" w:eastAsia="宋体" w:cs="宋体"/>
          <w:sz w:val="21"/>
          <w:szCs w:val="21"/>
        </w:rPr>
      </w:pPr>
    </w:p>
    <w:p w14:paraId="5D3218E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F630DA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D40447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B2305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296F349">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54FE07D">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8B1959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02C72D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9B47AD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EA48BC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9805EF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135FCE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855F74E">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A5787C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E6C7B6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745FBF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761AAA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4C1520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1B7E967">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8A3F843">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11089D4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3536D0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295E656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409939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271B112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7876F8E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D9154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3953C58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48DAC6">
      <w:pPr>
        <w:pStyle w:val="19"/>
        <w:rPr>
          <w:rFonts w:hint="eastAsia" w:ascii="宋体" w:hAnsi="宋体" w:eastAsia="宋体" w:cs="宋体"/>
          <w:b/>
          <w:color w:val="auto"/>
          <w:spacing w:val="0"/>
          <w:position w:val="0"/>
          <w:sz w:val="21"/>
          <w:szCs w:val="21"/>
          <w:shd w:val="clear" w:fill="auto"/>
        </w:rPr>
      </w:pPr>
    </w:p>
    <w:p w14:paraId="33DD00EE">
      <w:pPr>
        <w:pStyle w:val="4"/>
        <w:rPr>
          <w:rFonts w:ascii="宋体" w:hAnsi="宋体" w:eastAsia="宋体" w:cs="宋体"/>
          <w:b/>
          <w:color w:val="auto"/>
          <w:spacing w:val="0"/>
          <w:position w:val="0"/>
          <w:sz w:val="28"/>
          <w:shd w:val="clear" w:fill="auto"/>
        </w:rPr>
      </w:pPr>
    </w:p>
    <w:p w14:paraId="2966CE9A">
      <w:pPr>
        <w:rPr>
          <w:rFonts w:ascii="宋体" w:hAnsi="宋体" w:eastAsia="宋体" w:cs="宋体"/>
          <w:b/>
          <w:color w:val="auto"/>
          <w:spacing w:val="0"/>
          <w:position w:val="0"/>
          <w:sz w:val="28"/>
          <w:shd w:val="clear" w:fill="auto"/>
        </w:rPr>
      </w:pPr>
    </w:p>
    <w:p w14:paraId="11CEA989">
      <w:pPr>
        <w:pStyle w:val="19"/>
        <w:rPr>
          <w:rFonts w:ascii="宋体" w:hAnsi="宋体" w:eastAsia="宋体" w:cs="宋体"/>
          <w:b/>
          <w:color w:val="auto"/>
          <w:spacing w:val="0"/>
          <w:position w:val="0"/>
          <w:sz w:val="28"/>
          <w:shd w:val="clear" w:fill="auto"/>
        </w:rPr>
      </w:pPr>
    </w:p>
    <w:p w14:paraId="452970E2">
      <w:pPr>
        <w:pStyle w:val="4"/>
        <w:rPr>
          <w:rFonts w:ascii="宋体" w:hAnsi="宋体" w:eastAsia="宋体" w:cs="宋体"/>
          <w:b/>
          <w:color w:val="auto"/>
          <w:spacing w:val="0"/>
          <w:position w:val="0"/>
          <w:sz w:val="28"/>
          <w:shd w:val="clear" w:fill="auto"/>
        </w:rPr>
      </w:pPr>
    </w:p>
    <w:p w14:paraId="5019161D">
      <w:pPr>
        <w:rPr>
          <w:rFonts w:ascii="宋体" w:hAnsi="宋体" w:eastAsia="宋体" w:cs="宋体"/>
          <w:b/>
          <w:color w:val="auto"/>
          <w:spacing w:val="0"/>
          <w:position w:val="0"/>
          <w:sz w:val="28"/>
          <w:shd w:val="clear" w:fill="auto"/>
        </w:rPr>
      </w:pPr>
    </w:p>
    <w:p w14:paraId="1F291A2E">
      <w:pPr>
        <w:pStyle w:val="19"/>
        <w:rPr>
          <w:rFonts w:ascii="宋体" w:hAnsi="宋体" w:eastAsia="宋体" w:cs="宋体"/>
          <w:b/>
          <w:color w:val="auto"/>
          <w:spacing w:val="0"/>
          <w:position w:val="0"/>
          <w:sz w:val="28"/>
          <w:shd w:val="clear" w:fill="auto"/>
        </w:rPr>
      </w:pPr>
    </w:p>
    <w:p w14:paraId="6D11F2BD">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03438375">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0018292A">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1500E001">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12F7C51C">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0F0D6C9C">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31D725D8">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2EC4319D">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7882F733">
      <w:pPr>
        <w:numPr>
          <w:ilvl w:val="0"/>
          <w:numId w:val="0"/>
        </w:numPr>
        <w:spacing w:before="0" w:after="0" w:line="360" w:lineRule="auto"/>
        <w:ind w:right="0" w:rightChars="0" w:firstLine="1400" w:firstLineChars="500"/>
        <w:jc w:val="both"/>
        <w:rPr>
          <w:rFonts w:ascii="宋体" w:hAnsi="宋体" w:eastAsia="宋体" w:cs="宋体"/>
          <w:color w:val="auto"/>
          <w:spacing w:val="0"/>
          <w:position w:val="0"/>
          <w:sz w:val="28"/>
          <w:shd w:val="clear" w:fill="auto"/>
        </w:rPr>
      </w:pPr>
    </w:p>
    <w:p w14:paraId="0822E7D5">
      <w:pPr>
        <w:numPr>
          <w:ilvl w:val="0"/>
          <w:numId w:val="0"/>
        </w:numPr>
        <w:spacing w:before="0" w:after="0" w:line="360" w:lineRule="auto"/>
        <w:ind w:right="0" w:rightChars="0" w:firstLine="1400" w:firstLineChars="500"/>
        <w:jc w:val="both"/>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2F740776">
      <w:pPr>
        <w:spacing w:before="0" w:after="0" w:line="240" w:lineRule="auto"/>
        <w:ind w:left="0" w:right="0" w:firstLine="0"/>
        <w:jc w:val="both"/>
        <w:rPr>
          <w:rFonts w:ascii="黑体" w:hAnsi="黑体" w:eastAsia="黑体" w:cs="黑体"/>
          <w:color w:val="auto"/>
          <w:spacing w:val="0"/>
          <w:position w:val="0"/>
          <w:sz w:val="32"/>
          <w:shd w:val="clear" w:fill="auto"/>
        </w:rPr>
      </w:pPr>
    </w:p>
    <w:p w14:paraId="240C1E2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B89B6D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AC68BC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0F41C8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FA361F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56242F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6CCDE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8EA94A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5DCDAAB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64256E5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2CFD0A5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10A3382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5E378F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DA058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69C73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C2464B9">
      <w:pPr>
        <w:widowControl w:val="0"/>
        <w:spacing w:before="0" w:after="0" w:line="460" w:lineRule="auto"/>
        <w:ind w:left="0" w:right="0" w:firstLine="2560" w:firstLineChars="800"/>
        <w:jc w:val="both"/>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2DEA69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7E83753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22908BD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0A3F27B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4849CF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66311B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2047386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E250AC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4EE83E6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65FAF14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1DC276C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5B22C3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3A85FC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71FE4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451A4E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95E6D4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67068218">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7068185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63FD44F8">
      <w:pPr>
        <w:widowControl w:val="0"/>
        <w:numPr>
          <w:ilvl w:val="0"/>
          <w:numId w:val="31"/>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6BF34E7E">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5272AAC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3E6227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AA05F4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09482D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0E981C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0285C7BF">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6CC91D4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41A58652">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E563CF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0BDB65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B29C8F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03F7075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36456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42BB9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15F11DD">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58D398B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7E09A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86C7D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D8EBB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268B5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13711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CB668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2B8C1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969EE3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66FFD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86DD4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A095E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34F97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04DD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EAC96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28C93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1E50F9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D4AB1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D17FF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D926C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BF8C9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46159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4FD57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1BF73">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1F7986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91D7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0E881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2705E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4AB3D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0DACB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00607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864B41">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569ED1C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79733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ECFD357">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75A9E27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CB3CB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6EE0DB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6104D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5A84E41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2AA613D">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8A9434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59B3D17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108A36A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5E07C1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6E12BD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26BEF2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3427A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545CE9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2A06343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1A06CAE9">
      <w:pPr>
        <w:numPr>
          <w:ilvl w:val="0"/>
          <w:numId w:val="32"/>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11D96BC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3367111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2B055A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62C37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E3CE696">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DC002BB">
      <w:pPr>
        <w:numPr>
          <w:ilvl w:val="0"/>
          <w:numId w:val="33"/>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1AD4B94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71C876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36F68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EB4E3B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CACB3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04CBF2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636732E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098C0F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496FDE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355EE4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31782BD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5F45AA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7E0534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695648B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161CAE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676358A9">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7598BB3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3BAB4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667EB44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9E909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8116C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D2C5A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0DE0B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4E2504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3125128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C2F47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6C5218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7D98127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E31060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F85DA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BB00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CE27E4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4EE2D6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342EE9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2FC804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83FF67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8DA83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6133E39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4B92DD8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12B05EE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7FCAED5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346DFB3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054F59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F3A2B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7D40475F">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548FC47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9A731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3F4DAE8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B2F8A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4BB53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1D420E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25C7C3E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3D55F4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5C4C172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926C19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439160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7C6600F1">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0F7A0AB1">
      <w:pPr>
        <w:spacing w:before="0" w:after="0" w:line="500" w:lineRule="auto"/>
        <w:ind w:left="0" w:right="0" w:firstLine="0"/>
        <w:jc w:val="both"/>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B1094F-1FE4-40EB-99F8-C82428C8E92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4240B79-7EC6-4554-AB2F-63752219621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ACE8BDBD-7CB9-456E-85BF-DA5FFAE538A3}"/>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Noto Sans Mono CJK HK">
    <w:altName w:val="Segoe Print"/>
    <w:panose1 w:val="00000000000000000000"/>
    <w:charset w:val="00"/>
    <w:family w:val="swiss"/>
    <w:pitch w:val="default"/>
    <w:sig w:usb0="00000000" w:usb1="00000000" w:usb2="00000000" w:usb3="00000000" w:csb0="00000000" w:csb1="00000000"/>
  </w:font>
  <w:font w:name="Arial Black">
    <w:panose1 w:val="020B0A04020102020204"/>
    <w:charset w:val="00"/>
    <w:family w:val="auto"/>
    <w:pitch w:val="default"/>
    <w:sig w:usb0="00000287" w:usb1="00000000" w:usb2="00000000" w:usb3="00000000" w:csb0="2000009F" w:csb1="DFD70000"/>
    <w:embedRegular r:id="rId4" w:fontKey="{47AE7526-F756-4C43-BE60-808D116DA90D}"/>
  </w:font>
  <w:font w:name="微软简标宋">
    <w:altName w:val="宋体"/>
    <w:panose1 w:val="00000000000000000000"/>
    <w:charset w:val="00"/>
    <w:family w:val="auto"/>
    <w:pitch w:val="default"/>
    <w:sig w:usb0="00000000" w:usb1="00000000" w:usb2="00000000" w:usb3="00000000" w:csb0="00000000" w:csb1="00000000"/>
    <w:embedRegular r:id="rId5" w:fontKey="{70D82643-73D0-472D-90CE-23C900EE7282}"/>
  </w:font>
  <w:font w:name="方正小标宋简体">
    <w:altName w:val="仿宋_GB2312"/>
    <w:panose1 w:val="02010601030101010101"/>
    <w:charset w:val="86"/>
    <w:family w:val="auto"/>
    <w:pitch w:val="default"/>
    <w:sig w:usb0="00000000" w:usb1="00000000" w:usb2="00000000" w:usb3="00000000" w:csb0="00040000" w:csb1="00000000"/>
    <w:embedRegular r:id="rId6" w:fontKey="{915C8DF8-94E7-4532-AB6F-C92ECD6031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BF04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D7493D">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5D7493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A67F2FC7"/>
    <w:multiLevelType w:val="singleLevel"/>
    <w:tmpl w:val="A67F2FC7"/>
    <w:lvl w:ilvl="0" w:tentative="0">
      <w:start w:val="1"/>
      <w:numFmt w:val="decimal"/>
      <w:lvlText w:val="%1."/>
      <w:lvlJc w:val="left"/>
      <w:pPr>
        <w:tabs>
          <w:tab w:val="left" w:pos="312"/>
        </w:tabs>
      </w:pPr>
    </w:lvl>
  </w:abstractNum>
  <w:abstractNum w:abstractNumId="4">
    <w:nsid w:val="B0F1ACD9"/>
    <w:multiLevelType w:val="singleLevel"/>
    <w:tmpl w:val="B0F1ACD9"/>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4C3534"/>
    <w:multiLevelType w:val="singleLevel"/>
    <w:tmpl w:val="E94C3534"/>
    <w:lvl w:ilvl="0" w:tentative="0">
      <w:start w:val="1"/>
      <w:numFmt w:val="decimal"/>
      <w:lvlText w:val="%1."/>
      <w:lvlJc w:val="left"/>
      <w:pPr>
        <w:tabs>
          <w:tab w:val="left" w:pos="312"/>
        </w:tabs>
      </w:pPr>
    </w:lvl>
  </w:abstractNum>
  <w:abstractNum w:abstractNumId="12">
    <w:nsid w:val="F2587BE7"/>
    <w:multiLevelType w:val="singleLevel"/>
    <w:tmpl w:val="F2587BE7"/>
    <w:lvl w:ilvl="0" w:tentative="0">
      <w:start w:val="1"/>
      <w:numFmt w:val="decimal"/>
      <w:suff w:val="nothing"/>
      <w:lvlText w:val="%1、"/>
      <w:lvlJc w:val="left"/>
    </w:lvl>
  </w:abstractNum>
  <w:abstractNum w:abstractNumId="13">
    <w:nsid w:val="F4B5D9F5"/>
    <w:multiLevelType w:val="singleLevel"/>
    <w:tmpl w:val="F4B5D9F5"/>
    <w:lvl w:ilvl="0" w:tentative="0">
      <w:start w:val="1"/>
      <w:numFmt w:val="bullet"/>
      <w:lvlText w:val="•"/>
      <w:lvlJc w:val="left"/>
    </w:lvl>
  </w:abstractNum>
  <w:abstractNum w:abstractNumId="14">
    <w:nsid w:val="0053208E"/>
    <w:multiLevelType w:val="singleLevel"/>
    <w:tmpl w:val="0053208E"/>
    <w:lvl w:ilvl="0" w:tentative="0">
      <w:start w:val="1"/>
      <w:numFmt w:val="bullet"/>
      <w:lvlText w:val="•"/>
      <w:lvlJc w:val="left"/>
    </w:lvl>
  </w:abstractNum>
  <w:abstractNum w:abstractNumId="15">
    <w:nsid w:val="0248C179"/>
    <w:multiLevelType w:val="singleLevel"/>
    <w:tmpl w:val="0248C179"/>
    <w:lvl w:ilvl="0" w:tentative="0">
      <w:start w:val="1"/>
      <w:numFmt w:val="bullet"/>
      <w:lvlText w:val="•"/>
      <w:lvlJc w:val="left"/>
    </w:lvl>
  </w:abstractNum>
  <w:abstractNum w:abstractNumId="16">
    <w:nsid w:val="03D62ECE"/>
    <w:multiLevelType w:val="singleLevel"/>
    <w:tmpl w:val="03D62ECE"/>
    <w:lvl w:ilvl="0" w:tentative="0">
      <w:start w:val="1"/>
      <w:numFmt w:val="bullet"/>
      <w:lvlText w:val="•"/>
      <w:lvlJc w:val="left"/>
    </w:lvl>
  </w:abstractNum>
  <w:abstractNum w:abstractNumId="17">
    <w:nsid w:val="0E640482"/>
    <w:multiLevelType w:val="singleLevel"/>
    <w:tmpl w:val="0E640482"/>
    <w:lvl w:ilvl="0" w:tentative="0">
      <w:start w:val="1"/>
      <w:numFmt w:val="bullet"/>
      <w:lvlText w:val="•"/>
      <w:lvlJc w:val="left"/>
    </w:lvl>
  </w:abstractNum>
  <w:abstractNum w:abstractNumId="18">
    <w:nsid w:val="1B861F8C"/>
    <w:multiLevelType w:val="multilevel"/>
    <w:tmpl w:val="1B861F8C"/>
    <w:lvl w:ilvl="0" w:tentative="0">
      <w:start w:val="1"/>
      <w:numFmt w:val="bullet"/>
      <w:pStyle w:val="22"/>
      <w:lvlText w:val=""/>
      <w:lvlJc w:val="left"/>
      <w:pPr>
        <w:ind w:left="620" w:hanging="420"/>
      </w:pPr>
      <w:rPr>
        <w:rFonts w:hint="default" w:ascii="Wingdings" w:hAnsi="Wingdings"/>
        <w:sz w:val="24"/>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9">
    <w:nsid w:val="2470EC97"/>
    <w:multiLevelType w:val="singleLevel"/>
    <w:tmpl w:val="2470EC97"/>
    <w:lvl w:ilvl="0" w:tentative="0">
      <w:start w:val="1"/>
      <w:numFmt w:val="bullet"/>
      <w:lvlText w:val="•"/>
      <w:lvlJc w:val="left"/>
    </w:lvl>
  </w:abstractNum>
  <w:abstractNum w:abstractNumId="20">
    <w:nsid w:val="25B654F3"/>
    <w:multiLevelType w:val="singleLevel"/>
    <w:tmpl w:val="25B654F3"/>
    <w:lvl w:ilvl="0" w:tentative="0">
      <w:start w:val="1"/>
      <w:numFmt w:val="bullet"/>
      <w:lvlText w:val="•"/>
      <w:lvlJc w:val="left"/>
    </w:lvl>
  </w:abstractNum>
  <w:abstractNum w:abstractNumId="21">
    <w:nsid w:val="2A8F537B"/>
    <w:multiLevelType w:val="singleLevel"/>
    <w:tmpl w:val="2A8F537B"/>
    <w:lvl w:ilvl="0" w:tentative="0">
      <w:start w:val="1"/>
      <w:numFmt w:val="bullet"/>
      <w:lvlText w:val="•"/>
      <w:lvlJc w:val="left"/>
    </w:lvl>
  </w:abstractNum>
  <w:abstractNum w:abstractNumId="22">
    <w:nsid w:val="39A0D9AC"/>
    <w:multiLevelType w:val="singleLevel"/>
    <w:tmpl w:val="39A0D9AC"/>
    <w:lvl w:ilvl="0" w:tentative="0">
      <w:start w:val="1"/>
      <w:numFmt w:val="bullet"/>
      <w:lvlText w:val="•"/>
      <w:lvlJc w:val="left"/>
    </w:lvl>
  </w:abstractNum>
  <w:abstractNum w:abstractNumId="23">
    <w:nsid w:val="438E150E"/>
    <w:multiLevelType w:val="singleLevel"/>
    <w:tmpl w:val="438E150E"/>
    <w:lvl w:ilvl="0" w:tentative="0">
      <w:start w:val="1"/>
      <w:numFmt w:val="decimal"/>
      <w:lvlText w:val="%1."/>
      <w:lvlJc w:val="left"/>
      <w:pPr>
        <w:tabs>
          <w:tab w:val="left" w:pos="312"/>
        </w:tabs>
      </w:pPr>
    </w:lvl>
  </w:abstractNum>
  <w:abstractNum w:abstractNumId="24">
    <w:nsid w:val="46A08BB8"/>
    <w:multiLevelType w:val="singleLevel"/>
    <w:tmpl w:val="46A08BB8"/>
    <w:lvl w:ilvl="0" w:tentative="0">
      <w:start w:val="1"/>
      <w:numFmt w:val="bullet"/>
      <w:lvlText w:val="•"/>
      <w:lvlJc w:val="left"/>
    </w:lvl>
  </w:abstractNum>
  <w:abstractNum w:abstractNumId="25">
    <w:nsid w:val="4C1BAE26"/>
    <w:multiLevelType w:val="singleLevel"/>
    <w:tmpl w:val="4C1BAE26"/>
    <w:lvl w:ilvl="0" w:tentative="0">
      <w:start w:val="1"/>
      <w:numFmt w:val="bullet"/>
      <w:lvlText w:val="•"/>
      <w:lvlJc w:val="left"/>
    </w:lvl>
  </w:abstractNum>
  <w:abstractNum w:abstractNumId="26">
    <w:nsid w:val="4D4DC07F"/>
    <w:multiLevelType w:val="singleLevel"/>
    <w:tmpl w:val="4D4DC07F"/>
    <w:lvl w:ilvl="0" w:tentative="0">
      <w:start w:val="1"/>
      <w:numFmt w:val="bullet"/>
      <w:lvlText w:val="•"/>
      <w:lvlJc w:val="left"/>
    </w:lvl>
  </w:abstractNum>
  <w:abstractNum w:abstractNumId="27">
    <w:nsid w:val="59ADCABA"/>
    <w:multiLevelType w:val="singleLevel"/>
    <w:tmpl w:val="59ADCABA"/>
    <w:lvl w:ilvl="0" w:tentative="0">
      <w:start w:val="1"/>
      <w:numFmt w:val="bullet"/>
      <w:lvlText w:val="•"/>
      <w:lvlJc w:val="left"/>
    </w:lvl>
  </w:abstractNum>
  <w:abstractNum w:abstractNumId="28">
    <w:nsid w:val="5A241D34"/>
    <w:multiLevelType w:val="singleLevel"/>
    <w:tmpl w:val="5A241D34"/>
    <w:lvl w:ilvl="0" w:tentative="0">
      <w:start w:val="1"/>
      <w:numFmt w:val="bullet"/>
      <w:lvlText w:val="•"/>
      <w:lvlJc w:val="left"/>
    </w:lvl>
  </w:abstractNum>
  <w:abstractNum w:abstractNumId="29">
    <w:nsid w:val="60382F6E"/>
    <w:multiLevelType w:val="singleLevel"/>
    <w:tmpl w:val="60382F6E"/>
    <w:lvl w:ilvl="0" w:tentative="0">
      <w:start w:val="1"/>
      <w:numFmt w:val="bullet"/>
      <w:lvlText w:val="•"/>
      <w:lvlJc w:val="left"/>
    </w:lvl>
  </w:abstractNum>
  <w:abstractNum w:abstractNumId="30">
    <w:nsid w:val="629F7852"/>
    <w:multiLevelType w:val="singleLevel"/>
    <w:tmpl w:val="629F7852"/>
    <w:lvl w:ilvl="0" w:tentative="0">
      <w:start w:val="1"/>
      <w:numFmt w:val="decimal"/>
      <w:lvlText w:val="%1."/>
      <w:lvlJc w:val="left"/>
    </w:lvl>
  </w:abstractNum>
  <w:abstractNum w:abstractNumId="31">
    <w:nsid w:val="72183CF9"/>
    <w:multiLevelType w:val="singleLevel"/>
    <w:tmpl w:val="72183CF9"/>
    <w:lvl w:ilvl="0" w:tentative="0">
      <w:start w:val="1"/>
      <w:numFmt w:val="bullet"/>
      <w:lvlText w:val="•"/>
      <w:lvlJc w:val="left"/>
    </w:lvl>
  </w:abstractNum>
  <w:abstractNum w:abstractNumId="32">
    <w:nsid w:val="77ECEA79"/>
    <w:multiLevelType w:val="singleLevel"/>
    <w:tmpl w:val="77ECEA79"/>
    <w:lvl w:ilvl="0" w:tentative="0">
      <w:start w:val="1"/>
      <w:numFmt w:val="decimal"/>
      <w:lvlText w:val="%1."/>
      <w:lvlJc w:val="left"/>
    </w:lvl>
  </w:abstractNum>
  <w:num w:numId="1">
    <w:abstractNumId w:val="18"/>
  </w:num>
  <w:num w:numId="2">
    <w:abstractNumId w:val="14"/>
  </w:num>
  <w:num w:numId="3">
    <w:abstractNumId w:val="8"/>
  </w:num>
  <w:num w:numId="4">
    <w:abstractNumId w:val="27"/>
  </w:num>
  <w:num w:numId="5">
    <w:abstractNumId w:val="6"/>
  </w:num>
  <w:num w:numId="6">
    <w:abstractNumId w:val="5"/>
  </w:num>
  <w:num w:numId="7">
    <w:abstractNumId w:val="16"/>
  </w:num>
  <w:num w:numId="8">
    <w:abstractNumId w:val="20"/>
  </w:num>
  <w:num w:numId="9">
    <w:abstractNumId w:val="31"/>
  </w:num>
  <w:num w:numId="10">
    <w:abstractNumId w:val="15"/>
  </w:num>
  <w:num w:numId="11">
    <w:abstractNumId w:val="0"/>
  </w:num>
  <w:num w:numId="12">
    <w:abstractNumId w:val="21"/>
  </w:num>
  <w:num w:numId="13">
    <w:abstractNumId w:val="28"/>
  </w:num>
  <w:num w:numId="14">
    <w:abstractNumId w:val="7"/>
  </w:num>
  <w:num w:numId="15">
    <w:abstractNumId w:val="26"/>
  </w:num>
  <w:num w:numId="16">
    <w:abstractNumId w:val="13"/>
  </w:num>
  <w:num w:numId="17">
    <w:abstractNumId w:val="19"/>
  </w:num>
  <w:num w:numId="18">
    <w:abstractNumId w:val="10"/>
  </w:num>
  <w:num w:numId="19">
    <w:abstractNumId w:val="9"/>
  </w:num>
  <w:num w:numId="20">
    <w:abstractNumId w:val="2"/>
  </w:num>
  <w:num w:numId="21">
    <w:abstractNumId w:val="25"/>
  </w:num>
  <w:num w:numId="22">
    <w:abstractNumId w:val="29"/>
  </w:num>
  <w:num w:numId="23">
    <w:abstractNumId w:val="17"/>
  </w:num>
  <w:num w:numId="24">
    <w:abstractNumId w:val="24"/>
  </w:num>
  <w:num w:numId="25">
    <w:abstractNumId w:val="4"/>
  </w:num>
  <w:num w:numId="26">
    <w:abstractNumId w:val="12"/>
  </w:num>
  <w:num w:numId="27">
    <w:abstractNumId w:val="23"/>
  </w:num>
  <w:num w:numId="28">
    <w:abstractNumId w:val="11"/>
  </w:num>
  <w:num w:numId="29">
    <w:abstractNumId w:val="3"/>
  </w:num>
  <w:num w:numId="30">
    <w:abstractNumId w:val="32"/>
  </w:num>
  <w:num w:numId="31">
    <w:abstractNumId w:val="30"/>
  </w:num>
  <w:num w:numId="32">
    <w:abstractNumId w:val="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453A14"/>
    <w:rsid w:val="02C84581"/>
    <w:rsid w:val="031C2553"/>
    <w:rsid w:val="04640B52"/>
    <w:rsid w:val="04A2217C"/>
    <w:rsid w:val="05A5591B"/>
    <w:rsid w:val="05C925C1"/>
    <w:rsid w:val="0AC769A1"/>
    <w:rsid w:val="0C1069CD"/>
    <w:rsid w:val="0C4A0F50"/>
    <w:rsid w:val="0D705975"/>
    <w:rsid w:val="0DC67C8B"/>
    <w:rsid w:val="0E514D37"/>
    <w:rsid w:val="0F7D25CB"/>
    <w:rsid w:val="10054C19"/>
    <w:rsid w:val="1484072D"/>
    <w:rsid w:val="14FA1657"/>
    <w:rsid w:val="161F5BF6"/>
    <w:rsid w:val="17EC02EE"/>
    <w:rsid w:val="190A277E"/>
    <w:rsid w:val="1C6D0320"/>
    <w:rsid w:val="1E0D5462"/>
    <w:rsid w:val="1E546BED"/>
    <w:rsid w:val="1F35597B"/>
    <w:rsid w:val="205D622D"/>
    <w:rsid w:val="21E87D78"/>
    <w:rsid w:val="22791318"/>
    <w:rsid w:val="2819000B"/>
    <w:rsid w:val="283642C0"/>
    <w:rsid w:val="29A21154"/>
    <w:rsid w:val="2C3167C0"/>
    <w:rsid w:val="2CBB5CE4"/>
    <w:rsid w:val="32717916"/>
    <w:rsid w:val="342C40ED"/>
    <w:rsid w:val="3436271A"/>
    <w:rsid w:val="34A73AC3"/>
    <w:rsid w:val="34ED52C2"/>
    <w:rsid w:val="36C94D6E"/>
    <w:rsid w:val="38415FDC"/>
    <w:rsid w:val="384A5821"/>
    <w:rsid w:val="3A2E128F"/>
    <w:rsid w:val="3A654B5F"/>
    <w:rsid w:val="3AA85CE5"/>
    <w:rsid w:val="3B0A71ED"/>
    <w:rsid w:val="3CC50F8A"/>
    <w:rsid w:val="3CC66D60"/>
    <w:rsid w:val="3D421FBB"/>
    <w:rsid w:val="407927B7"/>
    <w:rsid w:val="439D4A0F"/>
    <w:rsid w:val="43D877F5"/>
    <w:rsid w:val="44C30432"/>
    <w:rsid w:val="470152B5"/>
    <w:rsid w:val="4F9C201E"/>
    <w:rsid w:val="50234B18"/>
    <w:rsid w:val="50DB42B0"/>
    <w:rsid w:val="50F26A27"/>
    <w:rsid w:val="5142769C"/>
    <w:rsid w:val="516F51E8"/>
    <w:rsid w:val="51C26554"/>
    <w:rsid w:val="51DC0DF8"/>
    <w:rsid w:val="53514ECE"/>
    <w:rsid w:val="53FB3B1D"/>
    <w:rsid w:val="546C32D0"/>
    <w:rsid w:val="5BBA2C42"/>
    <w:rsid w:val="5D0128BF"/>
    <w:rsid w:val="60C92AD5"/>
    <w:rsid w:val="624B5761"/>
    <w:rsid w:val="63D70E99"/>
    <w:rsid w:val="647153D0"/>
    <w:rsid w:val="688A627B"/>
    <w:rsid w:val="6B502282"/>
    <w:rsid w:val="6C1F5711"/>
    <w:rsid w:val="6C2A4B84"/>
    <w:rsid w:val="71C91A00"/>
    <w:rsid w:val="72834520"/>
    <w:rsid w:val="747C5A5B"/>
    <w:rsid w:val="74992CD1"/>
    <w:rsid w:val="75175B20"/>
    <w:rsid w:val="764A3CD3"/>
    <w:rsid w:val="76816FC9"/>
    <w:rsid w:val="77980A6E"/>
    <w:rsid w:val="788C2381"/>
    <w:rsid w:val="78FB3062"/>
    <w:rsid w:val="79DD6085"/>
    <w:rsid w:val="7BA5377B"/>
    <w:rsid w:val="7C185920"/>
    <w:rsid w:val="7CEF35A8"/>
    <w:rsid w:val="7D8E26F7"/>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line="576" w:lineRule="auto"/>
      <w:jc w:val="center"/>
      <w:outlineLvl w:val="0"/>
    </w:pPr>
    <w:rPr>
      <w:rFonts w:ascii="Times New Roman" w:hAnsi="Times New Roman" w:eastAsia="宋体" w:cs="Times New Roman"/>
      <w:b/>
      <w:bCs/>
      <w:kern w:val="44"/>
      <w:sz w:val="32"/>
      <w:szCs w:val="44"/>
    </w:rPr>
  </w:style>
  <w:style w:type="paragraph" w:styleId="3">
    <w:name w:val="heading 2"/>
    <w:basedOn w:val="1"/>
    <w:next w:val="1"/>
    <w:semiHidden/>
    <w:unhideWhenUsed/>
    <w:qFormat/>
    <w:uiPriority w:val="0"/>
    <w:pPr>
      <w:keepNext/>
      <w:keepLines/>
      <w:spacing w:before="260" w:after="260" w:line="416" w:lineRule="auto"/>
      <w:outlineLvl w:val="1"/>
    </w:pPr>
    <w:rPr>
      <w:rFonts w:ascii="Cambria" w:hAnsi="Cambria" w:eastAsia="宋体" w:cs="Times New Roman"/>
      <w:b/>
      <w:bCs/>
      <w:sz w:val="30"/>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Body Text"/>
    <w:basedOn w:val="1"/>
    <w:next w:val="6"/>
    <w:semiHidden/>
    <w:unhideWhenUsed/>
    <w:qFormat/>
    <w:uiPriority w:val="99"/>
    <w:pPr>
      <w:spacing w:after="120"/>
    </w:pPr>
  </w:style>
  <w:style w:type="paragraph" w:styleId="6">
    <w:name w:val="Body Text 2"/>
    <w:basedOn w:val="1"/>
    <w:qFormat/>
    <w:uiPriority w:val="0"/>
    <w:rPr>
      <w:rFonts w:ascii="仿宋_GB2312" w:eastAsia="仿宋_GB2312"/>
      <w:b/>
      <w:sz w:val="24"/>
    </w:rPr>
  </w:style>
  <w:style w:type="paragraph" w:styleId="7">
    <w:name w:val="Body Text Indent"/>
    <w:basedOn w:val="1"/>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basedOn w:val="1"/>
    <w:unhideWhenUsed/>
    <w:qFormat/>
    <w:uiPriority w:val="99"/>
    <w:pPr>
      <w:snapToGrid w:val="0"/>
      <w:spacing w:line="240" w:lineRule="auto"/>
      <w:ind w:left="197" w:firstLine="0" w:firstLineChars="0"/>
      <w:jc w:val="left"/>
    </w:pPr>
    <w:rPr>
      <w:rFonts w:ascii="Book Antiqua" w:hAnsi="Book Antiqua" w:eastAsia="宋体"/>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2">
    <w:name w:val="Body Text First Indent"/>
    <w:basedOn w:val="5"/>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13">
    <w:name w:val="Body Text First Indent 2"/>
    <w:basedOn w:val="7"/>
    <w:semiHidden/>
    <w:unhideWhenUsed/>
    <w:qFormat/>
    <w:uiPriority w:val="99"/>
    <w:pPr>
      <w:ind w:firstLine="420" w:firstLineChars="200"/>
    </w:pPr>
  </w:style>
  <w:style w:type="character" w:styleId="16">
    <w:name w:val="Strong"/>
    <w:qFormat/>
    <w:uiPriority w:val="22"/>
    <w:rPr>
      <w:b/>
      <w:bCs/>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paragraph" w:customStyle="1" w:styleId="21">
    <w:name w:val="表格文字"/>
    <w:basedOn w:val="1"/>
    <w:next w:val="5"/>
    <w:qFormat/>
    <w:uiPriority w:val="0"/>
    <w:pPr>
      <w:spacing w:line="240" w:lineRule="auto"/>
      <w:ind w:left="197" w:firstLine="0" w:firstLineChars="0"/>
    </w:pPr>
    <w:rPr>
      <w:rFonts w:ascii="宋体" w:hAnsi="宋体" w:eastAsia="宋体"/>
      <w:bCs/>
      <w:kern w:val="0"/>
      <w:sz w:val="21"/>
      <w:szCs w:val="18"/>
    </w:rPr>
  </w:style>
  <w:style w:type="paragraph" w:customStyle="1" w:styleId="22">
    <w:name w:val="小标题"/>
    <w:basedOn w:val="1"/>
    <w:qFormat/>
    <w:uiPriority w:val="0"/>
    <w:pPr>
      <w:widowControl w:val="0"/>
      <w:numPr>
        <w:ilvl w:val="0"/>
        <w:numId w:val="1"/>
      </w:numPr>
      <w:tabs>
        <w:tab w:val="left" w:pos="576"/>
      </w:tabs>
      <w:kinsoku/>
      <w:autoSpaceDE/>
      <w:autoSpaceDN/>
      <w:adjustRightInd/>
      <w:snapToGrid/>
      <w:spacing w:beforeLines="150" w:afterLines="50"/>
      <w:ind w:left="0" w:firstLine="0"/>
      <w:textAlignment w:val="auto"/>
    </w:pPr>
    <w:rPr>
      <w:rFonts w:ascii="Times New Roman" w:hAnsi="Times New Roman" w:cs="Times New Roman" w:eastAsiaTheme="minorEastAsia"/>
      <w:b/>
      <w:snapToGrid/>
      <w:color w:val="auto"/>
      <w:kern w:val="2"/>
      <w:sz w:val="24"/>
      <w:szCs w:val="24"/>
      <w:lang w:eastAsia="zh-CN"/>
    </w:rPr>
  </w:style>
  <w:style w:type="paragraph" w:customStyle="1" w:styleId="23">
    <w:name w:val="Table Paragraph"/>
    <w:basedOn w:val="1"/>
    <w:qFormat/>
    <w:uiPriority w:val="1"/>
    <w:rPr>
      <w:rFonts w:ascii="Noto Sans Mono CJK HK" w:hAnsi="Noto Sans Mono CJK HK" w:eastAsia="Noto Sans Mono CJK HK" w:cs="Noto Sans Mono CJK HK"/>
      <w:lang w:val="en-US" w:eastAsia="zh-CN" w:bidi="ar-SA"/>
    </w:rPr>
  </w:style>
  <w:style w:type="paragraph" w:customStyle="1" w:styleId="24">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59</Pages>
  <Words>2087</Words>
  <Characters>2455</Characters>
  <TotalTime>8</TotalTime>
  <ScaleCrop>false</ScaleCrop>
  <LinksUpToDate>false</LinksUpToDate>
  <CharactersWithSpaces>2574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2025-10-20T07:20:37Z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EFBB259617CD4E7DA47128394F5269BB_13</vt:lpwstr>
  </property>
  <property fmtid="{D5CDD505-2E9C-101B-9397-08002B2CF9AE}" pid="4" name="KSOTemplateDocerSaveRecord">
    <vt:lpwstr>eyJoZGlkIjoiMWQ5NTFkZjg3ZTFjOWE3NmM0NWZmYWUyYjc2ODE4NjMifQ==</vt:lpwstr>
  </property>
</Properties>
</file>